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649B" w:rsidRPr="00365321" w:rsidRDefault="00FF649B" w:rsidP="00FF649B">
      <w:pPr>
        <w:jc w:val="center"/>
        <w:rPr>
          <w:b/>
          <w:sz w:val="28"/>
          <w:szCs w:val="28"/>
        </w:rPr>
      </w:pPr>
      <w:r w:rsidRPr="00365321">
        <w:rPr>
          <w:b/>
          <w:sz w:val="28"/>
          <w:szCs w:val="28"/>
        </w:rPr>
        <w:t>Автономная некоммерческая организация высшего образования</w:t>
      </w:r>
    </w:p>
    <w:p w:rsidR="00FF649B" w:rsidRPr="00365321" w:rsidRDefault="00FF649B" w:rsidP="00FF649B">
      <w:pPr>
        <w:jc w:val="center"/>
        <w:rPr>
          <w:b/>
          <w:sz w:val="28"/>
          <w:szCs w:val="28"/>
        </w:rPr>
      </w:pPr>
      <w:r w:rsidRPr="00365321">
        <w:rPr>
          <w:b/>
          <w:sz w:val="28"/>
          <w:szCs w:val="28"/>
        </w:rPr>
        <w:t>«Открытый университет экономики, управления и права»</w:t>
      </w:r>
    </w:p>
    <w:p w:rsidR="00FF649B" w:rsidRPr="00365321" w:rsidRDefault="00FF649B" w:rsidP="00FF649B">
      <w:pPr>
        <w:jc w:val="center"/>
        <w:rPr>
          <w:sz w:val="28"/>
          <w:szCs w:val="28"/>
        </w:rPr>
      </w:pPr>
      <w:r w:rsidRPr="00365321">
        <w:rPr>
          <w:b/>
          <w:sz w:val="28"/>
          <w:szCs w:val="28"/>
        </w:rPr>
        <w:t>(АНО ВО ОУЭП)</w:t>
      </w:r>
    </w:p>
    <w:p w:rsidR="00FF649B" w:rsidRPr="00365321" w:rsidRDefault="00FF649B" w:rsidP="00FF649B">
      <w:pPr>
        <w:tabs>
          <w:tab w:val="left" w:pos="900"/>
          <w:tab w:val="left" w:pos="1080"/>
        </w:tabs>
        <w:suppressAutoHyphens/>
        <w:ind w:firstLine="709"/>
        <w:jc w:val="both"/>
        <w:rPr>
          <w:b/>
          <w:sz w:val="20"/>
          <w:szCs w:val="20"/>
        </w:rPr>
      </w:pPr>
    </w:p>
    <w:p w:rsidR="00FF649B" w:rsidRPr="00365321" w:rsidRDefault="00FF649B" w:rsidP="00FF649B">
      <w:pPr>
        <w:tabs>
          <w:tab w:val="left" w:pos="900"/>
          <w:tab w:val="left" w:pos="1080"/>
        </w:tabs>
        <w:suppressAutoHyphens/>
        <w:ind w:firstLine="709"/>
        <w:jc w:val="both"/>
        <w:rPr>
          <w:b/>
          <w:sz w:val="20"/>
          <w:szCs w:val="20"/>
        </w:rPr>
      </w:pPr>
    </w:p>
    <w:p w:rsidR="00FF649B" w:rsidRPr="00365321" w:rsidRDefault="00FF649B" w:rsidP="00FF649B">
      <w:pPr>
        <w:tabs>
          <w:tab w:val="left" w:pos="900"/>
          <w:tab w:val="left" w:pos="1080"/>
        </w:tabs>
        <w:suppressAutoHyphens/>
        <w:ind w:firstLine="709"/>
        <w:jc w:val="both"/>
        <w:rPr>
          <w:b/>
          <w:sz w:val="20"/>
          <w:szCs w:val="20"/>
        </w:rPr>
      </w:pPr>
    </w:p>
    <w:p w:rsidR="00FF649B" w:rsidRPr="00365321" w:rsidRDefault="00FF649B" w:rsidP="00FF649B">
      <w:pPr>
        <w:tabs>
          <w:tab w:val="left" w:pos="900"/>
          <w:tab w:val="left" w:pos="1080"/>
        </w:tabs>
        <w:suppressAutoHyphens/>
        <w:ind w:firstLine="709"/>
        <w:jc w:val="both"/>
        <w:rPr>
          <w:b/>
          <w:sz w:val="20"/>
          <w:szCs w:val="20"/>
        </w:rPr>
      </w:pPr>
    </w:p>
    <w:p w:rsidR="00FF649B" w:rsidRPr="000C11EC" w:rsidRDefault="00FF649B" w:rsidP="00FF649B">
      <w:pPr>
        <w:tabs>
          <w:tab w:val="left" w:pos="900"/>
          <w:tab w:val="left" w:pos="1080"/>
        </w:tabs>
        <w:suppressAutoHyphens/>
        <w:ind w:firstLine="709"/>
        <w:jc w:val="right"/>
        <w:rPr>
          <w:b/>
          <w:sz w:val="20"/>
          <w:szCs w:val="20"/>
        </w:rPr>
      </w:pPr>
      <w:r w:rsidRPr="000C11EC">
        <w:rPr>
          <w:b/>
          <w:sz w:val="20"/>
          <w:szCs w:val="20"/>
        </w:rPr>
        <w:t>УТВЕРЖДАЮ:</w:t>
      </w:r>
    </w:p>
    <w:p w:rsidR="00FF649B" w:rsidRPr="000C11EC" w:rsidRDefault="00FF649B" w:rsidP="00FF649B">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FF649B" w:rsidRPr="000C11EC" w:rsidRDefault="00FF649B" w:rsidP="00FF649B">
      <w:pPr>
        <w:tabs>
          <w:tab w:val="left" w:pos="900"/>
          <w:tab w:val="left" w:pos="1080"/>
        </w:tabs>
        <w:suppressAutoHyphens/>
        <w:ind w:firstLine="709"/>
        <w:jc w:val="right"/>
        <w:rPr>
          <w:sz w:val="20"/>
          <w:szCs w:val="20"/>
        </w:rPr>
      </w:pPr>
    </w:p>
    <w:p w:rsidR="00FF649B" w:rsidRPr="000C11EC" w:rsidRDefault="00FF649B" w:rsidP="00FF649B">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F649B" w:rsidRPr="000C11EC" w:rsidRDefault="00FF649B" w:rsidP="00FF649B">
      <w:pPr>
        <w:tabs>
          <w:tab w:val="left" w:pos="900"/>
          <w:tab w:val="left" w:pos="1080"/>
        </w:tabs>
        <w:suppressAutoHyphens/>
        <w:ind w:firstLine="709"/>
        <w:jc w:val="right"/>
        <w:rPr>
          <w:sz w:val="20"/>
          <w:szCs w:val="20"/>
        </w:rPr>
      </w:pPr>
      <w:r w:rsidRPr="000C11EC">
        <w:rPr>
          <w:sz w:val="20"/>
          <w:szCs w:val="20"/>
        </w:rPr>
        <w:t>19 апреля 2023 г.</w:t>
      </w:r>
    </w:p>
    <w:p w:rsidR="00FF649B" w:rsidRPr="000C11EC" w:rsidRDefault="00FF649B" w:rsidP="00FF649B">
      <w:pPr>
        <w:tabs>
          <w:tab w:val="left" w:pos="900"/>
          <w:tab w:val="left" w:pos="1080"/>
        </w:tabs>
        <w:suppressAutoHyphens/>
        <w:ind w:firstLine="709"/>
        <w:jc w:val="right"/>
        <w:rPr>
          <w:sz w:val="20"/>
          <w:szCs w:val="20"/>
        </w:rPr>
      </w:pPr>
    </w:p>
    <w:p w:rsidR="00FF649B" w:rsidRPr="000C11EC" w:rsidRDefault="00FF649B" w:rsidP="00FF649B">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FF649B" w:rsidRPr="000C11EC" w:rsidRDefault="00FF649B" w:rsidP="00FF649B">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8260CA" w:rsidRPr="003D14DD" w:rsidRDefault="008260CA" w:rsidP="008B387D">
      <w:pPr>
        <w:jc w:val="right"/>
      </w:pPr>
    </w:p>
    <w:p w:rsidR="00FF649B" w:rsidRDefault="00FF649B" w:rsidP="00494D29">
      <w:pPr>
        <w:tabs>
          <w:tab w:val="left" w:pos="900"/>
          <w:tab w:val="left" w:pos="1080"/>
        </w:tabs>
        <w:suppressAutoHyphens/>
        <w:ind w:firstLine="709"/>
        <w:jc w:val="center"/>
        <w:rPr>
          <w:b/>
        </w:rPr>
      </w:pPr>
    </w:p>
    <w:p w:rsidR="00FF649B" w:rsidRDefault="00FF649B" w:rsidP="00494D29">
      <w:pPr>
        <w:tabs>
          <w:tab w:val="left" w:pos="900"/>
          <w:tab w:val="left" w:pos="1080"/>
        </w:tabs>
        <w:suppressAutoHyphens/>
        <w:ind w:firstLine="709"/>
        <w:jc w:val="center"/>
        <w:rPr>
          <w:b/>
        </w:rPr>
      </w:pPr>
    </w:p>
    <w:p w:rsidR="00494D29" w:rsidRPr="003D14DD" w:rsidRDefault="00494D29" w:rsidP="00494D29">
      <w:pPr>
        <w:tabs>
          <w:tab w:val="left" w:pos="900"/>
          <w:tab w:val="left" w:pos="1080"/>
        </w:tabs>
        <w:suppressAutoHyphens/>
        <w:ind w:firstLine="709"/>
        <w:jc w:val="center"/>
        <w:rPr>
          <w:b/>
        </w:rPr>
      </w:pPr>
      <w:r w:rsidRPr="003D14DD">
        <w:rPr>
          <w:b/>
        </w:rPr>
        <w:t>РАБОЧАЯ ПРОГРАММА</w:t>
      </w:r>
    </w:p>
    <w:p w:rsidR="00494D29" w:rsidRPr="003D14DD" w:rsidRDefault="00494D29" w:rsidP="00494D29">
      <w:pPr>
        <w:jc w:val="center"/>
      </w:pPr>
    </w:p>
    <w:p w:rsidR="00494D29" w:rsidRPr="003D14DD" w:rsidRDefault="00494D29" w:rsidP="00494D29">
      <w:pPr>
        <w:jc w:val="center"/>
        <w:rPr>
          <w:b/>
        </w:rPr>
      </w:pPr>
      <w:r w:rsidRPr="003D14DD">
        <w:rPr>
          <w:b/>
        </w:rPr>
        <w:t>по дисциплине</w:t>
      </w:r>
    </w:p>
    <w:p w:rsidR="00494D29" w:rsidRPr="003D14DD" w:rsidRDefault="00494D29" w:rsidP="00494D29">
      <w:pPr>
        <w:jc w:val="both"/>
      </w:pPr>
    </w:p>
    <w:p w:rsidR="00494D29" w:rsidRPr="003D14DD" w:rsidRDefault="00494D29" w:rsidP="001F7502">
      <w:pPr>
        <w:tabs>
          <w:tab w:val="left" w:pos="900"/>
          <w:tab w:val="left" w:pos="1080"/>
        </w:tabs>
        <w:suppressAutoHyphens/>
        <w:ind w:firstLine="709"/>
        <w:jc w:val="center"/>
      </w:pPr>
      <w:r w:rsidRPr="003D14DD">
        <w:t>Наименование дисциплины Б1.О.10 Инновационные процессы в образовании</w:t>
      </w:r>
    </w:p>
    <w:p w:rsidR="00494D29" w:rsidRPr="003D14DD" w:rsidRDefault="00494D29" w:rsidP="001F7502">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494D29" w:rsidRPr="003D14DD" w:rsidRDefault="00494D29" w:rsidP="00494D29">
      <w:pPr>
        <w:jc w:val="center"/>
      </w:pPr>
    </w:p>
    <w:p w:rsidR="00494D29" w:rsidRPr="003D14DD" w:rsidRDefault="00494D29" w:rsidP="00494D29">
      <w:pPr>
        <w:jc w:val="center"/>
      </w:pPr>
    </w:p>
    <w:p w:rsidR="00494D29" w:rsidRPr="003D14DD" w:rsidRDefault="00494D29" w:rsidP="00494D29">
      <w:pPr>
        <w:jc w:val="center"/>
      </w:pPr>
    </w:p>
    <w:p w:rsidR="00494D29" w:rsidRPr="003D14DD" w:rsidRDefault="00494D29" w:rsidP="00494D29">
      <w:pPr>
        <w:jc w:val="center"/>
        <w:rPr>
          <w:sz w:val="20"/>
          <w:szCs w:val="20"/>
        </w:rPr>
      </w:pPr>
    </w:p>
    <w:p w:rsidR="00494D29" w:rsidRPr="003D14DD" w:rsidRDefault="00494D29" w:rsidP="00494D29">
      <w:pPr>
        <w:jc w:val="right"/>
        <w:rPr>
          <w:sz w:val="20"/>
          <w:szCs w:val="20"/>
        </w:rPr>
      </w:pPr>
    </w:p>
    <w:p w:rsidR="00494D29" w:rsidRPr="003D14DD" w:rsidRDefault="00494D29" w:rsidP="00494D29">
      <w:pPr>
        <w:tabs>
          <w:tab w:val="left" w:pos="900"/>
          <w:tab w:val="left" w:pos="1080"/>
        </w:tabs>
        <w:suppressAutoHyphens/>
        <w:ind w:firstLine="709"/>
        <w:jc w:val="right"/>
        <w:rPr>
          <w:sz w:val="20"/>
          <w:szCs w:val="20"/>
        </w:rPr>
      </w:pPr>
    </w:p>
    <w:p w:rsidR="00494D29" w:rsidRPr="003D14DD" w:rsidRDefault="00494D29" w:rsidP="00494D29">
      <w:pPr>
        <w:jc w:val="right"/>
        <w:rPr>
          <w:sz w:val="20"/>
          <w:szCs w:val="20"/>
        </w:rPr>
      </w:pPr>
    </w:p>
    <w:p w:rsidR="00494D29" w:rsidRPr="003D14DD" w:rsidRDefault="00494D29" w:rsidP="00494D29">
      <w:pPr>
        <w:jc w:val="center"/>
      </w:pPr>
    </w:p>
    <w:p w:rsidR="00494D29" w:rsidRPr="003D14DD" w:rsidRDefault="00494D29" w:rsidP="00494D29">
      <w:pPr>
        <w:tabs>
          <w:tab w:val="left" w:pos="6405"/>
        </w:tabs>
        <w:rPr>
          <w:sz w:val="20"/>
          <w:szCs w:val="20"/>
        </w:rPr>
      </w:pPr>
      <w:r w:rsidRPr="003D14DD">
        <w:rPr>
          <w:sz w:val="20"/>
          <w:szCs w:val="20"/>
        </w:rPr>
        <w:tab/>
      </w:r>
    </w:p>
    <w:p w:rsidR="00494D29" w:rsidRPr="003D14DD" w:rsidRDefault="00494D29" w:rsidP="00494D29">
      <w:pPr>
        <w:jc w:val="right"/>
      </w:pPr>
    </w:p>
    <w:p w:rsidR="00494D29" w:rsidRPr="003D14DD" w:rsidRDefault="00494D29" w:rsidP="00494D29">
      <w:pPr>
        <w:jc w:val="right"/>
      </w:pPr>
    </w:p>
    <w:p w:rsidR="00494D29" w:rsidRPr="003D14DD" w:rsidRDefault="00494D29" w:rsidP="00494D29">
      <w:pPr>
        <w:jc w:val="right"/>
      </w:pPr>
    </w:p>
    <w:p w:rsidR="00494D29" w:rsidRPr="003D14DD" w:rsidRDefault="00494D29" w:rsidP="00494D29">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494D29" w:rsidRPr="003D14DD" w:rsidRDefault="00494D29" w:rsidP="00494D29">
      <w:pPr>
        <w:tabs>
          <w:tab w:val="left" w:pos="900"/>
          <w:tab w:val="left" w:pos="1080"/>
        </w:tabs>
        <w:suppressAutoHyphens/>
        <w:ind w:firstLine="709"/>
        <w:rPr>
          <w:sz w:val="20"/>
          <w:szCs w:val="20"/>
          <w:u w:val="single"/>
        </w:rPr>
      </w:pPr>
    </w:p>
    <w:p w:rsidR="00494D29" w:rsidRPr="003D14DD" w:rsidRDefault="00494D29" w:rsidP="00494D29">
      <w:pPr>
        <w:tabs>
          <w:tab w:val="left" w:pos="900"/>
          <w:tab w:val="left" w:pos="1080"/>
        </w:tabs>
        <w:suppressAutoHyphens/>
        <w:ind w:firstLine="709"/>
        <w:rPr>
          <w:sz w:val="20"/>
          <w:szCs w:val="20"/>
          <w:u w:val="single"/>
        </w:rPr>
      </w:pPr>
    </w:p>
    <w:p w:rsidR="00494D29" w:rsidRPr="003D14DD" w:rsidRDefault="00494D29" w:rsidP="00494D29">
      <w:pPr>
        <w:ind w:firstLine="680"/>
        <w:rPr>
          <w:b/>
          <w:sz w:val="20"/>
          <w:szCs w:val="20"/>
        </w:rPr>
      </w:pPr>
      <w:r w:rsidRPr="003D14DD">
        <w:rPr>
          <w:b/>
          <w:sz w:val="20"/>
          <w:szCs w:val="20"/>
        </w:rPr>
        <w:t xml:space="preserve">Разработчик: </w:t>
      </w:r>
    </w:p>
    <w:p w:rsidR="00494D29" w:rsidRPr="003D14DD" w:rsidRDefault="00494D29" w:rsidP="00494D29">
      <w:pPr>
        <w:tabs>
          <w:tab w:val="left" w:pos="900"/>
          <w:tab w:val="left" w:pos="1080"/>
        </w:tabs>
        <w:suppressAutoHyphens/>
        <w:ind w:firstLine="709"/>
        <w:rPr>
          <w:sz w:val="20"/>
          <w:szCs w:val="20"/>
          <w:u w:val="single"/>
        </w:rPr>
      </w:pPr>
      <w:proofErr w:type="spellStart"/>
      <w:r w:rsidRPr="003D14DD">
        <w:rPr>
          <w:bCs/>
          <w:sz w:val="20"/>
          <w:szCs w:val="20"/>
        </w:rPr>
        <w:t>Масягин</w:t>
      </w:r>
      <w:proofErr w:type="spellEnd"/>
      <w:r w:rsidRPr="003D14DD">
        <w:rPr>
          <w:bCs/>
          <w:sz w:val="20"/>
          <w:szCs w:val="20"/>
        </w:rPr>
        <w:t xml:space="preserve"> В.П., </w:t>
      </w:r>
      <w:proofErr w:type="spellStart"/>
      <w:r w:rsidRPr="003D14DD">
        <w:rPr>
          <w:bCs/>
          <w:sz w:val="20"/>
          <w:szCs w:val="20"/>
        </w:rPr>
        <w:t>д.пед.н</w:t>
      </w:r>
      <w:proofErr w:type="spellEnd"/>
      <w:r w:rsidRPr="003D14DD">
        <w:rPr>
          <w:bCs/>
          <w:sz w:val="20"/>
          <w:szCs w:val="20"/>
        </w:rPr>
        <w:t>., проф.</w:t>
      </w:r>
    </w:p>
    <w:p w:rsidR="00494D29" w:rsidRPr="003D14DD" w:rsidRDefault="00494D29" w:rsidP="00494D29">
      <w:pPr>
        <w:tabs>
          <w:tab w:val="left" w:pos="900"/>
          <w:tab w:val="left" w:pos="1080"/>
        </w:tabs>
        <w:suppressAutoHyphens/>
        <w:ind w:firstLine="709"/>
        <w:rPr>
          <w:sz w:val="20"/>
          <w:szCs w:val="20"/>
          <w:u w:val="single"/>
        </w:rPr>
      </w:pPr>
    </w:p>
    <w:p w:rsidR="00494D29" w:rsidRPr="008729C7" w:rsidRDefault="00494D29" w:rsidP="00ED2936">
      <w:pPr>
        <w:rPr>
          <w:sz w:val="20"/>
          <w:szCs w:val="20"/>
        </w:rPr>
      </w:pPr>
    </w:p>
    <w:p w:rsidR="00494D29" w:rsidRDefault="00494D29" w:rsidP="00494D29">
      <w:pPr>
        <w:ind w:firstLine="709"/>
        <w:jc w:val="center"/>
        <w:rPr>
          <w:sz w:val="20"/>
          <w:szCs w:val="20"/>
        </w:rPr>
      </w:pPr>
    </w:p>
    <w:p w:rsidR="001F7502" w:rsidRDefault="001F7502" w:rsidP="00494D29">
      <w:pPr>
        <w:ind w:firstLine="709"/>
        <w:jc w:val="center"/>
        <w:rPr>
          <w:sz w:val="20"/>
          <w:szCs w:val="20"/>
        </w:rPr>
      </w:pPr>
      <w:bookmarkStart w:id="0" w:name="_GoBack"/>
      <w:bookmarkEnd w:id="0"/>
    </w:p>
    <w:p w:rsidR="001F7502" w:rsidRDefault="001F7502" w:rsidP="00494D29">
      <w:pPr>
        <w:ind w:firstLine="709"/>
        <w:jc w:val="center"/>
        <w:rPr>
          <w:sz w:val="20"/>
          <w:szCs w:val="20"/>
        </w:rPr>
      </w:pPr>
    </w:p>
    <w:p w:rsidR="001F7502" w:rsidRPr="003D14DD" w:rsidRDefault="001F7502" w:rsidP="00494D29">
      <w:pPr>
        <w:ind w:firstLine="709"/>
        <w:jc w:val="center"/>
        <w:rPr>
          <w:sz w:val="20"/>
          <w:szCs w:val="20"/>
        </w:rPr>
      </w:pPr>
    </w:p>
    <w:p w:rsidR="00494D29" w:rsidRPr="003D14DD" w:rsidRDefault="008B387D" w:rsidP="00494D29">
      <w:pPr>
        <w:ind w:firstLine="709"/>
        <w:jc w:val="center"/>
        <w:rPr>
          <w:sz w:val="20"/>
          <w:szCs w:val="20"/>
        </w:rPr>
      </w:pPr>
      <w:r>
        <w:rPr>
          <w:sz w:val="20"/>
          <w:szCs w:val="20"/>
        </w:rPr>
        <w:t>Москва 202</w:t>
      </w:r>
      <w:r w:rsidR="00FF649B">
        <w:rPr>
          <w:sz w:val="20"/>
          <w:szCs w:val="20"/>
        </w:rPr>
        <w:t>3</w:t>
      </w:r>
    </w:p>
    <w:p w:rsidR="00494D29" w:rsidRPr="003D14DD" w:rsidRDefault="00494D29" w:rsidP="00494D29">
      <w:pPr>
        <w:tabs>
          <w:tab w:val="left" w:pos="900"/>
        </w:tabs>
        <w:suppressAutoHyphens/>
        <w:ind w:firstLine="709"/>
        <w:jc w:val="center"/>
        <w:rPr>
          <w:sz w:val="20"/>
          <w:szCs w:val="20"/>
        </w:rPr>
      </w:pPr>
    </w:p>
    <w:p w:rsidR="00494D29" w:rsidRPr="003D14DD" w:rsidRDefault="00494D29" w:rsidP="00494D29">
      <w:pPr>
        <w:tabs>
          <w:tab w:val="left" w:pos="900"/>
        </w:tabs>
        <w:suppressAutoHyphens/>
        <w:ind w:firstLine="709"/>
        <w:rPr>
          <w:b/>
          <w:sz w:val="20"/>
          <w:szCs w:val="20"/>
        </w:rPr>
      </w:pPr>
      <w:r w:rsidRPr="003D14DD">
        <w:rPr>
          <w:sz w:val="20"/>
          <w:szCs w:val="20"/>
        </w:rPr>
        <w:br w:type="page"/>
      </w:r>
    </w:p>
    <w:p w:rsidR="00494D29" w:rsidRPr="003D14DD" w:rsidRDefault="00494D29" w:rsidP="00494D29">
      <w:pPr>
        <w:tabs>
          <w:tab w:val="left" w:pos="900"/>
        </w:tabs>
        <w:suppressAutoHyphens/>
        <w:ind w:firstLine="709"/>
        <w:jc w:val="both"/>
        <w:rPr>
          <w:sz w:val="20"/>
          <w:szCs w:val="20"/>
        </w:rPr>
      </w:pPr>
      <w:r w:rsidRPr="003D14DD">
        <w:rPr>
          <w:b/>
          <w:sz w:val="20"/>
          <w:szCs w:val="20"/>
        </w:rPr>
        <w:lastRenderedPageBreak/>
        <w:t>1. Цели и задачи дисциплины</w:t>
      </w:r>
    </w:p>
    <w:p w:rsidR="00494D29" w:rsidRPr="003D14DD" w:rsidRDefault="00494D29" w:rsidP="00494D29">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способствовать повышению педагогической и управленческой культуры, обеспечить формирование системы знаний в области теории и технологий инновационных процессов в образовании, государственных инновационных программ и управления инновационными процессами в отечественном образовании.</w:t>
      </w:r>
    </w:p>
    <w:p w:rsidR="00494D29" w:rsidRPr="003D14DD" w:rsidRDefault="00494D29" w:rsidP="00494D29">
      <w:pPr>
        <w:tabs>
          <w:tab w:val="left" w:pos="1440"/>
        </w:tabs>
        <w:suppressAutoHyphens/>
        <w:ind w:firstLine="709"/>
        <w:jc w:val="both"/>
        <w:rPr>
          <w:sz w:val="20"/>
          <w:szCs w:val="20"/>
        </w:rPr>
      </w:pPr>
      <w:r w:rsidRPr="003D14DD">
        <w:rPr>
          <w:b/>
          <w:i/>
          <w:sz w:val="20"/>
          <w:szCs w:val="20"/>
        </w:rPr>
        <w:t>Задачи дисциплины -</w:t>
      </w:r>
      <w:r w:rsidRPr="003D14DD">
        <w:rPr>
          <w:sz w:val="20"/>
          <w:szCs w:val="20"/>
        </w:rPr>
        <w:t xml:space="preserve"> познакомить с целью, содержанием, функциями и классификациями инновационных процессов как основой современных изменений в образовании, с основными инновациями в современном российском образовании, с традиционными и инновационными, в т.ч. </w:t>
      </w:r>
      <w:proofErr w:type="spellStart"/>
      <w:r w:rsidRPr="003D14DD">
        <w:rPr>
          <w:sz w:val="20"/>
          <w:szCs w:val="20"/>
        </w:rPr>
        <w:t>компетентностным</w:t>
      </w:r>
      <w:proofErr w:type="spellEnd"/>
      <w:r w:rsidRPr="003D14DD">
        <w:rPr>
          <w:sz w:val="20"/>
          <w:szCs w:val="20"/>
        </w:rPr>
        <w:t>, подходами к результатам образования человека, а также со спецификой управления инновационными образовательными процессами.</w:t>
      </w:r>
    </w:p>
    <w:p w:rsidR="00494D29" w:rsidRPr="003D14DD" w:rsidRDefault="00494D29" w:rsidP="00494D29">
      <w:pPr>
        <w:tabs>
          <w:tab w:val="left" w:pos="900"/>
        </w:tabs>
        <w:suppressAutoHyphens/>
        <w:ind w:firstLine="709"/>
        <w:jc w:val="both"/>
        <w:rPr>
          <w:b/>
          <w:sz w:val="20"/>
          <w:szCs w:val="20"/>
        </w:rPr>
      </w:pPr>
    </w:p>
    <w:p w:rsidR="00494D29" w:rsidRPr="003D14DD" w:rsidRDefault="00494D29" w:rsidP="00494D29">
      <w:pPr>
        <w:tabs>
          <w:tab w:val="left" w:pos="900"/>
        </w:tabs>
        <w:suppressAutoHyphens/>
        <w:ind w:firstLine="709"/>
        <w:jc w:val="both"/>
        <w:rPr>
          <w:b/>
          <w:sz w:val="20"/>
          <w:szCs w:val="20"/>
        </w:rPr>
      </w:pPr>
      <w:r w:rsidRPr="003D14DD">
        <w:rPr>
          <w:b/>
          <w:sz w:val="20"/>
          <w:szCs w:val="20"/>
        </w:rPr>
        <w:t>2. Место дисциплины в структуре ОП</w:t>
      </w:r>
    </w:p>
    <w:p w:rsidR="00494D29" w:rsidRPr="003D14DD" w:rsidRDefault="00494D29" w:rsidP="00494D29">
      <w:pPr>
        <w:tabs>
          <w:tab w:val="left" w:pos="900"/>
        </w:tabs>
        <w:suppressAutoHyphens/>
        <w:ind w:firstLine="709"/>
        <w:jc w:val="both"/>
        <w:rPr>
          <w:sz w:val="20"/>
          <w:szCs w:val="20"/>
        </w:rPr>
      </w:pPr>
      <w:r w:rsidRPr="003D14DD">
        <w:rPr>
          <w:sz w:val="20"/>
          <w:szCs w:val="20"/>
        </w:rPr>
        <w:t>Дисциплина «Инновационные процессы в образовании» относится к обязательной части Блока 1.</w:t>
      </w:r>
    </w:p>
    <w:p w:rsidR="00494D29" w:rsidRPr="003D14DD" w:rsidRDefault="00494D29" w:rsidP="00494D29">
      <w:pPr>
        <w:pStyle w:val="af3"/>
        <w:tabs>
          <w:tab w:val="left" w:pos="900"/>
        </w:tabs>
        <w:autoSpaceDE/>
        <w:adjustRightInd/>
        <w:ind w:firstLine="720"/>
        <w:jc w:val="both"/>
        <w:rPr>
          <w:rFonts w:ascii="Times New Roman" w:hAnsi="Times New Roman"/>
          <w:b/>
        </w:rPr>
      </w:pPr>
    </w:p>
    <w:p w:rsidR="00494D29" w:rsidRPr="003D14DD" w:rsidRDefault="00494D29" w:rsidP="00494D29">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494D29" w:rsidRPr="003D14DD" w:rsidRDefault="00494D29" w:rsidP="00494D29">
      <w:pPr>
        <w:tabs>
          <w:tab w:val="left" w:pos="900"/>
          <w:tab w:val="left" w:pos="2520"/>
        </w:tabs>
        <w:ind w:firstLine="720"/>
        <w:jc w:val="both"/>
        <w:rPr>
          <w:sz w:val="20"/>
          <w:szCs w:val="20"/>
        </w:rPr>
      </w:pPr>
      <w:r w:rsidRPr="003D14DD">
        <w:rPr>
          <w:sz w:val="20"/>
          <w:szCs w:val="20"/>
        </w:rPr>
        <w:t>В результате изучения дисциплины обучающийся должен освоить:</w:t>
      </w:r>
    </w:p>
    <w:p w:rsidR="00494D29" w:rsidRPr="003D14DD" w:rsidRDefault="00835C87" w:rsidP="00494D29">
      <w:pPr>
        <w:tabs>
          <w:tab w:val="left" w:pos="900"/>
        </w:tabs>
        <w:ind w:firstLine="709"/>
        <w:jc w:val="both"/>
        <w:rPr>
          <w:i/>
          <w:sz w:val="20"/>
          <w:szCs w:val="20"/>
        </w:rPr>
      </w:pPr>
      <w:r w:rsidRPr="003D14DD">
        <w:rPr>
          <w:i/>
          <w:sz w:val="20"/>
          <w:szCs w:val="20"/>
        </w:rPr>
        <w:t>Универсальную компетенцию</w:t>
      </w:r>
      <w:r w:rsidR="00494D29" w:rsidRPr="003D14DD">
        <w:rPr>
          <w:i/>
          <w:sz w:val="20"/>
          <w:szCs w:val="20"/>
        </w:rPr>
        <w:t>:</w:t>
      </w:r>
    </w:p>
    <w:p w:rsidR="00494D29" w:rsidRPr="003D14DD" w:rsidRDefault="00494D29" w:rsidP="00494D29">
      <w:pPr>
        <w:tabs>
          <w:tab w:val="left" w:pos="900"/>
        </w:tabs>
        <w:ind w:firstLine="709"/>
        <w:jc w:val="both"/>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494D29" w:rsidRPr="003D14DD" w:rsidRDefault="00835C87" w:rsidP="00494D29">
      <w:pPr>
        <w:tabs>
          <w:tab w:val="left" w:pos="900"/>
        </w:tabs>
        <w:ind w:firstLine="709"/>
        <w:jc w:val="both"/>
        <w:rPr>
          <w:i/>
          <w:sz w:val="20"/>
          <w:szCs w:val="20"/>
        </w:rPr>
      </w:pPr>
      <w:r w:rsidRPr="003D14DD">
        <w:rPr>
          <w:i/>
          <w:sz w:val="20"/>
          <w:szCs w:val="20"/>
        </w:rPr>
        <w:t>Общепрофессиональную компетенцию</w:t>
      </w:r>
      <w:r w:rsidR="00494D29" w:rsidRPr="003D14DD">
        <w:rPr>
          <w:i/>
          <w:sz w:val="20"/>
          <w:szCs w:val="20"/>
        </w:rPr>
        <w:t>:</w:t>
      </w:r>
    </w:p>
    <w:p w:rsidR="00494D29" w:rsidRPr="003D14DD" w:rsidRDefault="00E244E8" w:rsidP="00494D29">
      <w:pPr>
        <w:tabs>
          <w:tab w:val="left" w:pos="900"/>
        </w:tabs>
        <w:ind w:firstLine="709"/>
        <w:jc w:val="both"/>
        <w:rPr>
          <w:sz w:val="20"/>
          <w:szCs w:val="20"/>
        </w:rPr>
      </w:pPr>
      <w:r w:rsidRPr="00E244E8">
        <w:rPr>
          <w:sz w:val="20"/>
          <w:szCs w:val="20"/>
        </w:rPr>
        <w:t>ОПК-7. Способен планировать и организовывать взаимодействия участников образовательных отношений</w:t>
      </w:r>
    </w:p>
    <w:p w:rsidR="00494D29" w:rsidRPr="003D14DD" w:rsidRDefault="00494D29" w:rsidP="00494D29">
      <w:pPr>
        <w:tabs>
          <w:tab w:val="left" w:pos="900"/>
        </w:tabs>
        <w:suppressAutoHyphens/>
        <w:ind w:firstLine="720"/>
        <w:jc w:val="both"/>
        <w:rPr>
          <w:b/>
          <w:i/>
          <w:sz w:val="20"/>
          <w:szCs w:val="20"/>
        </w:rPr>
      </w:pPr>
    </w:p>
    <w:p w:rsidR="00494D29" w:rsidRPr="003D14DD" w:rsidRDefault="00494D29" w:rsidP="00494D29">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494D29" w:rsidRPr="003D14DD" w:rsidRDefault="00494D29" w:rsidP="00494D29">
      <w:pPr>
        <w:tabs>
          <w:tab w:val="left" w:pos="900"/>
        </w:tabs>
        <w:ind w:firstLine="709"/>
        <w:rPr>
          <w:b/>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060"/>
      </w:tblGrid>
      <w:tr w:rsidR="00494D29" w:rsidRPr="003D14DD" w:rsidTr="004D69F2">
        <w:tc>
          <w:tcPr>
            <w:tcW w:w="3348" w:type="dxa"/>
          </w:tcPr>
          <w:p w:rsidR="00494D29" w:rsidRPr="003D14DD" w:rsidRDefault="00494D29"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494D29" w:rsidRPr="003D14DD" w:rsidRDefault="00494D29"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494D29" w:rsidRPr="003D14DD" w:rsidRDefault="00494D29"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494D29" w:rsidRPr="003D14DD" w:rsidTr="008729C7">
        <w:trPr>
          <w:trHeight w:val="1278"/>
        </w:trPr>
        <w:tc>
          <w:tcPr>
            <w:tcW w:w="3348" w:type="dxa"/>
            <w:vMerge w:val="restart"/>
          </w:tcPr>
          <w:p w:rsidR="00494D29" w:rsidRPr="003D14DD" w:rsidRDefault="00494D29" w:rsidP="004D69F2">
            <w:pPr>
              <w:rPr>
                <w:sz w:val="20"/>
                <w:szCs w:val="20"/>
              </w:rPr>
            </w:pPr>
            <w:r w:rsidRPr="003D14DD">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600" w:type="dxa"/>
            <w:vMerge w:val="restart"/>
          </w:tcPr>
          <w:p w:rsidR="00494D29" w:rsidRPr="003D14DD" w:rsidRDefault="00494D29" w:rsidP="004D69F2">
            <w:pPr>
              <w:shd w:val="clear" w:color="auto" w:fill="FFFFFF"/>
              <w:rPr>
                <w:sz w:val="20"/>
                <w:szCs w:val="20"/>
              </w:rPr>
            </w:pPr>
            <w:r w:rsidRPr="003D14DD">
              <w:rPr>
                <w:sz w:val="20"/>
                <w:szCs w:val="20"/>
              </w:rPr>
              <w:t xml:space="preserve">УК-6.1. Знать: </w:t>
            </w:r>
          </w:p>
          <w:p w:rsidR="00494D29" w:rsidRPr="003D14DD" w:rsidRDefault="00494D29" w:rsidP="004D69F2">
            <w:pPr>
              <w:shd w:val="clear" w:color="auto" w:fill="FFFFFF"/>
              <w:rPr>
                <w:sz w:val="20"/>
                <w:szCs w:val="20"/>
              </w:rPr>
            </w:pPr>
            <w:r w:rsidRPr="003D14DD">
              <w:rPr>
                <w:sz w:val="20"/>
                <w:szCs w:val="20"/>
              </w:rPr>
              <w:t>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p w:rsidR="00494D29" w:rsidRPr="003D14DD" w:rsidRDefault="00494D29" w:rsidP="004D69F2">
            <w:pPr>
              <w:rPr>
                <w:sz w:val="20"/>
                <w:szCs w:val="20"/>
              </w:rPr>
            </w:pPr>
            <w:r w:rsidRPr="003D14DD">
              <w:rPr>
                <w:sz w:val="20"/>
                <w:szCs w:val="20"/>
              </w:rPr>
              <w:t xml:space="preserve">основы педагогики и психологии личности, теорий и практик </w:t>
            </w:r>
            <w:proofErr w:type="spellStart"/>
            <w:r w:rsidRPr="003D14DD">
              <w:rPr>
                <w:sz w:val="20"/>
                <w:szCs w:val="20"/>
              </w:rPr>
              <w:t>тьюторского</w:t>
            </w:r>
            <w:proofErr w:type="spellEnd"/>
            <w:r w:rsidRPr="003D14DD">
              <w:rPr>
                <w:sz w:val="20"/>
                <w:szCs w:val="20"/>
              </w:rPr>
              <w:t xml:space="preserve"> сопровождения</w:t>
            </w:r>
          </w:p>
          <w:p w:rsidR="00494D29" w:rsidRPr="003D14DD" w:rsidRDefault="00494D29" w:rsidP="004D69F2">
            <w:pPr>
              <w:rPr>
                <w:sz w:val="20"/>
                <w:szCs w:val="20"/>
              </w:rPr>
            </w:pPr>
          </w:p>
          <w:p w:rsidR="00494D29" w:rsidRPr="003D14DD" w:rsidRDefault="00494D29" w:rsidP="004D69F2">
            <w:pPr>
              <w:shd w:val="clear" w:color="auto" w:fill="FFFFFF"/>
              <w:rPr>
                <w:sz w:val="20"/>
                <w:szCs w:val="20"/>
              </w:rPr>
            </w:pPr>
            <w:r w:rsidRPr="003D14DD">
              <w:rPr>
                <w:sz w:val="20"/>
                <w:szCs w:val="20"/>
              </w:rPr>
              <w:t xml:space="preserve">УК-6.2. Уметь: </w:t>
            </w:r>
          </w:p>
          <w:p w:rsidR="00494D29" w:rsidRPr="003D14DD" w:rsidRDefault="00494D29" w:rsidP="004D69F2">
            <w:pPr>
              <w:rPr>
                <w:sz w:val="20"/>
                <w:szCs w:val="20"/>
              </w:rPr>
            </w:pPr>
            <w:r w:rsidRPr="003D14DD">
              <w:rPr>
                <w:sz w:val="20"/>
                <w:szCs w:val="20"/>
              </w:rPr>
              <w:t>планировать свое рабочее время и время для саморазвития, 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 анализировать свой опыт, проектировать образовательные процессы и системы</w:t>
            </w:r>
          </w:p>
          <w:p w:rsidR="00494D29" w:rsidRPr="003D14DD" w:rsidRDefault="00494D29" w:rsidP="004D69F2">
            <w:pPr>
              <w:rPr>
                <w:sz w:val="20"/>
                <w:szCs w:val="20"/>
              </w:rPr>
            </w:pPr>
          </w:p>
          <w:p w:rsidR="00494D29" w:rsidRPr="003D14DD" w:rsidRDefault="00494D29" w:rsidP="004D69F2">
            <w:pPr>
              <w:shd w:val="clear" w:color="auto" w:fill="FFFFFF"/>
              <w:rPr>
                <w:sz w:val="20"/>
                <w:szCs w:val="20"/>
              </w:rPr>
            </w:pPr>
            <w:r w:rsidRPr="003D14DD">
              <w:rPr>
                <w:sz w:val="20"/>
                <w:szCs w:val="20"/>
              </w:rPr>
              <w:t xml:space="preserve">УК-6.3. Владеть: </w:t>
            </w:r>
          </w:p>
          <w:p w:rsidR="00494D29" w:rsidRPr="003D14DD" w:rsidRDefault="00494D29" w:rsidP="004D69F2">
            <w:pPr>
              <w:shd w:val="clear" w:color="auto" w:fill="FFFFFF"/>
              <w:rPr>
                <w:sz w:val="20"/>
                <w:szCs w:val="20"/>
              </w:rPr>
            </w:pPr>
            <w:r w:rsidRPr="003D14DD">
              <w:rPr>
                <w:sz w:val="20"/>
                <w:szCs w:val="20"/>
              </w:rPr>
              <w:t xml:space="preserve">опытом получения дополнительного образования, изучения дополнительных образовательных программ, навыками взаимодействия с учеными и администраторами в системе образования, осмысления собственной позиции, культурной и личностной идентичности, выстраивания и реализации </w:t>
            </w:r>
            <w:r w:rsidRPr="003D14DD">
              <w:rPr>
                <w:sz w:val="20"/>
                <w:szCs w:val="20"/>
              </w:rPr>
              <w:lastRenderedPageBreak/>
              <w:t>перспективных линий профессионального саморазвития с учетом инновационных тенденций в современном образовании</w:t>
            </w:r>
          </w:p>
        </w:tc>
        <w:tc>
          <w:tcPr>
            <w:tcW w:w="3060" w:type="dxa"/>
          </w:tcPr>
          <w:p w:rsidR="00494D29" w:rsidRPr="003D14DD" w:rsidRDefault="00494D29"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494D29" w:rsidRPr="003D14DD" w:rsidRDefault="00494D29"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современные тенденции развития образовательной системы; </w:t>
            </w:r>
          </w:p>
          <w:p w:rsidR="00494D29" w:rsidRPr="003D14DD" w:rsidRDefault="00494D29"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критерии инновационных процессов в образовании; </w:t>
            </w:r>
          </w:p>
          <w:p w:rsidR="00494D29" w:rsidRPr="003D14DD" w:rsidRDefault="00494D29"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принципы проектирования новых учебных программ и разработки инновационных методик организации образовательного процесса;</w:t>
            </w:r>
          </w:p>
          <w:p w:rsidR="00494D29" w:rsidRPr="003D14DD" w:rsidRDefault="00494D29" w:rsidP="004D69F2">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 xml:space="preserve">теоретические основы инновационных процессов, основные понятия </w:t>
            </w:r>
            <w:proofErr w:type="spellStart"/>
            <w:r w:rsidRPr="003D14DD">
              <w:rPr>
                <w:sz w:val="20"/>
                <w:szCs w:val="20"/>
              </w:rPr>
              <w:t>инноватики</w:t>
            </w:r>
            <w:proofErr w:type="spellEnd"/>
            <w:r w:rsidRPr="003D14DD">
              <w:rPr>
                <w:sz w:val="20"/>
                <w:szCs w:val="20"/>
              </w:rPr>
              <w:t xml:space="preserve"> в образовании;</w:t>
            </w:r>
          </w:p>
        </w:tc>
      </w:tr>
      <w:tr w:rsidR="00494D29" w:rsidRPr="003D14DD" w:rsidTr="004D69F2">
        <w:trPr>
          <w:trHeight w:val="2114"/>
        </w:trPr>
        <w:tc>
          <w:tcPr>
            <w:tcW w:w="3348" w:type="dxa"/>
            <w:vMerge/>
          </w:tcPr>
          <w:p w:rsidR="00494D29" w:rsidRPr="003D14DD" w:rsidRDefault="00494D29" w:rsidP="004D69F2">
            <w:pPr>
              <w:rPr>
                <w:sz w:val="20"/>
                <w:szCs w:val="20"/>
              </w:rPr>
            </w:pPr>
          </w:p>
        </w:tc>
        <w:tc>
          <w:tcPr>
            <w:tcW w:w="3600" w:type="dxa"/>
            <w:vMerge/>
          </w:tcPr>
          <w:p w:rsidR="00494D29" w:rsidRPr="003D14DD" w:rsidRDefault="00494D29" w:rsidP="004D69F2">
            <w:pPr>
              <w:shd w:val="clear" w:color="auto" w:fill="FFFFFF"/>
              <w:rPr>
                <w:sz w:val="20"/>
                <w:szCs w:val="20"/>
              </w:rPr>
            </w:pPr>
          </w:p>
        </w:tc>
        <w:tc>
          <w:tcPr>
            <w:tcW w:w="3060" w:type="dxa"/>
          </w:tcPr>
          <w:p w:rsidR="00494D29" w:rsidRPr="003D14DD" w:rsidRDefault="00494D29" w:rsidP="004D69F2">
            <w:pPr>
              <w:pStyle w:val="5"/>
              <w:numPr>
                <w:ilvl w:val="0"/>
                <w:numId w:val="0"/>
              </w:numPr>
              <w:tabs>
                <w:tab w:val="left" w:pos="282"/>
              </w:tabs>
              <w:rPr>
                <w:b/>
                <w:sz w:val="20"/>
                <w:szCs w:val="20"/>
                <w:u w:val="single"/>
              </w:rPr>
            </w:pPr>
            <w:r w:rsidRPr="003D14DD">
              <w:rPr>
                <w:b/>
                <w:sz w:val="20"/>
                <w:szCs w:val="20"/>
                <w:u w:val="single"/>
              </w:rPr>
              <w:t>Уметь</w:t>
            </w:r>
          </w:p>
          <w:p w:rsidR="00494D29" w:rsidRPr="003D14DD" w:rsidRDefault="00494D29" w:rsidP="004D69F2">
            <w:pPr>
              <w:numPr>
                <w:ilvl w:val="0"/>
                <w:numId w:val="19"/>
              </w:numPr>
              <w:tabs>
                <w:tab w:val="left" w:pos="282"/>
                <w:tab w:val="left" w:pos="900"/>
              </w:tabs>
              <w:suppressAutoHyphens/>
              <w:ind w:left="0" w:firstLine="0"/>
              <w:jc w:val="both"/>
              <w:rPr>
                <w:sz w:val="20"/>
                <w:szCs w:val="20"/>
              </w:rPr>
            </w:pPr>
            <w:r w:rsidRPr="003D14DD">
              <w:rPr>
                <w:sz w:val="20"/>
                <w:szCs w:val="20"/>
              </w:rPr>
              <w:t>осваивать ресурсы образовательных систем и проектировать их развитие</w:t>
            </w:r>
          </w:p>
          <w:p w:rsidR="00494D29" w:rsidRPr="003D14DD" w:rsidRDefault="00494D29"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внедрять инновационные приемы в педагогический процесс с целью создания условий для эффективной мотивации обучающихся; </w:t>
            </w:r>
          </w:p>
          <w:p w:rsidR="00494D29" w:rsidRPr="003D14DD" w:rsidRDefault="00494D29"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выстраивать и реализовывать перспективные линии профессионального саморазвития с учетом инновационных тенденций в современном образовании; </w:t>
            </w:r>
          </w:p>
          <w:p w:rsidR="00494D29" w:rsidRPr="003D14DD" w:rsidRDefault="00494D29" w:rsidP="004D69F2">
            <w:pPr>
              <w:numPr>
                <w:ilvl w:val="0"/>
                <w:numId w:val="19"/>
              </w:numPr>
              <w:tabs>
                <w:tab w:val="left" w:pos="282"/>
                <w:tab w:val="left" w:pos="900"/>
              </w:tabs>
              <w:suppressAutoHyphens/>
              <w:ind w:left="0" w:firstLine="0"/>
              <w:jc w:val="both"/>
              <w:rPr>
                <w:sz w:val="20"/>
                <w:szCs w:val="20"/>
              </w:rPr>
            </w:pPr>
            <w:r w:rsidRPr="003D14DD">
              <w:rPr>
                <w:sz w:val="20"/>
                <w:szCs w:val="20"/>
              </w:rPr>
              <w:t xml:space="preserve">анализировать причины, состояние, проблемы и тенденции развития </w:t>
            </w:r>
            <w:r w:rsidRPr="003D14DD">
              <w:rPr>
                <w:sz w:val="20"/>
                <w:szCs w:val="20"/>
              </w:rPr>
              <w:lastRenderedPageBreak/>
              <w:t>инновационных процессов в современном образовании;</w:t>
            </w:r>
          </w:p>
          <w:p w:rsidR="00494D29" w:rsidRPr="003D14DD" w:rsidRDefault="00494D29" w:rsidP="004D69F2">
            <w:pPr>
              <w:numPr>
                <w:ilvl w:val="0"/>
                <w:numId w:val="19"/>
              </w:numPr>
              <w:tabs>
                <w:tab w:val="left" w:pos="282"/>
                <w:tab w:val="left" w:pos="900"/>
              </w:tabs>
              <w:suppressAutoHyphens/>
              <w:ind w:left="0" w:firstLine="0"/>
              <w:jc w:val="both"/>
              <w:rPr>
                <w:rFonts w:eastAsia="Arial Unicode MS"/>
                <w:b/>
                <w:spacing w:val="4"/>
                <w:sz w:val="20"/>
                <w:szCs w:val="20"/>
              </w:rPr>
            </w:pPr>
            <w:r w:rsidRPr="003D14DD">
              <w:rPr>
                <w:sz w:val="20"/>
                <w:szCs w:val="20"/>
              </w:rPr>
              <w:t>оценивать ход и результаты модернизации системы образования в Российской Федерации;</w:t>
            </w:r>
          </w:p>
        </w:tc>
      </w:tr>
      <w:tr w:rsidR="00494D29" w:rsidRPr="003D14DD" w:rsidTr="004D69F2">
        <w:trPr>
          <w:trHeight w:val="2114"/>
        </w:trPr>
        <w:tc>
          <w:tcPr>
            <w:tcW w:w="3348" w:type="dxa"/>
            <w:vMerge/>
          </w:tcPr>
          <w:p w:rsidR="00494D29" w:rsidRPr="003D14DD" w:rsidRDefault="00494D29" w:rsidP="004D69F2">
            <w:pPr>
              <w:rPr>
                <w:sz w:val="20"/>
                <w:szCs w:val="20"/>
              </w:rPr>
            </w:pPr>
          </w:p>
        </w:tc>
        <w:tc>
          <w:tcPr>
            <w:tcW w:w="3600" w:type="dxa"/>
            <w:vMerge/>
          </w:tcPr>
          <w:p w:rsidR="00494D29" w:rsidRPr="003D14DD" w:rsidRDefault="00494D29" w:rsidP="004D69F2">
            <w:pPr>
              <w:shd w:val="clear" w:color="auto" w:fill="FFFFFF"/>
              <w:rPr>
                <w:sz w:val="20"/>
                <w:szCs w:val="20"/>
              </w:rPr>
            </w:pPr>
          </w:p>
        </w:tc>
        <w:tc>
          <w:tcPr>
            <w:tcW w:w="3060" w:type="dxa"/>
          </w:tcPr>
          <w:p w:rsidR="00494D29" w:rsidRPr="003D14DD" w:rsidRDefault="00494D29" w:rsidP="004D69F2">
            <w:pPr>
              <w:pStyle w:val="5"/>
              <w:numPr>
                <w:ilvl w:val="0"/>
                <w:numId w:val="0"/>
              </w:numPr>
              <w:tabs>
                <w:tab w:val="left" w:pos="282"/>
              </w:tabs>
              <w:rPr>
                <w:b/>
                <w:sz w:val="20"/>
                <w:szCs w:val="20"/>
                <w:u w:val="single"/>
              </w:rPr>
            </w:pPr>
            <w:r w:rsidRPr="003D14DD">
              <w:rPr>
                <w:b/>
                <w:sz w:val="20"/>
                <w:szCs w:val="20"/>
                <w:u w:val="single"/>
              </w:rPr>
              <w:t>Владеть</w:t>
            </w:r>
          </w:p>
          <w:p w:rsidR="00494D29" w:rsidRPr="003D14DD" w:rsidRDefault="00494D29"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способами анализа и критической оценки различных теорий, концепций, подходов к построению системы непрерывного образования; </w:t>
            </w:r>
          </w:p>
          <w:p w:rsidR="00494D29" w:rsidRPr="003D14DD" w:rsidRDefault="00494D29" w:rsidP="004D69F2">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технологиями проведения опытно-экспериментальной работы, участия в инновационных процессах.</w:t>
            </w:r>
          </w:p>
        </w:tc>
      </w:tr>
      <w:tr w:rsidR="00E244E8" w:rsidRPr="003D14DD" w:rsidTr="004D69F2">
        <w:trPr>
          <w:trHeight w:val="2114"/>
        </w:trPr>
        <w:tc>
          <w:tcPr>
            <w:tcW w:w="3348" w:type="dxa"/>
            <w:vMerge w:val="restart"/>
          </w:tcPr>
          <w:p w:rsidR="00E244E8" w:rsidRPr="003D14DD" w:rsidRDefault="00E244E8" w:rsidP="00E244E8">
            <w:pPr>
              <w:jc w:val="both"/>
              <w:rPr>
                <w:sz w:val="20"/>
                <w:szCs w:val="20"/>
              </w:rPr>
            </w:pPr>
            <w:r w:rsidRPr="003D14DD">
              <w:rPr>
                <w:sz w:val="20"/>
                <w:szCs w:val="20"/>
              </w:rPr>
              <w:t>ОПК-7. Способен планировать и организовывать взаимодействия участников образовательных отношений</w:t>
            </w:r>
          </w:p>
        </w:tc>
        <w:tc>
          <w:tcPr>
            <w:tcW w:w="3600" w:type="dxa"/>
            <w:vMerge w:val="restart"/>
          </w:tcPr>
          <w:p w:rsidR="00E244E8" w:rsidRPr="003D14DD" w:rsidRDefault="00E244E8" w:rsidP="00E244E8">
            <w:pPr>
              <w:shd w:val="clear" w:color="auto" w:fill="FFFFFF"/>
              <w:rPr>
                <w:sz w:val="20"/>
                <w:szCs w:val="20"/>
              </w:rPr>
            </w:pPr>
            <w:r w:rsidRPr="003D14DD">
              <w:rPr>
                <w:sz w:val="20"/>
                <w:szCs w:val="20"/>
              </w:rPr>
              <w:t>ОПК-7.1. Знать:</w:t>
            </w:r>
          </w:p>
          <w:p w:rsidR="00E244E8" w:rsidRPr="003D14DD" w:rsidRDefault="00E244E8" w:rsidP="00E244E8">
            <w:pPr>
              <w:rPr>
                <w:sz w:val="20"/>
                <w:szCs w:val="20"/>
              </w:rPr>
            </w:pPr>
            <w:r w:rsidRPr="003D14DD">
              <w:rPr>
                <w:sz w:val="20"/>
                <w:szCs w:val="20"/>
              </w:rPr>
              <w:t>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организации</w:t>
            </w:r>
          </w:p>
          <w:p w:rsidR="00E244E8" w:rsidRPr="003D14DD" w:rsidRDefault="00E244E8" w:rsidP="00E244E8">
            <w:pPr>
              <w:rPr>
                <w:sz w:val="20"/>
                <w:szCs w:val="20"/>
              </w:rPr>
            </w:pPr>
          </w:p>
          <w:p w:rsidR="00E244E8" w:rsidRPr="003D14DD" w:rsidRDefault="00E244E8" w:rsidP="00E244E8">
            <w:pPr>
              <w:shd w:val="clear" w:color="auto" w:fill="FFFFFF"/>
              <w:rPr>
                <w:sz w:val="20"/>
                <w:szCs w:val="20"/>
              </w:rPr>
            </w:pPr>
            <w:r w:rsidRPr="003D14DD">
              <w:rPr>
                <w:sz w:val="20"/>
                <w:szCs w:val="20"/>
              </w:rPr>
              <w:t>ОПК-7.2. Уметь:</w:t>
            </w:r>
          </w:p>
          <w:p w:rsidR="00E244E8" w:rsidRPr="003D14DD" w:rsidRDefault="00E244E8" w:rsidP="00E244E8">
            <w:pPr>
              <w:shd w:val="clear" w:color="auto" w:fill="FFFFFF"/>
              <w:rPr>
                <w:sz w:val="20"/>
                <w:szCs w:val="20"/>
              </w:rPr>
            </w:pPr>
            <w:r w:rsidRPr="003D14DD">
              <w:rPr>
                <w:sz w:val="20"/>
                <w:szCs w:val="20"/>
              </w:rPr>
              <w:t>использовать особенности образовательной среды образовательной организации для реализации взаимодействия субъектов; составлять (совместно с другими специалистами) планы взаимодействия участников образовательных отношений,</w:t>
            </w:r>
          </w:p>
          <w:p w:rsidR="00E244E8" w:rsidRPr="003D14DD" w:rsidRDefault="00E244E8" w:rsidP="00E244E8">
            <w:pPr>
              <w:rPr>
                <w:sz w:val="20"/>
                <w:szCs w:val="20"/>
              </w:rPr>
            </w:pPr>
            <w:r w:rsidRPr="003D14DD">
              <w:rPr>
                <w:sz w:val="20"/>
                <w:szCs w:val="20"/>
              </w:rPr>
              <w:t>использовать для организации взаимодействия приемы организаторской деятельности</w:t>
            </w:r>
          </w:p>
          <w:p w:rsidR="00E244E8" w:rsidRPr="003D14DD" w:rsidRDefault="00E244E8" w:rsidP="00E244E8">
            <w:pPr>
              <w:rPr>
                <w:sz w:val="20"/>
                <w:szCs w:val="20"/>
              </w:rPr>
            </w:pPr>
          </w:p>
          <w:p w:rsidR="00E244E8" w:rsidRPr="003D14DD" w:rsidRDefault="00E244E8" w:rsidP="00E244E8">
            <w:pPr>
              <w:shd w:val="clear" w:color="auto" w:fill="FFFFFF"/>
              <w:rPr>
                <w:sz w:val="20"/>
                <w:szCs w:val="20"/>
              </w:rPr>
            </w:pPr>
            <w:r w:rsidRPr="003D14DD">
              <w:rPr>
                <w:sz w:val="20"/>
                <w:szCs w:val="20"/>
              </w:rPr>
              <w:t xml:space="preserve">ОПК-7.3. Владеть: </w:t>
            </w:r>
          </w:p>
          <w:p w:rsidR="00E244E8" w:rsidRPr="003D14DD" w:rsidRDefault="00E244E8" w:rsidP="00E244E8">
            <w:pPr>
              <w:rPr>
                <w:sz w:val="20"/>
                <w:szCs w:val="20"/>
              </w:rPr>
            </w:pPr>
            <w:r w:rsidRPr="003D14DD">
              <w:rPr>
                <w:sz w:val="20"/>
                <w:szCs w:val="20"/>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060" w:type="dxa"/>
          </w:tcPr>
          <w:p w:rsidR="00E244E8" w:rsidRPr="003D14DD" w:rsidRDefault="00E244E8" w:rsidP="00E244E8">
            <w:pPr>
              <w:pStyle w:val="5"/>
              <w:numPr>
                <w:ilvl w:val="0"/>
                <w:numId w:val="0"/>
              </w:numPr>
              <w:tabs>
                <w:tab w:val="left" w:pos="282"/>
              </w:tabs>
              <w:rPr>
                <w:b/>
                <w:sz w:val="20"/>
                <w:szCs w:val="20"/>
                <w:u w:val="single"/>
              </w:rPr>
            </w:pPr>
            <w:r w:rsidRPr="003D14DD">
              <w:rPr>
                <w:b/>
                <w:sz w:val="20"/>
                <w:szCs w:val="20"/>
                <w:u w:val="single"/>
              </w:rPr>
              <w:t>Знать:</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предпосылки инноваций в российском образовании; </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основные направления модернизации системы образования в Российской Федерации;</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сущность и особенности реализации технологического подхода в образовании;</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государственные инициативы в современном российском образовании;</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традиционные и инновационные подходы к результатам образования; </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 xml:space="preserve">педагогические технологии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особенности управления инновационными образовательными процессами;</w:t>
            </w:r>
          </w:p>
          <w:p w:rsidR="00E244E8" w:rsidRPr="003D14DD" w:rsidRDefault="00E244E8" w:rsidP="00E244E8">
            <w:pPr>
              <w:numPr>
                <w:ilvl w:val="0"/>
                <w:numId w:val="14"/>
              </w:numPr>
              <w:tabs>
                <w:tab w:val="left" w:pos="282"/>
                <w:tab w:val="left" w:pos="540"/>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сущность и порядок оценки эффективности инновационных процессов в образовании;</w:t>
            </w:r>
          </w:p>
        </w:tc>
      </w:tr>
      <w:tr w:rsidR="00E244E8" w:rsidRPr="003D14DD" w:rsidTr="004D69F2">
        <w:trPr>
          <w:trHeight w:val="2114"/>
        </w:trPr>
        <w:tc>
          <w:tcPr>
            <w:tcW w:w="3348" w:type="dxa"/>
            <w:vMerge/>
          </w:tcPr>
          <w:p w:rsidR="00E244E8" w:rsidRPr="003D14DD" w:rsidRDefault="00E244E8" w:rsidP="00E244E8">
            <w:pPr>
              <w:rPr>
                <w:sz w:val="20"/>
                <w:szCs w:val="20"/>
              </w:rPr>
            </w:pPr>
          </w:p>
        </w:tc>
        <w:tc>
          <w:tcPr>
            <w:tcW w:w="3600" w:type="dxa"/>
            <w:vMerge/>
          </w:tcPr>
          <w:p w:rsidR="00E244E8" w:rsidRPr="003D14DD" w:rsidRDefault="00E244E8" w:rsidP="00E244E8">
            <w:pPr>
              <w:rPr>
                <w:sz w:val="20"/>
                <w:szCs w:val="20"/>
              </w:rPr>
            </w:pPr>
          </w:p>
        </w:tc>
        <w:tc>
          <w:tcPr>
            <w:tcW w:w="3060" w:type="dxa"/>
          </w:tcPr>
          <w:p w:rsidR="00E244E8" w:rsidRPr="003D14DD" w:rsidRDefault="00E244E8" w:rsidP="00E244E8">
            <w:pPr>
              <w:pStyle w:val="5"/>
              <w:numPr>
                <w:ilvl w:val="0"/>
                <w:numId w:val="0"/>
              </w:numPr>
              <w:tabs>
                <w:tab w:val="left" w:pos="282"/>
              </w:tabs>
              <w:rPr>
                <w:b/>
                <w:sz w:val="20"/>
                <w:szCs w:val="20"/>
                <w:u w:val="single"/>
              </w:rPr>
            </w:pPr>
            <w:r w:rsidRPr="003D14DD">
              <w:rPr>
                <w:b/>
                <w:sz w:val="20"/>
                <w:szCs w:val="20"/>
                <w:u w:val="single"/>
              </w:rPr>
              <w:t>Уметь</w:t>
            </w:r>
          </w:p>
          <w:p w:rsidR="00E244E8" w:rsidRPr="003D14DD" w:rsidRDefault="00E244E8" w:rsidP="00E244E8">
            <w:pPr>
              <w:numPr>
                <w:ilvl w:val="0"/>
                <w:numId w:val="19"/>
              </w:numPr>
              <w:tabs>
                <w:tab w:val="left" w:pos="282"/>
                <w:tab w:val="left" w:pos="900"/>
              </w:tabs>
              <w:suppressAutoHyphens/>
              <w:ind w:left="0" w:firstLine="0"/>
              <w:jc w:val="both"/>
              <w:rPr>
                <w:b/>
                <w:i/>
                <w:sz w:val="20"/>
                <w:szCs w:val="20"/>
              </w:rPr>
            </w:pPr>
            <w:r w:rsidRPr="003D14DD">
              <w:rPr>
                <w:bCs/>
                <w:sz w:val="20"/>
                <w:szCs w:val="20"/>
              </w:rPr>
              <w:t xml:space="preserve">комплексно </w:t>
            </w:r>
            <w:r>
              <w:rPr>
                <w:bCs/>
                <w:sz w:val="20"/>
                <w:szCs w:val="20"/>
              </w:rPr>
              <w:t>планировать педагогическую деятельность с целью организации эффективной образовательной среды и взаимодействия участников ОО</w:t>
            </w:r>
            <w:r w:rsidRPr="003D14DD">
              <w:rPr>
                <w:sz w:val="20"/>
                <w:szCs w:val="20"/>
              </w:rPr>
              <w:t>;</w:t>
            </w:r>
          </w:p>
          <w:p w:rsidR="00E244E8" w:rsidRPr="003D14DD" w:rsidRDefault="00E244E8" w:rsidP="00E244E8">
            <w:pPr>
              <w:numPr>
                <w:ilvl w:val="0"/>
                <w:numId w:val="19"/>
              </w:numPr>
              <w:tabs>
                <w:tab w:val="left" w:pos="282"/>
                <w:tab w:val="left" w:pos="900"/>
              </w:tabs>
              <w:suppressAutoHyphens/>
              <w:ind w:left="0" w:firstLine="0"/>
              <w:jc w:val="both"/>
              <w:rPr>
                <w:bCs/>
                <w:sz w:val="20"/>
                <w:szCs w:val="20"/>
              </w:rPr>
            </w:pPr>
            <w:r w:rsidRPr="003D14DD">
              <w:rPr>
                <w:sz w:val="20"/>
                <w:szCs w:val="20"/>
              </w:rPr>
              <w:t xml:space="preserve">использовать знания традиционных и </w:t>
            </w:r>
            <w:r w:rsidRPr="003D14DD">
              <w:rPr>
                <w:bCs/>
                <w:sz w:val="20"/>
                <w:szCs w:val="20"/>
              </w:rPr>
              <w:t>инновационных подходов к результатам образования при решении учебных (образовательных) и профессиональных задач</w:t>
            </w:r>
            <w:r>
              <w:rPr>
                <w:bCs/>
                <w:sz w:val="20"/>
                <w:szCs w:val="20"/>
              </w:rPr>
              <w:t xml:space="preserve"> при взаимодействии субъектов образовательных отношений</w:t>
            </w:r>
            <w:r w:rsidRPr="003D14DD">
              <w:rPr>
                <w:bCs/>
                <w:sz w:val="20"/>
                <w:szCs w:val="20"/>
              </w:rPr>
              <w:t>;</w:t>
            </w:r>
          </w:p>
          <w:p w:rsidR="00E244E8" w:rsidRPr="003D14DD" w:rsidRDefault="00E244E8" w:rsidP="00E244E8">
            <w:pPr>
              <w:numPr>
                <w:ilvl w:val="0"/>
                <w:numId w:val="19"/>
              </w:numPr>
              <w:tabs>
                <w:tab w:val="left" w:pos="282"/>
                <w:tab w:val="left" w:pos="900"/>
              </w:tabs>
              <w:suppressAutoHyphens/>
              <w:ind w:left="0" w:firstLine="0"/>
              <w:jc w:val="both"/>
              <w:rPr>
                <w:bCs/>
                <w:sz w:val="20"/>
                <w:szCs w:val="20"/>
              </w:rPr>
            </w:pPr>
            <w:r w:rsidRPr="003D14DD">
              <w:rPr>
                <w:bCs/>
                <w:sz w:val="20"/>
                <w:szCs w:val="20"/>
              </w:rPr>
              <w:t xml:space="preserve">осуществлять профессиональное и личностное самообразование, исходя из </w:t>
            </w:r>
            <w:r w:rsidRPr="003D14DD">
              <w:rPr>
                <w:bCs/>
                <w:sz w:val="20"/>
                <w:szCs w:val="20"/>
              </w:rPr>
              <w:lastRenderedPageBreak/>
              <w:t xml:space="preserve">тенденций и перспектив развития менеджмента инновационными процессами в образовании; </w:t>
            </w:r>
          </w:p>
          <w:p w:rsidR="00E244E8" w:rsidRPr="003D14DD" w:rsidRDefault="00E244E8" w:rsidP="00E244E8">
            <w:pPr>
              <w:numPr>
                <w:ilvl w:val="0"/>
                <w:numId w:val="19"/>
              </w:numPr>
              <w:tabs>
                <w:tab w:val="left" w:pos="282"/>
                <w:tab w:val="left" w:pos="900"/>
              </w:tabs>
              <w:suppressAutoHyphens/>
              <w:ind w:left="0" w:firstLine="0"/>
              <w:jc w:val="both"/>
              <w:rPr>
                <w:rFonts w:eastAsia="Arial Unicode MS"/>
                <w:b/>
                <w:spacing w:val="4"/>
                <w:sz w:val="20"/>
                <w:szCs w:val="20"/>
              </w:rPr>
            </w:pPr>
            <w:r w:rsidRPr="003D14DD">
              <w:rPr>
                <w:bCs/>
                <w:sz w:val="20"/>
                <w:szCs w:val="20"/>
              </w:rPr>
              <w:t>использовать свои знания, навыки, умения, способности в решении задач инновационной образовательной политики государства и общества в качестве руководителя системы образования на разных уровнях;</w:t>
            </w:r>
          </w:p>
        </w:tc>
      </w:tr>
      <w:tr w:rsidR="00E244E8" w:rsidRPr="003D14DD" w:rsidTr="004D69F2">
        <w:trPr>
          <w:trHeight w:val="2114"/>
        </w:trPr>
        <w:tc>
          <w:tcPr>
            <w:tcW w:w="3348" w:type="dxa"/>
            <w:vMerge/>
          </w:tcPr>
          <w:p w:rsidR="00E244E8" w:rsidRPr="003D14DD" w:rsidRDefault="00E244E8" w:rsidP="00E244E8">
            <w:pPr>
              <w:rPr>
                <w:sz w:val="20"/>
                <w:szCs w:val="20"/>
              </w:rPr>
            </w:pPr>
          </w:p>
        </w:tc>
        <w:tc>
          <w:tcPr>
            <w:tcW w:w="3600" w:type="dxa"/>
            <w:vMerge/>
          </w:tcPr>
          <w:p w:rsidR="00E244E8" w:rsidRPr="003D14DD" w:rsidRDefault="00E244E8" w:rsidP="00E244E8">
            <w:pPr>
              <w:rPr>
                <w:sz w:val="20"/>
                <w:szCs w:val="20"/>
              </w:rPr>
            </w:pPr>
          </w:p>
        </w:tc>
        <w:tc>
          <w:tcPr>
            <w:tcW w:w="3060" w:type="dxa"/>
          </w:tcPr>
          <w:p w:rsidR="00E244E8" w:rsidRPr="003D14DD" w:rsidRDefault="00E244E8" w:rsidP="00E244E8">
            <w:pPr>
              <w:tabs>
                <w:tab w:val="left" w:pos="282"/>
                <w:tab w:val="left" w:pos="900"/>
              </w:tabs>
              <w:suppressAutoHyphens/>
              <w:overflowPunct w:val="0"/>
              <w:autoSpaceDE w:val="0"/>
              <w:autoSpaceDN w:val="0"/>
              <w:adjustRightInd w:val="0"/>
              <w:jc w:val="both"/>
              <w:textAlignment w:val="baseline"/>
              <w:rPr>
                <w:sz w:val="20"/>
                <w:szCs w:val="20"/>
              </w:rPr>
            </w:pPr>
            <w:r w:rsidRPr="003D14DD">
              <w:rPr>
                <w:b/>
                <w:sz w:val="20"/>
                <w:szCs w:val="20"/>
                <w:u w:val="single"/>
              </w:rPr>
              <w:t>Владеть</w:t>
            </w:r>
          </w:p>
          <w:p w:rsidR="00E244E8" w:rsidRPr="003D14DD" w:rsidRDefault="00E244E8" w:rsidP="00E244E8">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sz w:val="20"/>
                <w:szCs w:val="20"/>
              </w:rPr>
            </w:pPr>
            <w:r w:rsidRPr="003D14DD">
              <w:rPr>
                <w:sz w:val="20"/>
                <w:szCs w:val="20"/>
              </w:rPr>
              <w:t>теоретическими основами инноваций в образовании и менеджмента инновационными процессами в образовании;</w:t>
            </w:r>
          </w:p>
          <w:p w:rsidR="00E244E8" w:rsidRPr="003D14DD" w:rsidRDefault="00E244E8" w:rsidP="00E244E8">
            <w:pPr>
              <w:numPr>
                <w:ilvl w:val="0"/>
                <w:numId w:val="15"/>
              </w:numPr>
              <w:tabs>
                <w:tab w:val="clear" w:pos="360"/>
                <w:tab w:val="left" w:pos="282"/>
                <w:tab w:val="left" w:pos="900"/>
              </w:tabs>
              <w:suppressAutoHyphens/>
              <w:overflowPunct w:val="0"/>
              <w:autoSpaceDE w:val="0"/>
              <w:autoSpaceDN w:val="0"/>
              <w:adjustRightInd w:val="0"/>
              <w:ind w:left="0" w:firstLine="0"/>
              <w:jc w:val="both"/>
              <w:textAlignment w:val="baseline"/>
              <w:rPr>
                <w:rFonts w:eastAsia="Arial Unicode MS"/>
                <w:b/>
                <w:spacing w:val="4"/>
                <w:sz w:val="20"/>
                <w:szCs w:val="20"/>
              </w:rPr>
            </w:pPr>
            <w:r w:rsidRPr="003D14DD">
              <w:rPr>
                <w:sz w:val="20"/>
                <w:szCs w:val="20"/>
              </w:rPr>
              <w:t xml:space="preserve">основными педагогическими технологиями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 современными методами, формами, приемами, средствами и технологиями управления образовательными (педагогическими) системами.</w:t>
            </w:r>
          </w:p>
        </w:tc>
      </w:tr>
    </w:tbl>
    <w:p w:rsidR="00494D29" w:rsidRPr="003D14DD" w:rsidRDefault="00494D29" w:rsidP="00494D29">
      <w:pPr>
        <w:widowControl w:val="0"/>
        <w:tabs>
          <w:tab w:val="left" w:pos="900"/>
        </w:tabs>
        <w:autoSpaceDE w:val="0"/>
        <w:autoSpaceDN w:val="0"/>
        <w:adjustRightInd w:val="0"/>
        <w:jc w:val="both"/>
        <w:rPr>
          <w:sz w:val="20"/>
          <w:szCs w:val="20"/>
        </w:rPr>
      </w:pPr>
    </w:p>
    <w:p w:rsidR="00494D29" w:rsidRPr="003D14DD" w:rsidRDefault="00494D29" w:rsidP="00494D29">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«Инновационные процессы в образовании», являются необходимыми для изучения последующих дисциплин.</w:t>
      </w:r>
    </w:p>
    <w:p w:rsidR="00494D29" w:rsidRPr="003D14DD" w:rsidRDefault="00494D29" w:rsidP="00494D29">
      <w:pPr>
        <w:tabs>
          <w:tab w:val="left" w:pos="900"/>
          <w:tab w:val="left" w:pos="1080"/>
        </w:tabs>
        <w:suppressAutoHyphens/>
        <w:ind w:firstLine="709"/>
        <w:jc w:val="both"/>
        <w:rPr>
          <w:sz w:val="20"/>
          <w:szCs w:val="20"/>
        </w:rPr>
      </w:pPr>
    </w:p>
    <w:p w:rsidR="00494D29" w:rsidRPr="003D14DD" w:rsidRDefault="00494D29" w:rsidP="00494D29">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494D29" w:rsidRPr="003D14DD" w:rsidRDefault="00494D29" w:rsidP="00494D29">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2"/>
        <w:gridCol w:w="2477"/>
        <w:gridCol w:w="2380"/>
        <w:gridCol w:w="2356"/>
      </w:tblGrid>
      <w:tr w:rsidR="00494D29" w:rsidRPr="003D14DD" w:rsidTr="004D69F2">
        <w:trPr>
          <w:tblHeader/>
        </w:trPr>
        <w:tc>
          <w:tcPr>
            <w:tcW w:w="2193" w:type="dxa"/>
            <w:vMerge w:val="restart"/>
            <w:vAlign w:val="center"/>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494D29" w:rsidRPr="003D14DD" w:rsidTr="004D69F2">
        <w:trPr>
          <w:tblHeader/>
        </w:trPr>
        <w:tc>
          <w:tcPr>
            <w:tcW w:w="2193" w:type="dxa"/>
            <w:vMerge/>
          </w:tcPr>
          <w:p w:rsidR="00494D29" w:rsidRPr="003D14DD" w:rsidRDefault="00494D29" w:rsidP="004D69F2">
            <w:pPr>
              <w:suppressAutoHyphens/>
              <w:overflowPunct w:val="0"/>
              <w:autoSpaceDE w:val="0"/>
              <w:autoSpaceDN w:val="0"/>
              <w:adjustRightInd w:val="0"/>
              <w:jc w:val="both"/>
              <w:rPr>
                <w:sz w:val="20"/>
                <w:szCs w:val="20"/>
              </w:rPr>
            </w:pPr>
          </w:p>
        </w:tc>
        <w:tc>
          <w:tcPr>
            <w:tcW w:w="2646" w:type="dxa"/>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494D29" w:rsidRPr="003D14DD" w:rsidRDefault="00494D29" w:rsidP="004D69F2">
            <w:pPr>
              <w:suppressAutoHyphens/>
              <w:overflowPunct w:val="0"/>
              <w:autoSpaceDE w:val="0"/>
              <w:autoSpaceDN w:val="0"/>
              <w:adjustRightInd w:val="0"/>
              <w:jc w:val="center"/>
              <w:rPr>
                <w:sz w:val="20"/>
                <w:szCs w:val="20"/>
              </w:rPr>
            </w:pPr>
            <w:r w:rsidRPr="003D14DD">
              <w:rPr>
                <w:sz w:val="20"/>
                <w:szCs w:val="20"/>
              </w:rPr>
              <w:t>итоговый</w:t>
            </w:r>
          </w:p>
        </w:tc>
      </w:tr>
      <w:tr w:rsidR="00494D29" w:rsidRPr="003D14DD" w:rsidTr="004D69F2">
        <w:tc>
          <w:tcPr>
            <w:tcW w:w="2193" w:type="dxa"/>
            <w:vMerge w:val="restart"/>
          </w:tcPr>
          <w:p w:rsidR="00494D29" w:rsidRPr="003D14DD" w:rsidRDefault="00494D29" w:rsidP="004D69F2">
            <w:pPr>
              <w:suppressAutoHyphens/>
              <w:overflowPunct w:val="0"/>
              <w:autoSpaceDE w:val="0"/>
              <w:autoSpaceDN w:val="0"/>
              <w:adjustRightInd w:val="0"/>
              <w:jc w:val="both"/>
              <w:rPr>
                <w:b/>
                <w:sz w:val="20"/>
                <w:szCs w:val="20"/>
              </w:rPr>
            </w:pPr>
            <w:r w:rsidRPr="003D14DD">
              <w:rPr>
                <w:b/>
                <w:sz w:val="20"/>
                <w:szCs w:val="20"/>
              </w:rPr>
              <w:t>УК-6</w:t>
            </w:r>
          </w:p>
          <w:p w:rsidR="00494D29" w:rsidRPr="003D14DD" w:rsidRDefault="00494D29" w:rsidP="004D69F2">
            <w:pPr>
              <w:suppressAutoHyphens/>
              <w:overflowPunct w:val="0"/>
              <w:autoSpaceDE w:val="0"/>
              <w:autoSpaceDN w:val="0"/>
              <w:adjustRightInd w:val="0"/>
              <w:jc w:val="both"/>
              <w:rPr>
                <w:sz w:val="20"/>
                <w:szCs w:val="20"/>
              </w:rPr>
            </w:pPr>
            <w:r w:rsidRPr="003D14DD">
              <w:rPr>
                <w:sz w:val="20"/>
                <w:szCs w:val="20"/>
              </w:rPr>
              <w:t>Способен определять и реализовывать приоритеты собственной деятельности и способы ее совершенствования на основе самооценки</w:t>
            </w:r>
          </w:p>
        </w:tc>
        <w:tc>
          <w:tcPr>
            <w:tcW w:w="2646" w:type="dxa"/>
            <w:vAlign w:val="center"/>
          </w:tcPr>
          <w:p w:rsidR="00494D29" w:rsidRPr="003D14DD" w:rsidRDefault="00494D29" w:rsidP="004D69F2">
            <w:pPr>
              <w:rPr>
                <w:sz w:val="20"/>
                <w:szCs w:val="20"/>
              </w:rPr>
            </w:pPr>
            <w:r w:rsidRPr="003D14DD">
              <w:rPr>
                <w:sz w:val="20"/>
                <w:szCs w:val="20"/>
              </w:rPr>
              <w:t>Современные проблемы науки и образования</w:t>
            </w:r>
          </w:p>
        </w:tc>
        <w:tc>
          <w:tcPr>
            <w:tcW w:w="2531" w:type="dxa"/>
            <w:vAlign w:val="center"/>
          </w:tcPr>
          <w:p w:rsidR="00494D29" w:rsidRPr="003D14DD" w:rsidRDefault="00494D29" w:rsidP="004D69F2">
            <w:pPr>
              <w:rPr>
                <w:sz w:val="20"/>
                <w:szCs w:val="20"/>
              </w:rPr>
            </w:pPr>
            <w:r w:rsidRPr="003D14DD">
              <w:rPr>
                <w:sz w:val="20"/>
                <w:szCs w:val="20"/>
              </w:rPr>
              <w:t xml:space="preserve">Инновационные процессы в образовании   </w:t>
            </w:r>
          </w:p>
        </w:tc>
        <w:tc>
          <w:tcPr>
            <w:tcW w:w="2484" w:type="dxa"/>
            <w:vAlign w:val="center"/>
          </w:tcPr>
          <w:p w:rsidR="00494D29" w:rsidRPr="003D14DD" w:rsidRDefault="00494D29" w:rsidP="004D69F2">
            <w:pPr>
              <w:rPr>
                <w:sz w:val="20"/>
                <w:szCs w:val="20"/>
              </w:rPr>
            </w:pPr>
            <w:r w:rsidRPr="003D14DD">
              <w:rPr>
                <w:sz w:val="20"/>
                <w:szCs w:val="20"/>
              </w:rPr>
              <w:t>Разработка и применение оценочных материалов в образовании</w:t>
            </w:r>
          </w:p>
        </w:tc>
      </w:tr>
      <w:tr w:rsidR="00494D29" w:rsidRPr="003D14DD" w:rsidTr="004D69F2">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Электронные образовательные ресурсы</w:t>
            </w:r>
          </w:p>
        </w:tc>
        <w:tc>
          <w:tcPr>
            <w:tcW w:w="2531" w:type="dxa"/>
            <w:vAlign w:val="center"/>
          </w:tcPr>
          <w:p w:rsidR="00494D29" w:rsidRPr="003D14DD" w:rsidRDefault="00494D29" w:rsidP="004D69F2">
            <w:pPr>
              <w:rPr>
                <w:sz w:val="20"/>
                <w:szCs w:val="20"/>
              </w:rPr>
            </w:pPr>
            <w:r w:rsidRPr="003D14DD">
              <w:rPr>
                <w:sz w:val="20"/>
                <w:szCs w:val="20"/>
              </w:rPr>
              <w:t xml:space="preserve">Оценка качества современной электронной информационно-образовательной среды   </w:t>
            </w:r>
          </w:p>
        </w:tc>
        <w:tc>
          <w:tcPr>
            <w:tcW w:w="2484" w:type="dxa"/>
            <w:vAlign w:val="center"/>
          </w:tcPr>
          <w:p w:rsidR="00494D29" w:rsidRPr="003D14DD" w:rsidRDefault="00494D29" w:rsidP="004D69F2">
            <w:pPr>
              <w:rPr>
                <w:sz w:val="20"/>
                <w:szCs w:val="20"/>
              </w:rPr>
            </w:pPr>
          </w:p>
        </w:tc>
      </w:tr>
      <w:tr w:rsidR="00494D29" w:rsidRPr="003D14DD" w:rsidTr="004D69F2">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Учебная практика, ознакомительная</w:t>
            </w:r>
          </w:p>
        </w:tc>
        <w:tc>
          <w:tcPr>
            <w:tcW w:w="2531" w:type="dxa"/>
            <w:vAlign w:val="center"/>
          </w:tcPr>
          <w:p w:rsidR="00494D29" w:rsidRPr="003D14DD" w:rsidRDefault="00494D29" w:rsidP="004D69F2">
            <w:pPr>
              <w:rPr>
                <w:sz w:val="20"/>
                <w:szCs w:val="20"/>
              </w:rPr>
            </w:pPr>
            <w:r w:rsidRPr="003D14DD">
              <w:rPr>
                <w:sz w:val="20"/>
                <w:szCs w:val="20"/>
              </w:rPr>
              <w:t>Производственная практика, педагогическая</w:t>
            </w:r>
          </w:p>
        </w:tc>
        <w:tc>
          <w:tcPr>
            <w:tcW w:w="2484" w:type="dxa"/>
            <w:vAlign w:val="center"/>
          </w:tcPr>
          <w:p w:rsidR="00494D29" w:rsidRPr="003D14DD" w:rsidRDefault="00494D29" w:rsidP="004D69F2">
            <w:pPr>
              <w:rPr>
                <w:sz w:val="20"/>
                <w:szCs w:val="20"/>
              </w:rPr>
            </w:pPr>
            <w:r w:rsidRPr="003D14DD">
              <w:rPr>
                <w:sz w:val="20"/>
                <w:szCs w:val="20"/>
              </w:rPr>
              <w:t xml:space="preserve">Производственная практика, научно-исследовательская работа </w:t>
            </w:r>
          </w:p>
        </w:tc>
      </w:tr>
      <w:tr w:rsidR="00494D29" w:rsidRPr="003D14DD" w:rsidTr="004D69F2">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p>
        </w:tc>
        <w:tc>
          <w:tcPr>
            <w:tcW w:w="2531" w:type="dxa"/>
            <w:vAlign w:val="center"/>
          </w:tcPr>
          <w:p w:rsidR="00494D29" w:rsidRPr="003D14DD" w:rsidRDefault="00494D29" w:rsidP="004D69F2">
            <w:pPr>
              <w:rPr>
                <w:sz w:val="20"/>
                <w:szCs w:val="20"/>
              </w:rPr>
            </w:pPr>
          </w:p>
        </w:tc>
        <w:tc>
          <w:tcPr>
            <w:tcW w:w="2484" w:type="dxa"/>
            <w:vAlign w:val="center"/>
          </w:tcPr>
          <w:p w:rsidR="00494D29" w:rsidRPr="003D14DD" w:rsidRDefault="00494D29" w:rsidP="004D69F2">
            <w:pPr>
              <w:rPr>
                <w:sz w:val="20"/>
                <w:szCs w:val="20"/>
              </w:rPr>
            </w:pPr>
            <w:r w:rsidRPr="003D14DD">
              <w:rPr>
                <w:sz w:val="20"/>
                <w:szCs w:val="20"/>
              </w:rPr>
              <w:t xml:space="preserve">Выполнение и защита выпускной квалификационной работы </w:t>
            </w:r>
          </w:p>
        </w:tc>
      </w:tr>
      <w:tr w:rsidR="00494D29" w:rsidRPr="003D14DD" w:rsidTr="004D69F2">
        <w:trPr>
          <w:trHeight w:val="190"/>
        </w:trPr>
        <w:tc>
          <w:tcPr>
            <w:tcW w:w="2193" w:type="dxa"/>
            <w:vMerge w:val="restart"/>
          </w:tcPr>
          <w:p w:rsidR="00494D29" w:rsidRPr="00A40C50" w:rsidRDefault="00A40C50" w:rsidP="004D69F2">
            <w:pPr>
              <w:suppressAutoHyphens/>
              <w:overflowPunct w:val="0"/>
              <w:autoSpaceDE w:val="0"/>
              <w:autoSpaceDN w:val="0"/>
              <w:adjustRightInd w:val="0"/>
              <w:jc w:val="both"/>
              <w:rPr>
                <w:sz w:val="20"/>
                <w:szCs w:val="20"/>
              </w:rPr>
            </w:pPr>
            <w:r w:rsidRPr="00A40C50">
              <w:rPr>
                <w:sz w:val="20"/>
                <w:szCs w:val="20"/>
              </w:rPr>
              <w:t>ОПК-7. Способен планировать и организовывать взаимодействия участников образовательных отношений</w:t>
            </w:r>
          </w:p>
        </w:tc>
        <w:tc>
          <w:tcPr>
            <w:tcW w:w="2646" w:type="dxa"/>
            <w:vAlign w:val="center"/>
          </w:tcPr>
          <w:p w:rsidR="00494D29" w:rsidRPr="003D14DD" w:rsidRDefault="00494D29" w:rsidP="004D69F2">
            <w:pPr>
              <w:rPr>
                <w:sz w:val="20"/>
                <w:szCs w:val="20"/>
              </w:rPr>
            </w:pPr>
            <w:r w:rsidRPr="003D14DD">
              <w:rPr>
                <w:sz w:val="20"/>
                <w:szCs w:val="20"/>
              </w:rPr>
              <w:t>Методология и методы научного исследования в профессиональной деятельности педагогического профиля</w:t>
            </w:r>
          </w:p>
        </w:tc>
        <w:tc>
          <w:tcPr>
            <w:tcW w:w="2531" w:type="dxa"/>
            <w:vAlign w:val="center"/>
          </w:tcPr>
          <w:p w:rsidR="00494D29" w:rsidRPr="003D14DD" w:rsidRDefault="00494D29" w:rsidP="004D69F2">
            <w:pPr>
              <w:rPr>
                <w:sz w:val="20"/>
                <w:szCs w:val="20"/>
              </w:rPr>
            </w:pPr>
            <w:r w:rsidRPr="003D14DD">
              <w:rPr>
                <w:sz w:val="20"/>
                <w:szCs w:val="20"/>
              </w:rPr>
              <w:t>Инновационные процессы в образовании</w:t>
            </w:r>
          </w:p>
        </w:tc>
        <w:tc>
          <w:tcPr>
            <w:tcW w:w="2484" w:type="dxa"/>
            <w:vAlign w:val="center"/>
          </w:tcPr>
          <w:p w:rsidR="00494D29" w:rsidRPr="003D14DD" w:rsidRDefault="00494D29" w:rsidP="004D69F2">
            <w:pPr>
              <w:rPr>
                <w:sz w:val="20"/>
                <w:szCs w:val="20"/>
              </w:rPr>
            </w:pPr>
            <w:r w:rsidRPr="003D14DD">
              <w:rPr>
                <w:sz w:val="20"/>
                <w:szCs w:val="20"/>
              </w:rPr>
              <w:t xml:space="preserve">Производственная практика, научно-исследовательская работа </w:t>
            </w:r>
          </w:p>
        </w:tc>
      </w:tr>
      <w:tr w:rsidR="00494D29" w:rsidRPr="003D14DD" w:rsidTr="004D69F2">
        <w:trPr>
          <w:trHeight w:val="190"/>
        </w:trPr>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Математические методы в психолого-педагогическом исследовании</w:t>
            </w:r>
          </w:p>
        </w:tc>
        <w:tc>
          <w:tcPr>
            <w:tcW w:w="2531" w:type="dxa"/>
            <w:vAlign w:val="center"/>
          </w:tcPr>
          <w:p w:rsidR="00494D29" w:rsidRPr="003D14DD" w:rsidRDefault="00494D29" w:rsidP="004D69F2">
            <w:pPr>
              <w:rPr>
                <w:sz w:val="20"/>
                <w:szCs w:val="20"/>
              </w:rPr>
            </w:pPr>
          </w:p>
        </w:tc>
        <w:tc>
          <w:tcPr>
            <w:tcW w:w="2484" w:type="dxa"/>
            <w:vAlign w:val="center"/>
          </w:tcPr>
          <w:p w:rsidR="00494D29" w:rsidRPr="003D14DD" w:rsidRDefault="00494D29" w:rsidP="004D69F2">
            <w:pPr>
              <w:rPr>
                <w:sz w:val="20"/>
                <w:szCs w:val="20"/>
              </w:rPr>
            </w:pPr>
            <w:r w:rsidRPr="003D14DD">
              <w:rPr>
                <w:sz w:val="20"/>
                <w:szCs w:val="20"/>
              </w:rPr>
              <w:t xml:space="preserve">Выполнение и защита выпускной квалификационной работы </w:t>
            </w:r>
          </w:p>
        </w:tc>
      </w:tr>
      <w:tr w:rsidR="00494D29" w:rsidRPr="003D14DD" w:rsidTr="004D69F2">
        <w:trPr>
          <w:trHeight w:val="190"/>
        </w:trPr>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Электронные образовательные ресурсы</w:t>
            </w:r>
          </w:p>
        </w:tc>
        <w:tc>
          <w:tcPr>
            <w:tcW w:w="2531" w:type="dxa"/>
            <w:vAlign w:val="center"/>
          </w:tcPr>
          <w:p w:rsidR="00494D29" w:rsidRPr="003D14DD" w:rsidRDefault="00494D29" w:rsidP="004D69F2">
            <w:pPr>
              <w:rPr>
                <w:sz w:val="20"/>
                <w:szCs w:val="20"/>
              </w:rPr>
            </w:pPr>
          </w:p>
        </w:tc>
        <w:tc>
          <w:tcPr>
            <w:tcW w:w="2484" w:type="dxa"/>
            <w:vAlign w:val="center"/>
          </w:tcPr>
          <w:p w:rsidR="00494D29" w:rsidRPr="003D14DD" w:rsidRDefault="00494D29" w:rsidP="004D69F2">
            <w:pPr>
              <w:rPr>
                <w:sz w:val="20"/>
                <w:szCs w:val="20"/>
              </w:rPr>
            </w:pPr>
          </w:p>
        </w:tc>
      </w:tr>
      <w:tr w:rsidR="00494D29" w:rsidRPr="003D14DD" w:rsidTr="004D69F2">
        <w:trPr>
          <w:trHeight w:val="190"/>
        </w:trPr>
        <w:tc>
          <w:tcPr>
            <w:tcW w:w="2193" w:type="dxa"/>
            <w:vMerge/>
          </w:tcPr>
          <w:p w:rsidR="00494D29" w:rsidRPr="003D14DD" w:rsidRDefault="00494D29" w:rsidP="004D69F2">
            <w:pPr>
              <w:suppressAutoHyphens/>
              <w:overflowPunct w:val="0"/>
              <w:autoSpaceDE w:val="0"/>
              <w:autoSpaceDN w:val="0"/>
              <w:adjustRightInd w:val="0"/>
              <w:jc w:val="both"/>
              <w:rPr>
                <w:b/>
                <w:sz w:val="20"/>
                <w:szCs w:val="20"/>
              </w:rPr>
            </w:pPr>
          </w:p>
        </w:tc>
        <w:tc>
          <w:tcPr>
            <w:tcW w:w="2646" w:type="dxa"/>
            <w:vAlign w:val="center"/>
          </w:tcPr>
          <w:p w:rsidR="00494D29" w:rsidRPr="003D14DD" w:rsidRDefault="00494D29" w:rsidP="004D69F2">
            <w:pPr>
              <w:rPr>
                <w:sz w:val="20"/>
                <w:szCs w:val="20"/>
              </w:rPr>
            </w:pPr>
            <w:r w:rsidRPr="003D14DD">
              <w:rPr>
                <w:sz w:val="20"/>
                <w:szCs w:val="20"/>
              </w:rPr>
              <w:t>Учебная практика, ознакомительная</w:t>
            </w:r>
          </w:p>
        </w:tc>
        <w:tc>
          <w:tcPr>
            <w:tcW w:w="2531" w:type="dxa"/>
            <w:vAlign w:val="center"/>
          </w:tcPr>
          <w:p w:rsidR="00494D29" w:rsidRPr="003D14DD" w:rsidRDefault="00494D29" w:rsidP="004D69F2">
            <w:pPr>
              <w:rPr>
                <w:sz w:val="20"/>
                <w:szCs w:val="20"/>
              </w:rPr>
            </w:pPr>
          </w:p>
        </w:tc>
        <w:tc>
          <w:tcPr>
            <w:tcW w:w="2484" w:type="dxa"/>
          </w:tcPr>
          <w:p w:rsidR="00494D29" w:rsidRPr="003D14DD" w:rsidRDefault="00494D29" w:rsidP="004D69F2">
            <w:pPr>
              <w:suppressAutoHyphens/>
              <w:overflowPunct w:val="0"/>
              <w:autoSpaceDE w:val="0"/>
              <w:autoSpaceDN w:val="0"/>
              <w:adjustRightInd w:val="0"/>
              <w:jc w:val="both"/>
              <w:rPr>
                <w:sz w:val="20"/>
                <w:szCs w:val="20"/>
              </w:rPr>
            </w:pPr>
          </w:p>
        </w:tc>
      </w:tr>
    </w:tbl>
    <w:p w:rsidR="00494D29" w:rsidRPr="003D14DD" w:rsidRDefault="00494D29" w:rsidP="00494D29">
      <w:pPr>
        <w:widowControl w:val="0"/>
        <w:tabs>
          <w:tab w:val="left" w:pos="900"/>
        </w:tabs>
        <w:autoSpaceDE w:val="0"/>
        <w:autoSpaceDN w:val="0"/>
        <w:adjustRightInd w:val="0"/>
        <w:jc w:val="both"/>
        <w:rPr>
          <w:sz w:val="20"/>
          <w:szCs w:val="20"/>
        </w:rPr>
      </w:pPr>
    </w:p>
    <w:p w:rsidR="00494D29" w:rsidRPr="003D14DD" w:rsidRDefault="00494D29" w:rsidP="00494D29">
      <w:pPr>
        <w:tabs>
          <w:tab w:val="left" w:pos="900"/>
        </w:tabs>
        <w:suppressAutoHyphens/>
        <w:ind w:firstLine="709"/>
        <w:jc w:val="both"/>
        <w:rPr>
          <w:b/>
          <w:sz w:val="20"/>
          <w:szCs w:val="20"/>
        </w:rPr>
      </w:pPr>
    </w:p>
    <w:p w:rsidR="00494D29" w:rsidRPr="003D14DD" w:rsidRDefault="00494D29" w:rsidP="00494D29">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494D29" w:rsidRPr="003D14DD" w:rsidRDefault="00494D29" w:rsidP="00494D29">
      <w:pPr>
        <w:tabs>
          <w:tab w:val="left" w:pos="900"/>
        </w:tabs>
        <w:suppressAutoHyphens/>
        <w:ind w:firstLine="709"/>
        <w:jc w:val="both"/>
        <w:rPr>
          <w:b/>
          <w:sz w:val="20"/>
          <w:szCs w:val="20"/>
        </w:rPr>
      </w:pPr>
    </w:p>
    <w:p w:rsidR="00494D29" w:rsidRPr="003D14DD" w:rsidRDefault="00494D29" w:rsidP="00494D29">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494D29" w:rsidRPr="003D14DD" w:rsidRDefault="00494D29" w:rsidP="00494D29">
      <w:pPr>
        <w:tabs>
          <w:tab w:val="left" w:pos="900"/>
        </w:tabs>
        <w:suppressAutoHyphens/>
        <w:jc w:val="both"/>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494D29" w:rsidRPr="003D14DD" w:rsidTr="004D69F2">
        <w:tc>
          <w:tcPr>
            <w:tcW w:w="766" w:type="dxa"/>
            <w:vMerge w:val="restart"/>
            <w:vAlign w:val="center"/>
          </w:tcPr>
          <w:p w:rsidR="00494D29" w:rsidRPr="003D14DD" w:rsidRDefault="00494D29" w:rsidP="004D69F2">
            <w:pPr>
              <w:pStyle w:val="afff7"/>
              <w:suppressAutoHyphens/>
              <w:snapToGrid w:val="0"/>
              <w:jc w:val="center"/>
              <w:rPr>
                <w:b/>
                <w:sz w:val="20"/>
                <w:szCs w:val="20"/>
              </w:rPr>
            </w:pPr>
            <w:r w:rsidRPr="003D14DD">
              <w:rPr>
                <w:b/>
                <w:sz w:val="20"/>
                <w:szCs w:val="20"/>
              </w:rPr>
              <w:t>№ п/п</w:t>
            </w:r>
          </w:p>
        </w:tc>
        <w:tc>
          <w:tcPr>
            <w:tcW w:w="4742" w:type="dxa"/>
            <w:vMerge w:val="restart"/>
            <w:vAlign w:val="center"/>
          </w:tcPr>
          <w:p w:rsidR="00494D29" w:rsidRPr="003D14DD" w:rsidRDefault="00494D29"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494D29" w:rsidRPr="003D14DD" w:rsidRDefault="00494D29"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494D29" w:rsidRPr="003D14DD" w:rsidTr="004D69F2">
        <w:tc>
          <w:tcPr>
            <w:tcW w:w="766" w:type="dxa"/>
            <w:vMerge/>
          </w:tcPr>
          <w:p w:rsidR="00494D29" w:rsidRPr="003D14DD" w:rsidRDefault="00494D29" w:rsidP="004D69F2">
            <w:pPr>
              <w:tabs>
                <w:tab w:val="left" w:pos="900"/>
              </w:tabs>
              <w:rPr>
                <w:b/>
                <w:sz w:val="20"/>
                <w:szCs w:val="20"/>
              </w:rPr>
            </w:pPr>
          </w:p>
        </w:tc>
        <w:tc>
          <w:tcPr>
            <w:tcW w:w="4742" w:type="dxa"/>
            <w:vMerge/>
          </w:tcPr>
          <w:p w:rsidR="00494D29" w:rsidRPr="003D14DD" w:rsidRDefault="00494D29" w:rsidP="004D69F2">
            <w:pPr>
              <w:tabs>
                <w:tab w:val="left" w:pos="900"/>
              </w:tabs>
              <w:rPr>
                <w:b/>
                <w:sz w:val="20"/>
                <w:szCs w:val="20"/>
              </w:rPr>
            </w:pPr>
          </w:p>
        </w:tc>
        <w:tc>
          <w:tcPr>
            <w:tcW w:w="2139" w:type="dxa"/>
            <w:gridSpan w:val="2"/>
            <w:vAlign w:val="center"/>
          </w:tcPr>
          <w:p w:rsidR="00494D29" w:rsidRPr="003D14DD" w:rsidRDefault="00494D29"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494D29" w:rsidRPr="003D14DD" w:rsidRDefault="00494D29" w:rsidP="004D69F2">
            <w:pPr>
              <w:pStyle w:val="afff7"/>
              <w:suppressAutoHyphens/>
              <w:snapToGrid w:val="0"/>
              <w:ind w:right="-80"/>
              <w:jc w:val="center"/>
              <w:rPr>
                <w:b/>
                <w:sz w:val="20"/>
                <w:szCs w:val="20"/>
              </w:rPr>
            </w:pPr>
            <w:r w:rsidRPr="003D14DD">
              <w:rPr>
                <w:b/>
                <w:sz w:val="20"/>
                <w:szCs w:val="20"/>
              </w:rPr>
              <w:t>Заочная</w:t>
            </w:r>
          </w:p>
        </w:tc>
      </w:tr>
      <w:tr w:rsidR="00494D29" w:rsidRPr="003D14DD" w:rsidTr="004D69F2">
        <w:tc>
          <w:tcPr>
            <w:tcW w:w="766" w:type="dxa"/>
            <w:vMerge/>
          </w:tcPr>
          <w:p w:rsidR="00494D29" w:rsidRPr="003D14DD" w:rsidRDefault="00494D29" w:rsidP="004D69F2">
            <w:pPr>
              <w:tabs>
                <w:tab w:val="left" w:pos="900"/>
              </w:tabs>
              <w:rPr>
                <w:b/>
                <w:sz w:val="20"/>
                <w:szCs w:val="20"/>
              </w:rPr>
            </w:pPr>
          </w:p>
        </w:tc>
        <w:tc>
          <w:tcPr>
            <w:tcW w:w="4742" w:type="dxa"/>
            <w:vMerge/>
          </w:tcPr>
          <w:p w:rsidR="00494D29" w:rsidRPr="003D14DD" w:rsidRDefault="00494D29" w:rsidP="004D69F2">
            <w:pPr>
              <w:tabs>
                <w:tab w:val="left" w:pos="900"/>
              </w:tabs>
              <w:rPr>
                <w:b/>
                <w:sz w:val="20"/>
                <w:szCs w:val="20"/>
              </w:rPr>
            </w:pPr>
          </w:p>
        </w:tc>
        <w:tc>
          <w:tcPr>
            <w:tcW w:w="1069" w:type="dxa"/>
            <w:vAlign w:val="center"/>
          </w:tcPr>
          <w:p w:rsidR="00494D29" w:rsidRPr="003D14DD" w:rsidRDefault="00494D29" w:rsidP="004D69F2">
            <w:pPr>
              <w:tabs>
                <w:tab w:val="left" w:pos="900"/>
              </w:tabs>
              <w:jc w:val="center"/>
              <w:rPr>
                <w:b/>
                <w:sz w:val="20"/>
                <w:szCs w:val="20"/>
              </w:rPr>
            </w:pPr>
            <w:r w:rsidRPr="003D14DD">
              <w:rPr>
                <w:b/>
                <w:sz w:val="20"/>
                <w:szCs w:val="20"/>
              </w:rPr>
              <w:t>всего</w:t>
            </w:r>
          </w:p>
        </w:tc>
        <w:tc>
          <w:tcPr>
            <w:tcW w:w="1070" w:type="dxa"/>
            <w:vAlign w:val="center"/>
          </w:tcPr>
          <w:p w:rsidR="00494D29" w:rsidRPr="003D14DD" w:rsidRDefault="00494D29" w:rsidP="004D69F2">
            <w:pPr>
              <w:tabs>
                <w:tab w:val="left" w:pos="900"/>
              </w:tabs>
              <w:jc w:val="center"/>
              <w:rPr>
                <w:b/>
                <w:sz w:val="20"/>
                <w:szCs w:val="20"/>
              </w:rPr>
            </w:pPr>
            <w:r w:rsidRPr="003D14DD">
              <w:rPr>
                <w:b/>
                <w:sz w:val="20"/>
                <w:szCs w:val="20"/>
              </w:rPr>
              <w:t>в том числе</w:t>
            </w:r>
          </w:p>
        </w:tc>
        <w:tc>
          <w:tcPr>
            <w:tcW w:w="1069" w:type="dxa"/>
            <w:vAlign w:val="center"/>
          </w:tcPr>
          <w:p w:rsidR="00494D29" w:rsidRPr="003D14DD" w:rsidRDefault="00494D29" w:rsidP="004D69F2">
            <w:pPr>
              <w:tabs>
                <w:tab w:val="left" w:pos="900"/>
              </w:tabs>
              <w:jc w:val="center"/>
              <w:rPr>
                <w:b/>
                <w:sz w:val="20"/>
                <w:szCs w:val="20"/>
              </w:rPr>
            </w:pPr>
            <w:r w:rsidRPr="003D14DD">
              <w:rPr>
                <w:b/>
                <w:sz w:val="20"/>
                <w:szCs w:val="20"/>
              </w:rPr>
              <w:t>всего</w:t>
            </w:r>
          </w:p>
        </w:tc>
        <w:tc>
          <w:tcPr>
            <w:tcW w:w="1070" w:type="dxa"/>
            <w:vAlign w:val="center"/>
          </w:tcPr>
          <w:p w:rsidR="00494D29" w:rsidRPr="003D14DD" w:rsidRDefault="00494D29" w:rsidP="004D69F2">
            <w:pPr>
              <w:tabs>
                <w:tab w:val="left" w:pos="900"/>
              </w:tabs>
              <w:jc w:val="center"/>
              <w:rPr>
                <w:b/>
                <w:sz w:val="20"/>
                <w:szCs w:val="20"/>
              </w:rPr>
            </w:pPr>
            <w:r w:rsidRPr="003D14DD">
              <w:rPr>
                <w:b/>
                <w:sz w:val="20"/>
                <w:szCs w:val="20"/>
              </w:rPr>
              <w:t>в том числе</w:t>
            </w:r>
          </w:p>
        </w:tc>
      </w:tr>
      <w:tr w:rsidR="00494D29" w:rsidRPr="003D14DD" w:rsidTr="004D69F2">
        <w:tc>
          <w:tcPr>
            <w:tcW w:w="766" w:type="dxa"/>
          </w:tcPr>
          <w:p w:rsidR="00494D29" w:rsidRPr="003D14DD" w:rsidRDefault="00494D29" w:rsidP="004D69F2">
            <w:pPr>
              <w:suppressAutoHyphens/>
              <w:snapToGrid w:val="0"/>
              <w:rPr>
                <w:b/>
                <w:sz w:val="20"/>
                <w:szCs w:val="20"/>
              </w:rPr>
            </w:pPr>
            <w:r w:rsidRPr="003D14DD">
              <w:rPr>
                <w:b/>
                <w:sz w:val="20"/>
                <w:szCs w:val="20"/>
              </w:rPr>
              <w:t>1</w:t>
            </w:r>
          </w:p>
        </w:tc>
        <w:tc>
          <w:tcPr>
            <w:tcW w:w="4742" w:type="dxa"/>
          </w:tcPr>
          <w:p w:rsidR="00494D29" w:rsidRPr="003D14DD" w:rsidRDefault="00494D29"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494D29" w:rsidRPr="003D14DD" w:rsidRDefault="00494D29" w:rsidP="004D69F2">
            <w:pPr>
              <w:suppressAutoHyphens/>
              <w:snapToGrid w:val="0"/>
              <w:jc w:val="center"/>
              <w:rPr>
                <w:b/>
                <w:sz w:val="20"/>
                <w:szCs w:val="20"/>
              </w:rPr>
            </w:pPr>
          </w:p>
        </w:tc>
        <w:tc>
          <w:tcPr>
            <w:tcW w:w="1070" w:type="dxa"/>
          </w:tcPr>
          <w:p w:rsidR="00494D29" w:rsidRPr="003D14DD" w:rsidRDefault="00494D29" w:rsidP="004D69F2">
            <w:pPr>
              <w:pStyle w:val="afff7"/>
              <w:suppressAutoHyphens/>
              <w:snapToGrid w:val="0"/>
              <w:ind w:right="312"/>
              <w:jc w:val="center"/>
              <w:rPr>
                <w:b/>
                <w:sz w:val="20"/>
                <w:szCs w:val="20"/>
              </w:rPr>
            </w:pPr>
          </w:p>
        </w:tc>
        <w:tc>
          <w:tcPr>
            <w:tcW w:w="1069" w:type="dxa"/>
          </w:tcPr>
          <w:p w:rsidR="00494D29" w:rsidRPr="003D14DD" w:rsidRDefault="00494D29" w:rsidP="004D69F2">
            <w:pPr>
              <w:pStyle w:val="afff7"/>
              <w:suppressAutoHyphens/>
              <w:snapToGrid w:val="0"/>
              <w:jc w:val="center"/>
              <w:rPr>
                <w:b/>
                <w:sz w:val="20"/>
                <w:szCs w:val="20"/>
              </w:rPr>
            </w:pPr>
            <w:r w:rsidRPr="003D14DD">
              <w:rPr>
                <w:b/>
                <w:sz w:val="20"/>
                <w:szCs w:val="20"/>
              </w:rPr>
              <w:t>18,2</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1.1</w:t>
            </w:r>
          </w:p>
        </w:tc>
        <w:tc>
          <w:tcPr>
            <w:tcW w:w="4742" w:type="dxa"/>
          </w:tcPr>
          <w:p w:rsidR="00494D29" w:rsidRPr="003D14DD" w:rsidRDefault="00494D29" w:rsidP="004D69F2">
            <w:pPr>
              <w:suppressAutoHyphens/>
              <w:snapToGrid w:val="0"/>
              <w:rPr>
                <w:sz w:val="20"/>
                <w:szCs w:val="20"/>
              </w:rPr>
            </w:pPr>
            <w:r w:rsidRPr="003D14DD">
              <w:rPr>
                <w:sz w:val="20"/>
                <w:szCs w:val="20"/>
              </w:rPr>
              <w:t>занятия лекционного типа (лекции)</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r w:rsidRPr="003D14DD">
              <w:rPr>
                <w:sz w:val="20"/>
                <w:szCs w:val="20"/>
              </w:rPr>
              <w:t>4</w:t>
            </w:r>
          </w:p>
        </w:tc>
        <w:tc>
          <w:tcPr>
            <w:tcW w:w="1070" w:type="dxa"/>
          </w:tcPr>
          <w:p w:rsidR="00494D29" w:rsidRPr="003D14DD" w:rsidRDefault="00494D29" w:rsidP="004D69F2">
            <w:pPr>
              <w:pStyle w:val="afff7"/>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1.2</w:t>
            </w:r>
          </w:p>
        </w:tc>
        <w:tc>
          <w:tcPr>
            <w:tcW w:w="4742" w:type="dxa"/>
          </w:tcPr>
          <w:p w:rsidR="00494D29" w:rsidRPr="003D14DD" w:rsidRDefault="00494D29" w:rsidP="004D69F2">
            <w:pPr>
              <w:suppressAutoHyphens/>
              <w:snapToGrid w:val="0"/>
              <w:rPr>
                <w:sz w:val="20"/>
                <w:szCs w:val="20"/>
              </w:rPr>
            </w:pPr>
            <w:r w:rsidRPr="003D14DD">
              <w:rPr>
                <w:sz w:val="20"/>
                <w:szCs w:val="20"/>
              </w:rPr>
              <w:t xml:space="preserve">занятия семинарского типа (практические)*, </w:t>
            </w:r>
          </w:p>
          <w:p w:rsidR="00494D29" w:rsidRPr="003D14DD" w:rsidRDefault="00494D29" w:rsidP="004D69F2">
            <w:pPr>
              <w:suppressAutoHyphens/>
              <w:snapToGrid w:val="0"/>
              <w:rPr>
                <w:sz w:val="20"/>
                <w:szCs w:val="20"/>
              </w:rPr>
            </w:pPr>
            <w:r w:rsidRPr="003D14DD">
              <w:rPr>
                <w:sz w:val="20"/>
                <w:szCs w:val="20"/>
              </w:rPr>
              <w:t xml:space="preserve">в том числе: </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r w:rsidRPr="003D14DD">
              <w:rPr>
                <w:sz w:val="20"/>
                <w:szCs w:val="20"/>
              </w:rPr>
              <w:t>12</w:t>
            </w:r>
          </w:p>
        </w:tc>
        <w:tc>
          <w:tcPr>
            <w:tcW w:w="1070" w:type="dxa"/>
          </w:tcPr>
          <w:p w:rsidR="00494D29" w:rsidRPr="003D14DD" w:rsidRDefault="00494D29" w:rsidP="004D69F2">
            <w:pPr>
              <w:pStyle w:val="afff7"/>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1.2.1</w:t>
            </w:r>
          </w:p>
        </w:tc>
        <w:tc>
          <w:tcPr>
            <w:tcW w:w="4742" w:type="dxa"/>
          </w:tcPr>
          <w:p w:rsidR="00494D29" w:rsidRPr="003D14DD" w:rsidRDefault="00494D29" w:rsidP="004D69F2">
            <w:pPr>
              <w:suppressAutoHyphens/>
              <w:snapToGrid w:val="0"/>
              <w:rPr>
                <w:sz w:val="20"/>
                <w:szCs w:val="20"/>
              </w:rPr>
            </w:pPr>
            <w:r w:rsidRPr="003D14DD">
              <w:rPr>
                <w:sz w:val="20"/>
                <w:szCs w:val="20"/>
              </w:rPr>
              <w:t xml:space="preserve">семинар-дискуссия, </w:t>
            </w:r>
          </w:p>
          <w:p w:rsidR="00494D29" w:rsidRPr="003D14DD" w:rsidRDefault="00494D29" w:rsidP="004D69F2">
            <w:pPr>
              <w:suppressAutoHyphens/>
              <w:snapToGrid w:val="0"/>
              <w:rPr>
                <w:sz w:val="20"/>
                <w:szCs w:val="20"/>
              </w:rPr>
            </w:pPr>
            <w:r w:rsidRPr="003D14DD">
              <w:rPr>
                <w:sz w:val="20"/>
                <w:szCs w:val="20"/>
              </w:rPr>
              <w:t>практические занятия</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p>
          <w:p w:rsidR="00494D29" w:rsidRPr="003D14DD" w:rsidRDefault="00494D29" w:rsidP="004D69F2">
            <w:pPr>
              <w:pStyle w:val="afff7"/>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r w:rsidRPr="003D14DD">
              <w:rPr>
                <w:sz w:val="20"/>
                <w:szCs w:val="20"/>
              </w:rPr>
              <w:t>0</w:t>
            </w:r>
          </w:p>
          <w:p w:rsidR="00494D29" w:rsidRPr="003D14DD" w:rsidRDefault="00494D29" w:rsidP="004D69F2">
            <w:pPr>
              <w:pStyle w:val="afff7"/>
              <w:suppressAutoHyphens/>
              <w:snapToGrid w:val="0"/>
              <w:jc w:val="center"/>
              <w:rPr>
                <w:sz w:val="20"/>
                <w:szCs w:val="20"/>
              </w:rPr>
            </w:pPr>
            <w:r w:rsidRPr="003D14DD">
              <w:rPr>
                <w:sz w:val="20"/>
                <w:szCs w:val="20"/>
              </w:rPr>
              <w:t>12</w:t>
            </w: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1.2.2</w:t>
            </w:r>
          </w:p>
        </w:tc>
        <w:tc>
          <w:tcPr>
            <w:tcW w:w="4742" w:type="dxa"/>
          </w:tcPr>
          <w:p w:rsidR="00494D29" w:rsidRPr="003D14DD" w:rsidRDefault="00494D29"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1.2.3</w:t>
            </w:r>
          </w:p>
        </w:tc>
        <w:tc>
          <w:tcPr>
            <w:tcW w:w="4742" w:type="dxa"/>
          </w:tcPr>
          <w:p w:rsidR="00494D29" w:rsidRPr="003D14DD" w:rsidRDefault="00494D29"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494D29" w:rsidRPr="003D14DD" w:rsidRDefault="00494D29" w:rsidP="004D69F2">
            <w:pPr>
              <w:pStyle w:val="afff7"/>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1.3</w:t>
            </w:r>
          </w:p>
        </w:tc>
        <w:tc>
          <w:tcPr>
            <w:tcW w:w="4742" w:type="dxa"/>
          </w:tcPr>
          <w:p w:rsidR="00494D29" w:rsidRPr="003D14DD" w:rsidRDefault="00494D29"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494D29" w:rsidRPr="003D14DD" w:rsidRDefault="00494D29" w:rsidP="004D69F2">
            <w:pPr>
              <w:pStyle w:val="afff7"/>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r w:rsidRPr="003D14DD">
              <w:rPr>
                <w:sz w:val="20"/>
                <w:szCs w:val="20"/>
              </w:rPr>
              <w:t>2,2</w:t>
            </w:r>
          </w:p>
        </w:tc>
        <w:tc>
          <w:tcPr>
            <w:tcW w:w="1070" w:type="dxa"/>
          </w:tcPr>
          <w:p w:rsidR="00494D29" w:rsidRPr="003D14DD" w:rsidRDefault="00494D29" w:rsidP="004D69F2">
            <w:pPr>
              <w:suppressAutoHyphens/>
              <w:snapToGrid w:val="0"/>
              <w:jc w:val="center"/>
              <w:rPr>
                <w:sz w:val="20"/>
                <w:szCs w:val="20"/>
              </w:rPr>
            </w:pP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1.3.1</w:t>
            </w:r>
          </w:p>
        </w:tc>
        <w:tc>
          <w:tcPr>
            <w:tcW w:w="4742" w:type="dxa"/>
          </w:tcPr>
          <w:p w:rsidR="00494D29" w:rsidRPr="003D14DD" w:rsidRDefault="00494D29" w:rsidP="004D69F2">
            <w:pPr>
              <w:suppressAutoHyphens/>
              <w:snapToGrid w:val="0"/>
              <w:rPr>
                <w:sz w:val="20"/>
                <w:szCs w:val="20"/>
              </w:rPr>
            </w:pPr>
            <w:r w:rsidRPr="003D14DD">
              <w:rPr>
                <w:sz w:val="20"/>
                <w:szCs w:val="20"/>
              </w:rPr>
              <w:t xml:space="preserve">консультации групповые </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r w:rsidRPr="003D14DD">
              <w:rPr>
                <w:sz w:val="20"/>
                <w:szCs w:val="20"/>
              </w:rPr>
              <w:t>2</w:t>
            </w: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sz w:val="20"/>
                <w:szCs w:val="20"/>
              </w:rPr>
              <w:t>1.3.2</w:t>
            </w:r>
          </w:p>
        </w:tc>
        <w:tc>
          <w:tcPr>
            <w:tcW w:w="4742" w:type="dxa"/>
          </w:tcPr>
          <w:p w:rsidR="00494D29" w:rsidRPr="003D14DD" w:rsidRDefault="00494D29"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r w:rsidRPr="003D14DD">
              <w:rPr>
                <w:sz w:val="20"/>
                <w:szCs w:val="20"/>
              </w:rPr>
              <w:t>0,2</w:t>
            </w:r>
          </w:p>
        </w:tc>
      </w:tr>
      <w:tr w:rsidR="00494D29" w:rsidRPr="003D14DD" w:rsidTr="004D69F2">
        <w:tc>
          <w:tcPr>
            <w:tcW w:w="766" w:type="dxa"/>
          </w:tcPr>
          <w:p w:rsidR="00494D29" w:rsidRPr="003D14DD" w:rsidRDefault="00494D29" w:rsidP="004D69F2">
            <w:pPr>
              <w:suppressAutoHyphens/>
              <w:snapToGrid w:val="0"/>
              <w:rPr>
                <w:sz w:val="20"/>
                <w:szCs w:val="20"/>
              </w:rPr>
            </w:pPr>
            <w:r w:rsidRPr="003D14DD">
              <w:rPr>
                <w:b/>
                <w:sz w:val="20"/>
                <w:szCs w:val="20"/>
              </w:rPr>
              <w:t>2</w:t>
            </w:r>
          </w:p>
        </w:tc>
        <w:tc>
          <w:tcPr>
            <w:tcW w:w="4742" w:type="dxa"/>
          </w:tcPr>
          <w:p w:rsidR="00494D29" w:rsidRPr="003D14DD" w:rsidRDefault="00494D29" w:rsidP="004D69F2">
            <w:pPr>
              <w:suppressAutoHyphens/>
              <w:snapToGrid w:val="0"/>
              <w:rPr>
                <w:sz w:val="20"/>
                <w:szCs w:val="20"/>
              </w:rPr>
            </w:pPr>
            <w:r w:rsidRPr="003D14DD">
              <w:rPr>
                <w:b/>
                <w:sz w:val="20"/>
                <w:szCs w:val="20"/>
              </w:rPr>
              <w:t>Самостоятельная работа (всего)</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suppressAutoHyphens/>
              <w:snapToGrid w:val="0"/>
              <w:jc w:val="center"/>
              <w:rPr>
                <w:sz w:val="20"/>
                <w:szCs w:val="20"/>
              </w:rPr>
            </w:pPr>
          </w:p>
        </w:tc>
        <w:tc>
          <w:tcPr>
            <w:tcW w:w="1069" w:type="dxa"/>
          </w:tcPr>
          <w:p w:rsidR="00494D29" w:rsidRPr="003D14DD" w:rsidRDefault="00494D29" w:rsidP="004D69F2">
            <w:pPr>
              <w:suppressAutoHyphens/>
              <w:snapToGrid w:val="0"/>
              <w:jc w:val="center"/>
              <w:rPr>
                <w:sz w:val="20"/>
                <w:szCs w:val="20"/>
              </w:rPr>
            </w:pPr>
            <w:r w:rsidRPr="003D14DD">
              <w:rPr>
                <w:b/>
                <w:sz w:val="20"/>
                <w:szCs w:val="20"/>
              </w:rPr>
              <w:t>83</w:t>
            </w:r>
          </w:p>
        </w:tc>
        <w:tc>
          <w:tcPr>
            <w:tcW w:w="1070" w:type="dxa"/>
          </w:tcPr>
          <w:p w:rsidR="00494D29" w:rsidRPr="003D14DD" w:rsidRDefault="00494D29" w:rsidP="004D69F2">
            <w:pPr>
              <w:suppressAutoHyphens/>
              <w:snapToGrid w:val="0"/>
              <w:jc w:val="center"/>
              <w:rPr>
                <w:sz w:val="20"/>
                <w:szCs w:val="20"/>
              </w:rPr>
            </w:pPr>
          </w:p>
        </w:tc>
      </w:tr>
      <w:tr w:rsidR="00494D29" w:rsidRPr="003D14DD" w:rsidTr="004D69F2">
        <w:tc>
          <w:tcPr>
            <w:tcW w:w="766" w:type="dxa"/>
          </w:tcPr>
          <w:p w:rsidR="00494D29" w:rsidRPr="003D14DD" w:rsidRDefault="00494D29" w:rsidP="004D69F2">
            <w:pPr>
              <w:tabs>
                <w:tab w:val="center" w:pos="4677"/>
                <w:tab w:val="right" w:pos="9355"/>
              </w:tabs>
              <w:suppressAutoHyphens/>
              <w:rPr>
                <w:b/>
                <w:sz w:val="20"/>
                <w:szCs w:val="20"/>
              </w:rPr>
            </w:pPr>
            <w:r w:rsidRPr="003D14DD">
              <w:rPr>
                <w:sz w:val="20"/>
                <w:szCs w:val="20"/>
              </w:rPr>
              <w:t>2.1</w:t>
            </w:r>
          </w:p>
        </w:tc>
        <w:tc>
          <w:tcPr>
            <w:tcW w:w="4742" w:type="dxa"/>
          </w:tcPr>
          <w:p w:rsidR="00494D29" w:rsidRPr="003D14DD" w:rsidRDefault="00494D29"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494D29" w:rsidRPr="003D14DD" w:rsidRDefault="00494D29" w:rsidP="004D69F2">
            <w:pPr>
              <w:suppressAutoHyphens/>
              <w:snapToGrid w:val="0"/>
              <w:jc w:val="center"/>
              <w:rPr>
                <w:b/>
                <w:sz w:val="20"/>
                <w:szCs w:val="20"/>
              </w:rPr>
            </w:pPr>
          </w:p>
        </w:tc>
        <w:tc>
          <w:tcPr>
            <w:tcW w:w="1070" w:type="dxa"/>
          </w:tcPr>
          <w:p w:rsidR="00494D29" w:rsidRPr="003D14DD" w:rsidRDefault="00494D29" w:rsidP="004D69F2">
            <w:pPr>
              <w:pStyle w:val="afff7"/>
              <w:suppressAutoHyphens/>
              <w:snapToGrid w:val="0"/>
              <w:jc w:val="center"/>
              <w:rPr>
                <w:b/>
                <w:sz w:val="20"/>
                <w:szCs w:val="20"/>
              </w:rPr>
            </w:pPr>
          </w:p>
        </w:tc>
        <w:tc>
          <w:tcPr>
            <w:tcW w:w="1069" w:type="dxa"/>
          </w:tcPr>
          <w:p w:rsidR="00494D29" w:rsidRPr="003D14DD" w:rsidRDefault="00494D29" w:rsidP="004D69F2">
            <w:pPr>
              <w:pStyle w:val="afff7"/>
              <w:suppressAutoHyphens/>
              <w:snapToGrid w:val="0"/>
              <w:jc w:val="center"/>
              <w:rPr>
                <w:sz w:val="20"/>
                <w:szCs w:val="20"/>
              </w:rPr>
            </w:pPr>
          </w:p>
          <w:p w:rsidR="00494D29" w:rsidRPr="003D14DD" w:rsidRDefault="00494D29" w:rsidP="004D69F2">
            <w:pPr>
              <w:pStyle w:val="afff7"/>
              <w:suppressAutoHyphens/>
              <w:snapToGrid w:val="0"/>
              <w:jc w:val="center"/>
              <w:rPr>
                <w:sz w:val="20"/>
                <w:szCs w:val="20"/>
              </w:rPr>
            </w:pPr>
          </w:p>
          <w:p w:rsidR="00494D29" w:rsidRPr="003D14DD" w:rsidRDefault="00494D29" w:rsidP="004D69F2">
            <w:pPr>
              <w:pStyle w:val="afff7"/>
              <w:suppressAutoHyphens/>
              <w:snapToGrid w:val="0"/>
              <w:jc w:val="center"/>
              <w:rPr>
                <w:b/>
                <w:sz w:val="20"/>
                <w:szCs w:val="20"/>
              </w:rPr>
            </w:pPr>
            <w:r w:rsidRPr="003D14DD">
              <w:rPr>
                <w:sz w:val="20"/>
                <w:szCs w:val="20"/>
              </w:rPr>
              <w:t>83</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c>
          <w:tcPr>
            <w:tcW w:w="766" w:type="dxa"/>
          </w:tcPr>
          <w:p w:rsidR="00494D29" w:rsidRPr="003D14DD" w:rsidRDefault="00494D29" w:rsidP="004D69F2">
            <w:pPr>
              <w:suppressAutoHyphens/>
              <w:rPr>
                <w:sz w:val="20"/>
                <w:szCs w:val="20"/>
              </w:rPr>
            </w:pPr>
            <w:r w:rsidRPr="003D14DD">
              <w:rPr>
                <w:sz w:val="20"/>
                <w:szCs w:val="20"/>
              </w:rPr>
              <w:t>2.2</w:t>
            </w:r>
          </w:p>
        </w:tc>
        <w:tc>
          <w:tcPr>
            <w:tcW w:w="4742" w:type="dxa"/>
          </w:tcPr>
          <w:p w:rsidR="00494D29" w:rsidRPr="003D14DD" w:rsidRDefault="00494D29"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494D29" w:rsidRPr="003D14DD" w:rsidRDefault="00494D29" w:rsidP="004D69F2">
            <w:pPr>
              <w:suppressAutoHyphens/>
              <w:snapToGrid w:val="0"/>
              <w:jc w:val="center"/>
              <w:rPr>
                <w:sz w:val="20"/>
                <w:szCs w:val="20"/>
              </w:rPr>
            </w:pPr>
          </w:p>
        </w:tc>
        <w:tc>
          <w:tcPr>
            <w:tcW w:w="1070" w:type="dxa"/>
          </w:tcPr>
          <w:p w:rsidR="00494D29" w:rsidRPr="003D14DD" w:rsidRDefault="00494D29" w:rsidP="004D69F2">
            <w:pPr>
              <w:pStyle w:val="afff7"/>
              <w:suppressAutoHyphens/>
              <w:snapToGrid w:val="0"/>
              <w:jc w:val="center"/>
              <w:rPr>
                <w:sz w:val="20"/>
                <w:szCs w:val="20"/>
              </w:rPr>
            </w:pPr>
          </w:p>
        </w:tc>
        <w:tc>
          <w:tcPr>
            <w:tcW w:w="1069" w:type="dxa"/>
          </w:tcPr>
          <w:p w:rsidR="00494D29" w:rsidRPr="003D14DD" w:rsidRDefault="00494D29" w:rsidP="004D69F2">
            <w:pPr>
              <w:pStyle w:val="afff7"/>
              <w:suppressAutoHyphens/>
              <w:snapToGrid w:val="0"/>
              <w:jc w:val="center"/>
              <w:rPr>
                <w:sz w:val="20"/>
                <w:szCs w:val="20"/>
              </w:rPr>
            </w:pPr>
            <w:r w:rsidRPr="003D14DD">
              <w:rPr>
                <w:b/>
                <w:sz w:val="20"/>
                <w:szCs w:val="20"/>
              </w:rPr>
              <w:t>6,8</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rPr>
          <w:trHeight w:val="249"/>
        </w:trPr>
        <w:tc>
          <w:tcPr>
            <w:tcW w:w="766" w:type="dxa"/>
            <w:vMerge w:val="restart"/>
          </w:tcPr>
          <w:p w:rsidR="00494D29" w:rsidRPr="003D14DD" w:rsidRDefault="00494D29" w:rsidP="004D69F2">
            <w:pPr>
              <w:suppressAutoHyphens/>
              <w:snapToGrid w:val="0"/>
              <w:rPr>
                <w:b/>
                <w:sz w:val="20"/>
                <w:szCs w:val="20"/>
              </w:rPr>
            </w:pPr>
            <w:r w:rsidRPr="003D14DD">
              <w:rPr>
                <w:b/>
                <w:sz w:val="20"/>
                <w:szCs w:val="20"/>
              </w:rPr>
              <w:t>3</w:t>
            </w:r>
          </w:p>
        </w:tc>
        <w:tc>
          <w:tcPr>
            <w:tcW w:w="4742" w:type="dxa"/>
            <w:vMerge w:val="restart"/>
          </w:tcPr>
          <w:p w:rsidR="00494D29" w:rsidRPr="003D14DD" w:rsidRDefault="00494D29"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494D29" w:rsidRPr="003D14DD" w:rsidRDefault="00494D29"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494D29" w:rsidRPr="003D14DD" w:rsidRDefault="00494D29" w:rsidP="004D69F2">
            <w:pPr>
              <w:suppressAutoHyphens/>
              <w:rPr>
                <w:sz w:val="20"/>
                <w:szCs w:val="20"/>
              </w:rPr>
            </w:pPr>
            <w:r w:rsidRPr="003D14DD">
              <w:rPr>
                <w:sz w:val="20"/>
                <w:szCs w:val="20"/>
              </w:rPr>
              <w:t>форма промежуточной аттестации</w:t>
            </w:r>
          </w:p>
        </w:tc>
        <w:tc>
          <w:tcPr>
            <w:tcW w:w="1069" w:type="dxa"/>
          </w:tcPr>
          <w:p w:rsidR="00494D29" w:rsidRPr="003D14DD" w:rsidRDefault="00494D29" w:rsidP="004D69F2">
            <w:pPr>
              <w:suppressAutoHyphens/>
              <w:snapToGrid w:val="0"/>
              <w:jc w:val="center"/>
              <w:rPr>
                <w:b/>
                <w:sz w:val="20"/>
                <w:szCs w:val="20"/>
              </w:rPr>
            </w:pPr>
          </w:p>
        </w:tc>
        <w:tc>
          <w:tcPr>
            <w:tcW w:w="1070" w:type="dxa"/>
          </w:tcPr>
          <w:p w:rsidR="00494D29" w:rsidRPr="003D14DD" w:rsidRDefault="00494D29" w:rsidP="004D69F2">
            <w:pPr>
              <w:pStyle w:val="afff7"/>
              <w:suppressAutoHyphens/>
              <w:snapToGrid w:val="0"/>
              <w:jc w:val="center"/>
              <w:rPr>
                <w:b/>
                <w:sz w:val="20"/>
                <w:szCs w:val="20"/>
              </w:rPr>
            </w:pPr>
          </w:p>
        </w:tc>
        <w:tc>
          <w:tcPr>
            <w:tcW w:w="1069" w:type="dxa"/>
          </w:tcPr>
          <w:p w:rsidR="00494D29" w:rsidRPr="003D14DD" w:rsidRDefault="00494D29" w:rsidP="004D69F2">
            <w:pPr>
              <w:suppressAutoHyphens/>
              <w:snapToGrid w:val="0"/>
              <w:jc w:val="center"/>
              <w:rPr>
                <w:b/>
                <w:sz w:val="20"/>
                <w:szCs w:val="20"/>
              </w:rPr>
            </w:pPr>
            <w:r w:rsidRPr="003D14DD">
              <w:rPr>
                <w:b/>
                <w:sz w:val="20"/>
                <w:szCs w:val="20"/>
              </w:rPr>
              <w:t>108</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c>
          <w:tcPr>
            <w:tcW w:w="766" w:type="dxa"/>
            <w:vMerge/>
          </w:tcPr>
          <w:p w:rsidR="00494D29" w:rsidRPr="003D14DD" w:rsidRDefault="00494D29" w:rsidP="004D69F2">
            <w:pPr>
              <w:suppressAutoHyphens/>
              <w:snapToGrid w:val="0"/>
              <w:rPr>
                <w:b/>
                <w:sz w:val="20"/>
                <w:szCs w:val="20"/>
              </w:rPr>
            </w:pPr>
          </w:p>
        </w:tc>
        <w:tc>
          <w:tcPr>
            <w:tcW w:w="4742" w:type="dxa"/>
            <w:vMerge/>
            <w:vAlign w:val="center"/>
          </w:tcPr>
          <w:p w:rsidR="00494D29" w:rsidRPr="003D14DD" w:rsidRDefault="00494D29" w:rsidP="004D69F2">
            <w:pPr>
              <w:suppressAutoHyphens/>
              <w:rPr>
                <w:sz w:val="20"/>
                <w:szCs w:val="20"/>
              </w:rPr>
            </w:pPr>
          </w:p>
        </w:tc>
        <w:tc>
          <w:tcPr>
            <w:tcW w:w="1069" w:type="dxa"/>
          </w:tcPr>
          <w:p w:rsidR="00494D29" w:rsidRPr="003D14DD" w:rsidRDefault="00494D29" w:rsidP="004D69F2">
            <w:pPr>
              <w:suppressAutoHyphens/>
              <w:snapToGrid w:val="0"/>
              <w:jc w:val="center"/>
              <w:rPr>
                <w:b/>
                <w:sz w:val="20"/>
                <w:szCs w:val="20"/>
              </w:rPr>
            </w:pPr>
          </w:p>
        </w:tc>
        <w:tc>
          <w:tcPr>
            <w:tcW w:w="1070" w:type="dxa"/>
          </w:tcPr>
          <w:p w:rsidR="00494D29" w:rsidRPr="003D14DD" w:rsidRDefault="00494D29" w:rsidP="004D69F2">
            <w:pPr>
              <w:pStyle w:val="afff7"/>
              <w:suppressAutoHyphens/>
              <w:snapToGrid w:val="0"/>
              <w:jc w:val="center"/>
              <w:rPr>
                <w:b/>
                <w:sz w:val="20"/>
                <w:szCs w:val="20"/>
              </w:rPr>
            </w:pPr>
          </w:p>
        </w:tc>
        <w:tc>
          <w:tcPr>
            <w:tcW w:w="1069" w:type="dxa"/>
          </w:tcPr>
          <w:p w:rsidR="00494D29" w:rsidRPr="003D14DD" w:rsidRDefault="00494D29" w:rsidP="004D69F2">
            <w:pPr>
              <w:suppressAutoHyphens/>
              <w:snapToGrid w:val="0"/>
              <w:jc w:val="center"/>
              <w:rPr>
                <w:b/>
                <w:sz w:val="20"/>
                <w:szCs w:val="20"/>
              </w:rPr>
            </w:pPr>
            <w:r w:rsidRPr="003D14DD">
              <w:rPr>
                <w:sz w:val="20"/>
                <w:szCs w:val="20"/>
              </w:rPr>
              <w:t>3</w:t>
            </w:r>
          </w:p>
        </w:tc>
        <w:tc>
          <w:tcPr>
            <w:tcW w:w="1070" w:type="dxa"/>
          </w:tcPr>
          <w:p w:rsidR="00494D29" w:rsidRPr="003D14DD" w:rsidRDefault="00494D29" w:rsidP="004D69F2">
            <w:pPr>
              <w:pStyle w:val="afff7"/>
              <w:suppressAutoHyphens/>
              <w:snapToGrid w:val="0"/>
              <w:jc w:val="center"/>
              <w:rPr>
                <w:b/>
                <w:sz w:val="20"/>
                <w:szCs w:val="20"/>
              </w:rPr>
            </w:pPr>
          </w:p>
        </w:tc>
      </w:tr>
      <w:tr w:rsidR="00494D29" w:rsidRPr="003D14DD" w:rsidTr="004D69F2">
        <w:tc>
          <w:tcPr>
            <w:tcW w:w="766" w:type="dxa"/>
            <w:vMerge/>
          </w:tcPr>
          <w:p w:rsidR="00494D29" w:rsidRPr="003D14DD" w:rsidRDefault="00494D29" w:rsidP="004D69F2">
            <w:pPr>
              <w:suppressAutoHyphens/>
              <w:snapToGrid w:val="0"/>
              <w:rPr>
                <w:b/>
                <w:sz w:val="20"/>
                <w:szCs w:val="20"/>
              </w:rPr>
            </w:pPr>
          </w:p>
        </w:tc>
        <w:tc>
          <w:tcPr>
            <w:tcW w:w="4742" w:type="dxa"/>
            <w:vMerge/>
            <w:vAlign w:val="center"/>
          </w:tcPr>
          <w:p w:rsidR="00494D29" w:rsidRPr="003D14DD" w:rsidRDefault="00494D29" w:rsidP="004D69F2">
            <w:pPr>
              <w:rPr>
                <w:sz w:val="20"/>
                <w:szCs w:val="20"/>
              </w:rPr>
            </w:pPr>
          </w:p>
        </w:tc>
        <w:tc>
          <w:tcPr>
            <w:tcW w:w="4278" w:type="dxa"/>
            <w:gridSpan w:val="4"/>
          </w:tcPr>
          <w:p w:rsidR="00494D29" w:rsidRPr="003D14DD" w:rsidRDefault="00494D29" w:rsidP="004D69F2">
            <w:pPr>
              <w:pStyle w:val="afff7"/>
              <w:suppressAutoHyphens/>
              <w:snapToGrid w:val="0"/>
              <w:jc w:val="center"/>
              <w:rPr>
                <w:sz w:val="20"/>
                <w:szCs w:val="20"/>
              </w:rPr>
            </w:pPr>
            <w:r w:rsidRPr="003D14DD">
              <w:rPr>
                <w:sz w:val="20"/>
                <w:szCs w:val="20"/>
              </w:rPr>
              <w:t>экзамен</w:t>
            </w:r>
          </w:p>
        </w:tc>
      </w:tr>
    </w:tbl>
    <w:p w:rsidR="00494D29" w:rsidRPr="003D14DD" w:rsidRDefault="00494D29" w:rsidP="00494D29">
      <w:pPr>
        <w:suppressAutoHyphens/>
        <w:ind w:firstLine="709"/>
        <w:jc w:val="both"/>
        <w:rPr>
          <w:b/>
          <w:sz w:val="20"/>
          <w:szCs w:val="20"/>
        </w:rPr>
      </w:pPr>
    </w:p>
    <w:p w:rsidR="00494D29" w:rsidRPr="003D14DD" w:rsidRDefault="00494D29" w:rsidP="00494D29">
      <w:pPr>
        <w:rPr>
          <w:sz w:val="20"/>
          <w:szCs w:val="20"/>
        </w:rPr>
      </w:pPr>
      <w:r w:rsidRPr="003D14DD">
        <w:rPr>
          <w:sz w:val="20"/>
          <w:szCs w:val="20"/>
        </w:rPr>
        <w:t>*</w:t>
      </w:r>
    </w:p>
    <w:p w:rsidR="00494D29" w:rsidRPr="003D14DD" w:rsidRDefault="00494D29" w:rsidP="00494D29">
      <w:pPr>
        <w:rPr>
          <w:sz w:val="20"/>
          <w:szCs w:val="20"/>
        </w:rPr>
      </w:pPr>
      <w:r w:rsidRPr="003D14DD">
        <w:rPr>
          <w:sz w:val="20"/>
          <w:szCs w:val="20"/>
        </w:rPr>
        <w:t>Семинар – семинар-дискуссия</w:t>
      </w:r>
    </w:p>
    <w:p w:rsidR="00494D29" w:rsidRPr="003D14DD" w:rsidRDefault="00494D29" w:rsidP="00494D29">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494D29" w:rsidRPr="003D14DD" w:rsidRDefault="00494D29" w:rsidP="00494D29">
      <w:pPr>
        <w:rPr>
          <w:sz w:val="20"/>
          <w:szCs w:val="20"/>
        </w:rPr>
      </w:pPr>
      <w:r w:rsidRPr="003D14DD">
        <w:rPr>
          <w:sz w:val="20"/>
          <w:szCs w:val="20"/>
        </w:rPr>
        <w:t xml:space="preserve">ТТ - практическое занятие - тест-тренинг </w:t>
      </w:r>
    </w:p>
    <w:p w:rsidR="00494D29" w:rsidRPr="003D14DD" w:rsidRDefault="00494D29" w:rsidP="00494D29">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494D29" w:rsidRPr="003D14DD" w:rsidRDefault="00494D29" w:rsidP="00494D29">
      <w:pPr>
        <w:rPr>
          <w:sz w:val="20"/>
          <w:szCs w:val="20"/>
        </w:rPr>
      </w:pPr>
      <w:r w:rsidRPr="003D14DD">
        <w:rPr>
          <w:sz w:val="20"/>
          <w:szCs w:val="20"/>
        </w:rPr>
        <w:t>ЛС - практическое занятие - логическая схема</w:t>
      </w:r>
    </w:p>
    <w:p w:rsidR="00494D29" w:rsidRPr="003D14DD" w:rsidRDefault="00494D29" w:rsidP="00494D29">
      <w:pPr>
        <w:rPr>
          <w:sz w:val="20"/>
          <w:szCs w:val="20"/>
        </w:rPr>
      </w:pPr>
      <w:r w:rsidRPr="003D14DD">
        <w:rPr>
          <w:sz w:val="20"/>
          <w:szCs w:val="20"/>
        </w:rPr>
        <w:t>УД - семинар-обсуждение устного доклада</w:t>
      </w:r>
    </w:p>
    <w:p w:rsidR="00494D29" w:rsidRPr="003D14DD" w:rsidRDefault="00494D29" w:rsidP="00494D29">
      <w:pPr>
        <w:rPr>
          <w:sz w:val="20"/>
          <w:szCs w:val="20"/>
        </w:rPr>
      </w:pPr>
      <w:r w:rsidRPr="003D14DD">
        <w:rPr>
          <w:sz w:val="20"/>
          <w:szCs w:val="20"/>
        </w:rPr>
        <w:t xml:space="preserve">РФ – семинар-обсуждение реферата </w:t>
      </w:r>
    </w:p>
    <w:p w:rsidR="00494D29" w:rsidRPr="003D14DD" w:rsidRDefault="00494D29" w:rsidP="00494D29">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494D29" w:rsidRPr="003D14DD" w:rsidRDefault="00494D29" w:rsidP="00494D29">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494D29" w:rsidRPr="003D14DD" w:rsidRDefault="00494D29" w:rsidP="00494D29">
      <w:pPr>
        <w:rPr>
          <w:sz w:val="20"/>
          <w:szCs w:val="20"/>
        </w:rPr>
      </w:pPr>
      <w:r w:rsidRPr="003D14DD">
        <w:rPr>
          <w:sz w:val="20"/>
          <w:szCs w:val="20"/>
        </w:rPr>
        <w:t xml:space="preserve">УЭ - семинар-обсуждение устного эссе </w:t>
      </w:r>
    </w:p>
    <w:p w:rsidR="00494D29" w:rsidRPr="003D14DD" w:rsidRDefault="00494D29" w:rsidP="00494D29">
      <w:pPr>
        <w:rPr>
          <w:sz w:val="20"/>
          <w:szCs w:val="20"/>
        </w:rPr>
      </w:pPr>
      <w:r w:rsidRPr="003D14DD">
        <w:rPr>
          <w:sz w:val="20"/>
          <w:szCs w:val="20"/>
        </w:rPr>
        <w:t xml:space="preserve">АЛТ - практическое занятие - алгоритмический тренинг  </w:t>
      </w:r>
    </w:p>
    <w:p w:rsidR="00494D29" w:rsidRPr="003D14DD" w:rsidRDefault="00494D29" w:rsidP="00494D29">
      <w:pPr>
        <w:suppressAutoHyphens/>
        <w:ind w:firstLine="709"/>
        <w:jc w:val="both"/>
        <w:rPr>
          <w:b/>
          <w:sz w:val="20"/>
          <w:szCs w:val="20"/>
        </w:rPr>
      </w:pPr>
    </w:p>
    <w:p w:rsidR="00494D29" w:rsidRPr="003D14DD" w:rsidRDefault="00494D29" w:rsidP="00494D29">
      <w:pPr>
        <w:suppressAutoHyphens/>
        <w:ind w:firstLine="709"/>
        <w:jc w:val="both"/>
        <w:rPr>
          <w:b/>
          <w:sz w:val="20"/>
          <w:szCs w:val="20"/>
        </w:rPr>
      </w:pPr>
      <w:r w:rsidRPr="003D14DD">
        <w:rPr>
          <w:b/>
          <w:sz w:val="20"/>
          <w:szCs w:val="20"/>
        </w:rPr>
        <w:t>5. Содержание дисциплины</w:t>
      </w:r>
    </w:p>
    <w:p w:rsidR="00494D29" w:rsidRPr="003D14DD" w:rsidRDefault="00494D29" w:rsidP="00494D29">
      <w:pPr>
        <w:suppressAutoHyphens/>
        <w:ind w:firstLine="720"/>
        <w:jc w:val="both"/>
        <w:rPr>
          <w:b/>
          <w:sz w:val="20"/>
          <w:szCs w:val="20"/>
        </w:rPr>
      </w:pPr>
      <w:r w:rsidRPr="003D14DD">
        <w:rPr>
          <w:b/>
          <w:sz w:val="20"/>
          <w:szCs w:val="20"/>
        </w:rPr>
        <w:t>5.1 Содержание разделов и тем</w:t>
      </w:r>
    </w:p>
    <w:p w:rsidR="00494D29" w:rsidRPr="003D14DD" w:rsidRDefault="00494D29" w:rsidP="00494D29">
      <w:pPr>
        <w:suppressAutoHyphens/>
        <w:ind w:firstLine="454"/>
        <w:jc w:val="both"/>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2090"/>
        <w:gridCol w:w="6711"/>
      </w:tblGrid>
      <w:tr w:rsidR="00494D29" w:rsidRPr="003D14DD" w:rsidTr="004D69F2">
        <w:trPr>
          <w:tblHeader/>
        </w:trPr>
        <w:tc>
          <w:tcPr>
            <w:tcW w:w="279" w:type="pct"/>
            <w:vAlign w:val="center"/>
          </w:tcPr>
          <w:p w:rsidR="00494D29" w:rsidRPr="003D14DD" w:rsidRDefault="00494D29" w:rsidP="004D69F2">
            <w:pPr>
              <w:suppressAutoHyphens/>
              <w:jc w:val="center"/>
              <w:rPr>
                <w:sz w:val="20"/>
                <w:szCs w:val="20"/>
              </w:rPr>
            </w:pPr>
            <w:r w:rsidRPr="003D14DD">
              <w:rPr>
                <w:sz w:val="20"/>
                <w:szCs w:val="20"/>
              </w:rPr>
              <w:lastRenderedPageBreak/>
              <w:t>№ п/п</w:t>
            </w:r>
          </w:p>
        </w:tc>
        <w:tc>
          <w:tcPr>
            <w:tcW w:w="1121" w:type="pct"/>
            <w:vAlign w:val="center"/>
          </w:tcPr>
          <w:p w:rsidR="00494D29" w:rsidRPr="003D14DD" w:rsidRDefault="00494D29" w:rsidP="004D69F2">
            <w:pPr>
              <w:suppressAutoHyphens/>
              <w:jc w:val="center"/>
              <w:rPr>
                <w:sz w:val="20"/>
                <w:szCs w:val="20"/>
              </w:rPr>
            </w:pPr>
            <w:r w:rsidRPr="003D14DD">
              <w:rPr>
                <w:sz w:val="20"/>
                <w:szCs w:val="20"/>
              </w:rPr>
              <w:t>Наименование  раздела дисциплины</w:t>
            </w:r>
          </w:p>
        </w:tc>
        <w:tc>
          <w:tcPr>
            <w:tcW w:w="3600" w:type="pct"/>
            <w:vAlign w:val="center"/>
          </w:tcPr>
          <w:p w:rsidR="00494D29" w:rsidRPr="003D14DD" w:rsidRDefault="00494D29" w:rsidP="004D69F2">
            <w:pPr>
              <w:suppressAutoHyphens/>
              <w:jc w:val="center"/>
              <w:rPr>
                <w:bCs/>
                <w:sz w:val="20"/>
                <w:szCs w:val="20"/>
              </w:rPr>
            </w:pPr>
            <w:r w:rsidRPr="003D14DD">
              <w:rPr>
                <w:bCs/>
                <w:sz w:val="20"/>
                <w:szCs w:val="20"/>
              </w:rPr>
              <w:t>Содержание раздела дисциплины</w:t>
            </w:r>
          </w:p>
        </w:tc>
      </w:tr>
      <w:tr w:rsidR="00494D29" w:rsidRPr="003D14DD" w:rsidTr="004D69F2">
        <w:tc>
          <w:tcPr>
            <w:tcW w:w="279" w:type="pct"/>
          </w:tcPr>
          <w:p w:rsidR="00494D29" w:rsidRPr="003D14DD" w:rsidRDefault="00494D29" w:rsidP="004D69F2">
            <w:pPr>
              <w:suppressAutoHyphens/>
              <w:jc w:val="center"/>
              <w:rPr>
                <w:sz w:val="20"/>
                <w:szCs w:val="20"/>
              </w:rPr>
            </w:pPr>
            <w:r w:rsidRPr="003D14DD">
              <w:rPr>
                <w:sz w:val="20"/>
                <w:szCs w:val="20"/>
              </w:rPr>
              <w:t>1</w:t>
            </w:r>
          </w:p>
        </w:tc>
        <w:tc>
          <w:tcPr>
            <w:tcW w:w="1121" w:type="pct"/>
          </w:tcPr>
          <w:p w:rsidR="00494D29" w:rsidRPr="003D14DD" w:rsidRDefault="00494D29" w:rsidP="004D69F2">
            <w:pPr>
              <w:suppressAutoHyphens/>
              <w:rPr>
                <w:sz w:val="20"/>
                <w:szCs w:val="20"/>
              </w:rPr>
            </w:pPr>
            <w:r w:rsidRPr="003D14DD">
              <w:rPr>
                <w:sz w:val="20"/>
                <w:szCs w:val="20"/>
              </w:rPr>
              <w:t>Теория и технологии инновационных процессов в образовании. Управление инновационными процессами в образовании</w:t>
            </w:r>
          </w:p>
        </w:tc>
        <w:tc>
          <w:tcPr>
            <w:tcW w:w="3600" w:type="pct"/>
          </w:tcPr>
          <w:p w:rsidR="00494D29" w:rsidRPr="003D14DD" w:rsidRDefault="00494D29" w:rsidP="004D69F2">
            <w:pPr>
              <w:suppressAutoHyphens/>
              <w:jc w:val="both"/>
              <w:rPr>
                <w:sz w:val="20"/>
                <w:szCs w:val="20"/>
              </w:rPr>
            </w:pPr>
            <w:r w:rsidRPr="003D14DD">
              <w:rPr>
                <w:b/>
                <w:sz w:val="20"/>
                <w:szCs w:val="20"/>
              </w:rPr>
              <w:t>Цель, содержание, функции и классификации инновационных процессов в образовании</w:t>
            </w:r>
            <w:r w:rsidRPr="003D14DD">
              <w:rPr>
                <w:sz w:val="20"/>
                <w:szCs w:val="20"/>
              </w:rPr>
              <w:t xml:space="preserve"> </w:t>
            </w:r>
          </w:p>
          <w:p w:rsidR="00494D29" w:rsidRPr="003D14DD" w:rsidRDefault="00494D29" w:rsidP="004D69F2">
            <w:pPr>
              <w:suppressAutoHyphens/>
              <w:jc w:val="both"/>
              <w:rPr>
                <w:sz w:val="20"/>
                <w:szCs w:val="20"/>
              </w:rPr>
            </w:pPr>
            <w:r w:rsidRPr="003D14DD">
              <w:rPr>
                <w:sz w:val="20"/>
                <w:szCs w:val="20"/>
              </w:rPr>
              <w:t xml:space="preserve">Инновация как объект и предмет изучения </w:t>
            </w:r>
            <w:proofErr w:type="spellStart"/>
            <w:r w:rsidRPr="003D14DD">
              <w:rPr>
                <w:sz w:val="20"/>
                <w:szCs w:val="20"/>
              </w:rPr>
              <w:t>инноватики</w:t>
            </w:r>
            <w:proofErr w:type="spellEnd"/>
            <w:r w:rsidRPr="003D14DD">
              <w:rPr>
                <w:sz w:val="20"/>
                <w:szCs w:val="20"/>
              </w:rPr>
              <w:t xml:space="preserve">. Основные понятия </w:t>
            </w:r>
            <w:proofErr w:type="spellStart"/>
            <w:r w:rsidRPr="003D14DD">
              <w:rPr>
                <w:sz w:val="20"/>
                <w:szCs w:val="20"/>
              </w:rPr>
              <w:t>инноватики</w:t>
            </w:r>
            <w:proofErr w:type="spellEnd"/>
            <w:r w:rsidRPr="003D14DD">
              <w:rPr>
                <w:sz w:val="20"/>
                <w:szCs w:val="20"/>
              </w:rPr>
              <w:t xml:space="preserve"> в образовании. Классификация образовательных инноваций. Функции инноваций. Инновации и процесс интеграции (сближения) российской системы высшего образования с европейским образовательным пространством. Диффузия инноваций. Риски внедрения инновационных проектов.</w:t>
            </w:r>
          </w:p>
          <w:p w:rsidR="00494D29" w:rsidRPr="003D14DD" w:rsidRDefault="00494D29" w:rsidP="004D69F2">
            <w:pPr>
              <w:suppressAutoHyphens/>
              <w:jc w:val="both"/>
              <w:rPr>
                <w:sz w:val="20"/>
                <w:szCs w:val="20"/>
              </w:rPr>
            </w:pPr>
            <w:r w:rsidRPr="003D14DD">
              <w:rPr>
                <w:b/>
                <w:sz w:val="20"/>
                <w:szCs w:val="20"/>
              </w:rPr>
              <w:t>Инновационные процессы как основа современных изменений в образовании</w:t>
            </w:r>
            <w:r w:rsidRPr="003D14DD">
              <w:rPr>
                <w:sz w:val="20"/>
                <w:szCs w:val="20"/>
              </w:rPr>
              <w:t xml:space="preserve"> </w:t>
            </w:r>
          </w:p>
          <w:p w:rsidR="00494D29" w:rsidRPr="003D14DD" w:rsidRDefault="00494D29" w:rsidP="004D69F2">
            <w:pPr>
              <w:suppressAutoHyphens/>
              <w:jc w:val="both"/>
              <w:rPr>
                <w:sz w:val="20"/>
                <w:szCs w:val="20"/>
              </w:rPr>
            </w:pPr>
            <w:r w:rsidRPr="003D14DD">
              <w:rPr>
                <w:sz w:val="20"/>
                <w:szCs w:val="20"/>
              </w:rPr>
              <w:t xml:space="preserve">Анализ основных образовательных парадигм в мировой и отечественной научной мысли  (Я.А. Коменский, Дж. </w:t>
            </w:r>
            <w:proofErr w:type="spellStart"/>
            <w:r w:rsidRPr="003D14DD">
              <w:rPr>
                <w:sz w:val="20"/>
                <w:szCs w:val="20"/>
              </w:rPr>
              <w:t>Дьюи</w:t>
            </w:r>
            <w:proofErr w:type="spellEnd"/>
            <w:r w:rsidRPr="003D14DD">
              <w:rPr>
                <w:sz w:val="20"/>
                <w:szCs w:val="20"/>
              </w:rPr>
              <w:t xml:space="preserve">, К.Д. Ушинский и др.). Причины, условия и целесообразность инновационных процессов в современных условиях развития российского образования. Основные </w:t>
            </w:r>
            <w:r w:rsidRPr="003D14DD">
              <w:rPr>
                <w:bCs/>
                <w:sz w:val="20"/>
                <w:szCs w:val="20"/>
              </w:rPr>
              <w:t>направления модернизации системы образования в Российской Федерации.</w:t>
            </w:r>
            <w:r w:rsidRPr="003D14DD">
              <w:rPr>
                <w:sz w:val="20"/>
                <w:szCs w:val="20"/>
              </w:rPr>
              <w:t xml:space="preserve"> </w:t>
            </w:r>
          </w:p>
          <w:p w:rsidR="00494D29" w:rsidRPr="003D14DD" w:rsidRDefault="00494D29" w:rsidP="004D69F2">
            <w:pPr>
              <w:suppressAutoHyphens/>
              <w:jc w:val="both"/>
              <w:rPr>
                <w:sz w:val="20"/>
                <w:szCs w:val="20"/>
              </w:rPr>
            </w:pPr>
            <w:r w:rsidRPr="003D14DD">
              <w:rPr>
                <w:b/>
                <w:sz w:val="20"/>
                <w:szCs w:val="20"/>
              </w:rPr>
              <w:t>Технологии инновационных процессов в образовании</w:t>
            </w:r>
            <w:r w:rsidRPr="003D14DD">
              <w:rPr>
                <w:sz w:val="20"/>
                <w:szCs w:val="20"/>
              </w:rPr>
              <w:t xml:space="preserve"> </w:t>
            </w:r>
          </w:p>
          <w:p w:rsidR="00494D29" w:rsidRPr="003D14DD" w:rsidRDefault="00494D29" w:rsidP="004D69F2">
            <w:pPr>
              <w:pStyle w:val="af3"/>
              <w:suppressAutoHyphens/>
              <w:jc w:val="both"/>
              <w:rPr>
                <w:rFonts w:ascii="Times New Roman" w:hAnsi="Times New Roman" w:cs="Times New Roman"/>
              </w:rPr>
            </w:pPr>
            <w:r w:rsidRPr="003D14DD">
              <w:rPr>
                <w:rFonts w:ascii="Times New Roman" w:hAnsi="Times New Roman" w:cs="Times New Roman"/>
              </w:rPr>
              <w:t>Сущность технологического подхода в сфере образования, особенности его реализации в современных условиях. Технологии выбора образовательных инноваций, их проектирования и реализации на практике. Критерии оценки эффективности инноваций в образовании.</w:t>
            </w:r>
          </w:p>
          <w:p w:rsidR="00494D29" w:rsidRPr="003D14DD" w:rsidRDefault="00494D29" w:rsidP="004D69F2">
            <w:pPr>
              <w:suppressAutoHyphens/>
              <w:autoSpaceDE w:val="0"/>
              <w:autoSpaceDN w:val="0"/>
              <w:adjustRightInd w:val="0"/>
              <w:jc w:val="both"/>
              <w:rPr>
                <w:sz w:val="20"/>
                <w:szCs w:val="20"/>
              </w:rPr>
            </w:pPr>
            <w:r w:rsidRPr="003D14DD">
              <w:rPr>
                <w:b/>
                <w:sz w:val="20"/>
                <w:szCs w:val="20"/>
              </w:rPr>
              <w:t>Особенности управления инновационными образовательными процессами</w:t>
            </w:r>
            <w:r w:rsidRPr="003D14DD">
              <w:rPr>
                <w:sz w:val="20"/>
                <w:szCs w:val="20"/>
              </w:rPr>
              <w:t xml:space="preserve"> </w:t>
            </w:r>
          </w:p>
          <w:p w:rsidR="00494D29" w:rsidRPr="003D14DD" w:rsidRDefault="00494D29" w:rsidP="004D69F2">
            <w:pPr>
              <w:suppressAutoHyphens/>
              <w:autoSpaceDE w:val="0"/>
              <w:autoSpaceDN w:val="0"/>
              <w:adjustRightInd w:val="0"/>
              <w:jc w:val="both"/>
              <w:rPr>
                <w:sz w:val="20"/>
                <w:szCs w:val="20"/>
              </w:rPr>
            </w:pPr>
            <w:r w:rsidRPr="003D14DD">
              <w:rPr>
                <w:bCs/>
                <w:sz w:val="20"/>
                <w:szCs w:val="20"/>
              </w:rPr>
              <w:t>Цель и задачи,</w:t>
            </w:r>
            <w:r w:rsidRPr="003D14DD">
              <w:rPr>
                <w:sz w:val="20"/>
                <w:szCs w:val="20"/>
              </w:rPr>
              <w:t xml:space="preserve"> субъекты и объекты, функции, уровни и результаты управления инновациями в образовании. Права, обязанности и ответственность субъектов управления инновациями. Коор</w:t>
            </w:r>
            <w:r w:rsidRPr="003D14DD">
              <w:rPr>
                <w:rFonts w:eastAsia="TimesNewRoman"/>
                <w:sz w:val="20"/>
                <w:szCs w:val="20"/>
              </w:rPr>
              <w:t xml:space="preserve">динация функций, полномочий и ответственности между различными уровнями управления </w:t>
            </w:r>
            <w:r w:rsidRPr="003D14DD">
              <w:rPr>
                <w:sz w:val="20"/>
                <w:szCs w:val="20"/>
              </w:rPr>
              <w:t>инновациями</w:t>
            </w:r>
            <w:r w:rsidRPr="003D14DD">
              <w:rPr>
                <w:rFonts w:eastAsia="TimesNewRoman"/>
                <w:sz w:val="20"/>
                <w:szCs w:val="20"/>
              </w:rPr>
              <w:t xml:space="preserve"> в образовании. </w:t>
            </w:r>
            <w:r w:rsidRPr="003D14DD">
              <w:rPr>
                <w:sz w:val="20"/>
                <w:szCs w:val="20"/>
              </w:rPr>
              <w:t>Особенности управления инновационными образовательными процессами на федеральном, региональном, муниципальном уровнях и на уровне образовательного учреждения.</w:t>
            </w:r>
            <w:r w:rsidRPr="003D14DD">
              <w:rPr>
                <w:rFonts w:eastAsia="TimesNewRoman"/>
                <w:sz w:val="20"/>
                <w:szCs w:val="20"/>
              </w:rPr>
              <w:t xml:space="preserve"> Развитие общественной составляющей в системе управления инновациями в образовании.</w:t>
            </w:r>
            <w:r w:rsidRPr="003D14DD">
              <w:rPr>
                <w:sz w:val="20"/>
                <w:szCs w:val="20"/>
              </w:rPr>
              <w:t xml:space="preserve"> Наблюдательные и попечительские советы с участием работодателей. </w:t>
            </w:r>
          </w:p>
          <w:p w:rsidR="00494D29" w:rsidRPr="003D14DD" w:rsidRDefault="00494D29" w:rsidP="004D69F2">
            <w:pPr>
              <w:suppressAutoHyphens/>
              <w:autoSpaceDE w:val="0"/>
              <w:autoSpaceDN w:val="0"/>
              <w:adjustRightInd w:val="0"/>
              <w:jc w:val="both"/>
              <w:rPr>
                <w:sz w:val="20"/>
                <w:szCs w:val="20"/>
              </w:rPr>
            </w:pPr>
            <w:r w:rsidRPr="003D14DD">
              <w:rPr>
                <w:b/>
                <w:sz w:val="20"/>
                <w:szCs w:val="20"/>
              </w:rPr>
              <w:t>Оценка эффективности инновационных процессов в образовании</w:t>
            </w:r>
            <w:r w:rsidRPr="003D14DD">
              <w:rPr>
                <w:sz w:val="20"/>
                <w:szCs w:val="20"/>
              </w:rPr>
              <w:t xml:space="preserve"> </w:t>
            </w:r>
          </w:p>
          <w:p w:rsidR="00494D29" w:rsidRPr="003D14DD" w:rsidRDefault="00494D29" w:rsidP="004D69F2">
            <w:pPr>
              <w:pStyle w:val="af3"/>
              <w:suppressAutoHyphens/>
              <w:jc w:val="both"/>
              <w:rPr>
                <w:rFonts w:ascii="Times New Roman" w:hAnsi="Times New Roman" w:cs="Times New Roman"/>
              </w:rPr>
            </w:pPr>
            <w:r w:rsidRPr="003D14DD">
              <w:rPr>
                <w:rFonts w:ascii="Times New Roman" w:hAnsi="Times New Roman" w:cs="Times New Roman"/>
              </w:rPr>
              <w:t>Методология оценивания и система оценочных показателей эффективности инноваций в образовании.</w:t>
            </w:r>
            <w:r w:rsidRPr="003D14DD">
              <w:rPr>
                <w:rFonts w:ascii="Times New Roman" w:eastAsia="TimesNewRoman" w:hAnsi="Times New Roman" w:cs="Times New Roman"/>
              </w:rPr>
              <w:t xml:space="preserve"> Преодоление закрытости и ведомственности в управлении инновациями. Экспертные оценки инновационных проектов (программ). </w:t>
            </w:r>
            <w:r w:rsidRPr="003D14DD">
              <w:rPr>
                <w:rFonts w:ascii="Times New Roman" w:hAnsi="Times New Roman" w:cs="Times New Roman"/>
              </w:rPr>
              <w:t>Международные системы оценки инновационных процессов. Инновационные процессы и обеспечение качества образования. Технологии оценки качества инновационной деятельности педагога образовательного учреждения.</w:t>
            </w:r>
          </w:p>
        </w:tc>
      </w:tr>
      <w:tr w:rsidR="00494D29" w:rsidRPr="003D14DD" w:rsidTr="004D69F2">
        <w:tc>
          <w:tcPr>
            <w:tcW w:w="279" w:type="pct"/>
          </w:tcPr>
          <w:p w:rsidR="00494D29" w:rsidRPr="003D14DD" w:rsidRDefault="00494D29" w:rsidP="004D69F2">
            <w:pPr>
              <w:suppressAutoHyphens/>
              <w:jc w:val="center"/>
              <w:rPr>
                <w:sz w:val="20"/>
                <w:szCs w:val="20"/>
              </w:rPr>
            </w:pPr>
            <w:r w:rsidRPr="003D14DD">
              <w:rPr>
                <w:sz w:val="20"/>
                <w:szCs w:val="20"/>
              </w:rPr>
              <w:t>2</w:t>
            </w:r>
          </w:p>
        </w:tc>
        <w:tc>
          <w:tcPr>
            <w:tcW w:w="1121" w:type="pct"/>
          </w:tcPr>
          <w:p w:rsidR="00494D29" w:rsidRPr="003D14DD" w:rsidRDefault="00494D29" w:rsidP="004D69F2">
            <w:pPr>
              <w:suppressAutoHyphens/>
              <w:jc w:val="both"/>
              <w:rPr>
                <w:sz w:val="20"/>
                <w:szCs w:val="20"/>
              </w:rPr>
            </w:pPr>
            <w:r w:rsidRPr="003D14DD">
              <w:rPr>
                <w:sz w:val="20"/>
                <w:szCs w:val="20"/>
              </w:rPr>
              <w:t>Инновационные проекты в российском образовании и модернизация педагогического процесса</w:t>
            </w:r>
          </w:p>
        </w:tc>
        <w:tc>
          <w:tcPr>
            <w:tcW w:w="3600" w:type="pct"/>
          </w:tcPr>
          <w:p w:rsidR="00494D29" w:rsidRPr="003D14DD" w:rsidRDefault="00494D29" w:rsidP="004D69F2">
            <w:pPr>
              <w:suppressAutoHyphens/>
              <w:autoSpaceDE w:val="0"/>
              <w:autoSpaceDN w:val="0"/>
              <w:adjustRightInd w:val="0"/>
              <w:jc w:val="both"/>
              <w:rPr>
                <w:sz w:val="20"/>
                <w:szCs w:val="20"/>
              </w:rPr>
            </w:pPr>
            <w:r w:rsidRPr="003D14DD">
              <w:rPr>
                <w:b/>
                <w:sz w:val="20"/>
                <w:szCs w:val="20"/>
              </w:rPr>
              <w:t>Государственные инициативы в современном российском образовании</w:t>
            </w:r>
            <w:r w:rsidRPr="003D14DD">
              <w:rPr>
                <w:sz w:val="20"/>
                <w:szCs w:val="20"/>
              </w:rPr>
              <w:t xml:space="preserve"> </w:t>
            </w:r>
          </w:p>
          <w:p w:rsidR="00494D29" w:rsidRPr="003D14DD" w:rsidRDefault="00494D29" w:rsidP="004D69F2">
            <w:pPr>
              <w:suppressAutoHyphens/>
              <w:autoSpaceDE w:val="0"/>
              <w:autoSpaceDN w:val="0"/>
              <w:adjustRightInd w:val="0"/>
              <w:jc w:val="both"/>
              <w:rPr>
                <w:sz w:val="20"/>
                <w:szCs w:val="20"/>
              </w:rPr>
            </w:pPr>
            <w:r w:rsidRPr="003D14DD">
              <w:rPr>
                <w:sz w:val="20"/>
                <w:szCs w:val="20"/>
              </w:rPr>
              <w:t xml:space="preserve">Нормативно-правовое обеспечение, особенности государственного регулирования и поддержки инноваций в образовании. Приоритетный национальный проект «Образование». Развитие дошкольного образования. Национальная образовательная инициатива «Наша новая школа». Поддержка инновационных проектов в системе среднего профессионального образования. Особенности функционирования федеральных университетов и национальных исследовательских университетов как крупных корпораций в инновационном секторе экономики. Изменения в системе послевузовского профессионального образования. Инновационный проект </w:t>
            </w:r>
            <w:proofErr w:type="spellStart"/>
            <w:r w:rsidRPr="003D14DD">
              <w:rPr>
                <w:sz w:val="20"/>
                <w:szCs w:val="20"/>
              </w:rPr>
              <w:t>Сколково</w:t>
            </w:r>
            <w:proofErr w:type="spellEnd"/>
            <w:r w:rsidRPr="003D14DD">
              <w:rPr>
                <w:sz w:val="20"/>
                <w:szCs w:val="20"/>
              </w:rPr>
              <w:t>.</w:t>
            </w:r>
          </w:p>
          <w:p w:rsidR="00494D29" w:rsidRPr="003D14DD" w:rsidRDefault="00494D29" w:rsidP="004D69F2">
            <w:pPr>
              <w:suppressAutoHyphens/>
              <w:jc w:val="both"/>
              <w:rPr>
                <w:sz w:val="20"/>
                <w:szCs w:val="20"/>
              </w:rPr>
            </w:pPr>
            <w:r w:rsidRPr="003D14DD">
              <w:rPr>
                <w:b/>
                <w:sz w:val="20"/>
                <w:szCs w:val="20"/>
              </w:rPr>
              <w:t>Необходимость и основные направления модернизации целостного педагогического процесса</w:t>
            </w:r>
            <w:r w:rsidRPr="003D14DD">
              <w:rPr>
                <w:sz w:val="20"/>
                <w:szCs w:val="20"/>
              </w:rPr>
              <w:t xml:space="preserve"> </w:t>
            </w:r>
          </w:p>
          <w:p w:rsidR="00494D29" w:rsidRPr="003D14DD" w:rsidRDefault="00494D29" w:rsidP="004D69F2">
            <w:pPr>
              <w:pStyle w:val="af3"/>
              <w:suppressAutoHyphens/>
              <w:jc w:val="both"/>
              <w:rPr>
                <w:rFonts w:ascii="Times New Roman" w:hAnsi="Times New Roman" w:cs="Times New Roman"/>
              </w:rPr>
            </w:pPr>
            <w:r w:rsidRPr="003D14DD">
              <w:rPr>
                <w:rFonts w:ascii="Times New Roman" w:hAnsi="Times New Roman" w:cs="Times New Roman"/>
              </w:rPr>
              <w:t xml:space="preserve">Объективная необходимость разработки современной педагогической теории и совершенствования практики целостного педагогического процесса в образовательных учреждениях различных видов и типов. Оптимизация целей и задач образования. </w:t>
            </w:r>
            <w:proofErr w:type="spellStart"/>
            <w:r w:rsidRPr="003D14DD">
              <w:rPr>
                <w:rFonts w:ascii="Times New Roman" w:hAnsi="Times New Roman" w:cs="Times New Roman"/>
              </w:rPr>
              <w:t>Гуманизация</w:t>
            </w:r>
            <w:proofErr w:type="spellEnd"/>
            <w:r w:rsidRPr="003D14DD">
              <w:rPr>
                <w:rFonts w:ascii="Times New Roman" w:hAnsi="Times New Roman" w:cs="Times New Roman"/>
              </w:rPr>
              <w:t xml:space="preserve"> субъект-субъектных отношений участников педагогического процесса. Обновление содержания, совершенствование программно-методического и материально-технологического обеспечения педагогического процесса. Создание действенного мониторинга, использование современных технологий </w:t>
            </w:r>
            <w:r w:rsidRPr="003D14DD">
              <w:rPr>
                <w:rFonts w:ascii="Times New Roman" w:hAnsi="Times New Roman" w:cs="Times New Roman"/>
              </w:rPr>
              <w:lastRenderedPageBreak/>
              <w:t>диагностики и оценивания качества педагогического процесса. Совершенствование управления педагогическим процессом (образовательными (педагогическими) системами).</w:t>
            </w:r>
          </w:p>
        </w:tc>
      </w:tr>
      <w:tr w:rsidR="00494D29" w:rsidRPr="003D14DD" w:rsidTr="004D69F2">
        <w:tc>
          <w:tcPr>
            <w:tcW w:w="279" w:type="pct"/>
          </w:tcPr>
          <w:p w:rsidR="00494D29" w:rsidRPr="003D14DD" w:rsidRDefault="00494D29" w:rsidP="004D69F2">
            <w:pPr>
              <w:suppressAutoHyphens/>
              <w:jc w:val="center"/>
              <w:rPr>
                <w:sz w:val="20"/>
                <w:szCs w:val="20"/>
              </w:rPr>
            </w:pPr>
            <w:r w:rsidRPr="003D14DD">
              <w:rPr>
                <w:sz w:val="20"/>
                <w:szCs w:val="20"/>
              </w:rPr>
              <w:lastRenderedPageBreak/>
              <w:t>3</w:t>
            </w:r>
          </w:p>
        </w:tc>
        <w:tc>
          <w:tcPr>
            <w:tcW w:w="1121" w:type="pct"/>
          </w:tcPr>
          <w:p w:rsidR="00494D29" w:rsidRPr="003D14DD" w:rsidRDefault="00494D29" w:rsidP="004D69F2">
            <w:pPr>
              <w:suppressAutoHyphens/>
              <w:rPr>
                <w:sz w:val="20"/>
                <w:szCs w:val="20"/>
              </w:rPr>
            </w:pPr>
            <w:proofErr w:type="spellStart"/>
            <w:r w:rsidRPr="003D14DD">
              <w:rPr>
                <w:sz w:val="20"/>
                <w:szCs w:val="20"/>
              </w:rPr>
              <w:t>Компетентностный</w:t>
            </w:r>
            <w:proofErr w:type="spellEnd"/>
            <w:r w:rsidRPr="003D14DD">
              <w:rPr>
                <w:sz w:val="20"/>
                <w:szCs w:val="20"/>
              </w:rPr>
              <w:t xml:space="preserve"> подход к результатам образования как </w:t>
            </w:r>
          </w:p>
          <w:p w:rsidR="00494D29" w:rsidRPr="003D14DD" w:rsidRDefault="00494D29" w:rsidP="004D69F2">
            <w:pPr>
              <w:suppressAutoHyphens/>
              <w:rPr>
                <w:sz w:val="20"/>
                <w:szCs w:val="20"/>
              </w:rPr>
            </w:pPr>
            <w:proofErr w:type="spellStart"/>
            <w:r w:rsidRPr="003D14DD">
              <w:rPr>
                <w:sz w:val="20"/>
                <w:szCs w:val="20"/>
              </w:rPr>
              <w:t>парадигмальная</w:t>
            </w:r>
            <w:proofErr w:type="spellEnd"/>
            <w:r w:rsidRPr="003D14DD">
              <w:rPr>
                <w:sz w:val="20"/>
                <w:szCs w:val="20"/>
              </w:rPr>
              <w:t xml:space="preserve"> </w:t>
            </w:r>
          </w:p>
          <w:p w:rsidR="00494D29" w:rsidRPr="003D14DD" w:rsidRDefault="00494D29" w:rsidP="004D69F2">
            <w:pPr>
              <w:suppressAutoHyphens/>
              <w:jc w:val="both"/>
              <w:rPr>
                <w:sz w:val="20"/>
                <w:szCs w:val="20"/>
              </w:rPr>
            </w:pPr>
            <w:r w:rsidRPr="003D14DD">
              <w:rPr>
                <w:sz w:val="20"/>
                <w:szCs w:val="20"/>
              </w:rPr>
              <w:t>инновация</w:t>
            </w:r>
          </w:p>
        </w:tc>
        <w:tc>
          <w:tcPr>
            <w:tcW w:w="3600" w:type="pct"/>
          </w:tcPr>
          <w:p w:rsidR="00494D29" w:rsidRPr="003D14DD" w:rsidRDefault="00494D29" w:rsidP="004D69F2">
            <w:pPr>
              <w:suppressAutoHyphens/>
              <w:jc w:val="both"/>
              <w:rPr>
                <w:sz w:val="20"/>
                <w:szCs w:val="20"/>
              </w:rPr>
            </w:pPr>
            <w:r w:rsidRPr="003D14DD">
              <w:rPr>
                <w:b/>
                <w:sz w:val="20"/>
                <w:szCs w:val="20"/>
              </w:rPr>
              <w:t>Традиционные и инновационные подходы к результатам образования человека</w:t>
            </w:r>
            <w:r w:rsidRPr="003D14DD">
              <w:rPr>
                <w:sz w:val="20"/>
                <w:szCs w:val="20"/>
              </w:rPr>
              <w:t xml:space="preserve"> </w:t>
            </w:r>
          </w:p>
          <w:p w:rsidR="00494D29" w:rsidRPr="003D14DD" w:rsidRDefault="00494D29" w:rsidP="004D69F2">
            <w:pPr>
              <w:suppressAutoHyphens/>
              <w:jc w:val="both"/>
              <w:rPr>
                <w:sz w:val="20"/>
                <w:szCs w:val="20"/>
              </w:rPr>
            </w:pPr>
            <w:r w:rsidRPr="003D14DD">
              <w:rPr>
                <w:sz w:val="20"/>
                <w:szCs w:val="20"/>
              </w:rPr>
              <w:t xml:space="preserve">Ценностный (аксиологический) подход. </w:t>
            </w:r>
            <w:proofErr w:type="spellStart"/>
            <w:r w:rsidRPr="003D14DD">
              <w:rPr>
                <w:sz w:val="20"/>
                <w:szCs w:val="20"/>
              </w:rPr>
              <w:t>Знаниевый</w:t>
            </w:r>
            <w:proofErr w:type="spellEnd"/>
            <w:r w:rsidRPr="003D14DD">
              <w:rPr>
                <w:sz w:val="20"/>
                <w:szCs w:val="20"/>
              </w:rPr>
              <w:t xml:space="preserve"> подход. Прагматический подход. Личностно-</w:t>
            </w:r>
            <w:proofErr w:type="spellStart"/>
            <w:r w:rsidRPr="003D14DD">
              <w:rPr>
                <w:sz w:val="20"/>
                <w:szCs w:val="20"/>
              </w:rPr>
              <w:t>оринтированный</w:t>
            </w:r>
            <w:proofErr w:type="spellEnd"/>
            <w:r w:rsidRPr="003D14DD">
              <w:rPr>
                <w:sz w:val="20"/>
                <w:szCs w:val="20"/>
              </w:rPr>
              <w:t xml:space="preserve"> подход. Задачный подход. </w:t>
            </w:r>
            <w:proofErr w:type="spellStart"/>
            <w:r w:rsidRPr="003D14DD">
              <w:rPr>
                <w:sz w:val="20"/>
                <w:szCs w:val="20"/>
              </w:rPr>
              <w:t>Компетентностный</w:t>
            </w:r>
            <w:proofErr w:type="spellEnd"/>
            <w:r w:rsidRPr="003D14DD">
              <w:rPr>
                <w:sz w:val="20"/>
                <w:szCs w:val="20"/>
              </w:rPr>
              <w:t xml:space="preserve"> подход и изменение парадигмы развития российского образования. Понятия «компетенция» и «компетентность». Специфика федеральных государственных образовательных стандартов, особенности их реализации и обеспечения высокого качества образования. </w:t>
            </w:r>
          </w:p>
          <w:p w:rsidR="00494D29" w:rsidRPr="003D14DD" w:rsidRDefault="00494D29" w:rsidP="004D69F2">
            <w:pPr>
              <w:suppressAutoHyphens/>
              <w:jc w:val="both"/>
              <w:rPr>
                <w:sz w:val="20"/>
                <w:szCs w:val="20"/>
              </w:rPr>
            </w:pPr>
            <w:r w:rsidRPr="003D14DD">
              <w:rPr>
                <w:b/>
                <w:sz w:val="20"/>
                <w:szCs w:val="20"/>
              </w:rPr>
              <w:t xml:space="preserve">Педагогические технологии реализации </w:t>
            </w:r>
            <w:proofErr w:type="spellStart"/>
            <w:r w:rsidRPr="003D14DD">
              <w:rPr>
                <w:b/>
                <w:sz w:val="20"/>
                <w:szCs w:val="20"/>
              </w:rPr>
              <w:t>компетентностного</w:t>
            </w:r>
            <w:proofErr w:type="spellEnd"/>
            <w:r w:rsidRPr="003D14DD">
              <w:rPr>
                <w:b/>
                <w:sz w:val="20"/>
                <w:szCs w:val="20"/>
              </w:rPr>
              <w:t xml:space="preserve"> подхода к результатам образования</w:t>
            </w:r>
            <w:r w:rsidRPr="003D14DD">
              <w:rPr>
                <w:sz w:val="20"/>
                <w:szCs w:val="20"/>
              </w:rPr>
              <w:t xml:space="preserve"> </w:t>
            </w:r>
          </w:p>
          <w:p w:rsidR="00494D29" w:rsidRPr="003D14DD" w:rsidRDefault="00494D29" w:rsidP="004D69F2">
            <w:pPr>
              <w:pStyle w:val="af3"/>
              <w:suppressAutoHyphens/>
              <w:jc w:val="both"/>
              <w:rPr>
                <w:rFonts w:ascii="Times New Roman" w:hAnsi="Times New Roman" w:cs="Times New Roman"/>
              </w:rPr>
            </w:pPr>
            <w:r w:rsidRPr="003D14DD">
              <w:rPr>
                <w:rFonts w:ascii="Times New Roman" w:hAnsi="Times New Roman" w:cs="Times New Roman"/>
              </w:rPr>
              <w:t xml:space="preserve">Сущность, содержание и особенности реализации технологий модульного, рейтингового, проблемного, контекстного обучения, поэтапного формирования умственных действий и понятий, коллективного </w:t>
            </w:r>
            <w:proofErr w:type="spellStart"/>
            <w:r w:rsidRPr="003D14DD">
              <w:rPr>
                <w:rFonts w:ascii="Times New Roman" w:hAnsi="Times New Roman" w:cs="Times New Roman"/>
              </w:rPr>
              <w:t>взаимообучения</w:t>
            </w:r>
            <w:proofErr w:type="spellEnd"/>
            <w:r w:rsidRPr="003D14DD">
              <w:rPr>
                <w:rFonts w:ascii="Times New Roman" w:hAnsi="Times New Roman" w:cs="Times New Roman"/>
              </w:rPr>
              <w:t xml:space="preserve">, актуализации мотивационного потенциала, тренингов, разбора кейсов, </w:t>
            </w:r>
            <w:proofErr w:type="spellStart"/>
            <w:r w:rsidRPr="003D14DD">
              <w:rPr>
                <w:rFonts w:ascii="Times New Roman" w:hAnsi="Times New Roman" w:cs="Times New Roman"/>
              </w:rPr>
              <w:t>коучинговая</w:t>
            </w:r>
            <w:proofErr w:type="spellEnd"/>
            <w:r w:rsidRPr="003D14DD">
              <w:rPr>
                <w:rFonts w:ascii="Times New Roman" w:hAnsi="Times New Roman" w:cs="Times New Roman"/>
              </w:rPr>
              <w:t xml:space="preserve">, </w:t>
            </w:r>
            <w:proofErr w:type="spellStart"/>
            <w:r w:rsidRPr="003D14DD">
              <w:rPr>
                <w:rFonts w:ascii="Times New Roman" w:hAnsi="Times New Roman" w:cs="Times New Roman"/>
              </w:rPr>
              <w:t>тьюторская</w:t>
            </w:r>
            <w:proofErr w:type="spellEnd"/>
            <w:r w:rsidRPr="003D14DD">
              <w:rPr>
                <w:rFonts w:ascii="Times New Roman" w:hAnsi="Times New Roman" w:cs="Times New Roman"/>
              </w:rPr>
              <w:t xml:space="preserve"> технология и др. Технологии дистанционного обучения. Технологии самостоятельной работы обучающихся.</w:t>
            </w:r>
          </w:p>
        </w:tc>
      </w:tr>
    </w:tbl>
    <w:p w:rsidR="00494D29" w:rsidRPr="003D14DD" w:rsidRDefault="00494D29" w:rsidP="00494D29">
      <w:pPr>
        <w:tabs>
          <w:tab w:val="left" w:pos="1134"/>
        </w:tabs>
        <w:suppressAutoHyphens/>
        <w:ind w:firstLine="709"/>
        <w:jc w:val="both"/>
        <w:rPr>
          <w:b/>
          <w:sz w:val="20"/>
          <w:szCs w:val="20"/>
        </w:rPr>
      </w:pPr>
    </w:p>
    <w:p w:rsidR="00494D29" w:rsidRPr="003D14DD" w:rsidRDefault="00494D29" w:rsidP="00494D29">
      <w:pPr>
        <w:tabs>
          <w:tab w:val="left" w:pos="1080"/>
        </w:tabs>
        <w:ind w:firstLine="720"/>
        <w:rPr>
          <w:b/>
          <w:sz w:val="20"/>
          <w:szCs w:val="20"/>
        </w:rPr>
      </w:pPr>
      <w:r w:rsidRPr="003D14DD">
        <w:rPr>
          <w:b/>
          <w:sz w:val="20"/>
          <w:szCs w:val="20"/>
        </w:rPr>
        <w:t>5.2 Занятия лекционного и семинарского типа</w:t>
      </w:r>
    </w:p>
    <w:p w:rsidR="00494D29" w:rsidRPr="003D14DD" w:rsidRDefault="00494D29" w:rsidP="00494D29">
      <w:pPr>
        <w:tabs>
          <w:tab w:val="left" w:pos="1080"/>
        </w:tabs>
        <w:ind w:firstLine="720"/>
        <w:rPr>
          <w:b/>
          <w:sz w:val="20"/>
          <w:szCs w:val="20"/>
        </w:rPr>
      </w:pPr>
      <w:r w:rsidRPr="003D14DD">
        <w:rPr>
          <w:b/>
          <w:sz w:val="20"/>
          <w:szCs w:val="20"/>
        </w:rPr>
        <w:t>5.2.1 Темы лекций</w:t>
      </w:r>
    </w:p>
    <w:p w:rsidR="00494D29" w:rsidRPr="003D14DD" w:rsidRDefault="00494D29" w:rsidP="00494D29">
      <w:pPr>
        <w:tabs>
          <w:tab w:val="left" w:pos="1080"/>
        </w:tabs>
        <w:ind w:firstLine="720"/>
        <w:rPr>
          <w:b/>
          <w:sz w:val="20"/>
          <w:szCs w:val="20"/>
        </w:rPr>
      </w:pPr>
      <w:r w:rsidRPr="003D14DD">
        <w:rPr>
          <w:b/>
          <w:sz w:val="20"/>
          <w:szCs w:val="20"/>
        </w:rPr>
        <w:t>Раздел 1 «Теория и технологии инновационных процессов в образовании. Управление инновационными процессами в образовании»</w:t>
      </w:r>
    </w:p>
    <w:p w:rsidR="00494D29" w:rsidRPr="003D14DD" w:rsidRDefault="00494D29" w:rsidP="00494D29">
      <w:pPr>
        <w:tabs>
          <w:tab w:val="left" w:pos="1080"/>
        </w:tabs>
        <w:ind w:firstLine="720"/>
        <w:rPr>
          <w:sz w:val="20"/>
          <w:szCs w:val="20"/>
        </w:rPr>
      </w:pPr>
      <w:r w:rsidRPr="003D14DD">
        <w:rPr>
          <w:sz w:val="20"/>
          <w:szCs w:val="20"/>
        </w:rPr>
        <w:t>1.</w:t>
      </w:r>
      <w:r w:rsidRPr="003D14DD">
        <w:rPr>
          <w:sz w:val="20"/>
          <w:szCs w:val="20"/>
        </w:rPr>
        <w:tab/>
        <w:t>Инновационные процессы как основа современных изменений в образовании</w:t>
      </w:r>
    </w:p>
    <w:p w:rsidR="00494D29" w:rsidRPr="003D14DD" w:rsidRDefault="00494D29" w:rsidP="00494D29">
      <w:pPr>
        <w:tabs>
          <w:tab w:val="left" w:pos="1080"/>
        </w:tabs>
        <w:ind w:firstLine="720"/>
        <w:rPr>
          <w:sz w:val="20"/>
          <w:szCs w:val="20"/>
        </w:rPr>
      </w:pPr>
      <w:r w:rsidRPr="003D14DD">
        <w:rPr>
          <w:sz w:val="20"/>
          <w:szCs w:val="20"/>
        </w:rPr>
        <w:t>2.</w:t>
      </w:r>
      <w:r w:rsidRPr="003D14DD">
        <w:rPr>
          <w:sz w:val="20"/>
          <w:szCs w:val="20"/>
        </w:rPr>
        <w:tab/>
        <w:t>Особенности управления инновационными образовательными процессами</w:t>
      </w:r>
    </w:p>
    <w:p w:rsidR="00494D29" w:rsidRPr="003D14DD" w:rsidRDefault="00494D29" w:rsidP="00494D29">
      <w:pPr>
        <w:tabs>
          <w:tab w:val="left" w:pos="1080"/>
        </w:tabs>
        <w:ind w:firstLine="720"/>
        <w:rPr>
          <w:b/>
          <w:sz w:val="20"/>
          <w:szCs w:val="20"/>
        </w:rPr>
      </w:pPr>
    </w:p>
    <w:p w:rsidR="00494D29" w:rsidRPr="003D14DD" w:rsidRDefault="00494D29" w:rsidP="00494D29">
      <w:pPr>
        <w:tabs>
          <w:tab w:val="left" w:pos="1080"/>
        </w:tabs>
        <w:ind w:firstLine="720"/>
        <w:rPr>
          <w:b/>
          <w:sz w:val="20"/>
          <w:szCs w:val="20"/>
        </w:rPr>
      </w:pPr>
      <w:r w:rsidRPr="003D14DD">
        <w:rPr>
          <w:b/>
          <w:sz w:val="20"/>
          <w:szCs w:val="20"/>
        </w:rPr>
        <w:t>Раздел 2 «Инновационные проекты в российском образовании и модернизация педагогического процесса»</w:t>
      </w:r>
    </w:p>
    <w:p w:rsidR="00494D29" w:rsidRPr="003D14DD" w:rsidRDefault="00494D29" w:rsidP="00494D29">
      <w:pPr>
        <w:tabs>
          <w:tab w:val="left" w:pos="1080"/>
        </w:tabs>
        <w:ind w:firstLine="720"/>
        <w:rPr>
          <w:sz w:val="20"/>
          <w:szCs w:val="20"/>
        </w:rPr>
      </w:pPr>
      <w:r w:rsidRPr="003D14DD">
        <w:rPr>
          <w:sz w:val="20"/>
          <w:szCs w:val="20"/>
        </w:rPr>
        <w:t>1.</w:t>
      </w:r>
      <w:r w:rsidRPr="003D14DD">
        <w:rPr>
          <w:sz w:val="20"/>
          <w:szCs w:val="20"/>
        </w:rPr>
        <w:tab/>
        <w:t xml:space="preserve">Государственные инициативы в современном российском образовании </w:t>
      </w:r>
    </w:p>
    <w:p w:rsidR="00494D29" w:rsidRPr="003D14DD" w:rsidRDefault="00494D29" w:rsidP="00494D29">
      <w:pPr>
        <w:tabs>
          <w:tab w:val="left" w:pos="1080"/>
        </w:tabs>
        <w:ind w:firstLine="720"/>
        <w:rPr>
          <w:sz w:val="20"/>
          <w:szCs w:val="20"/>
        </w:rPr>
      </w:pPr>
      <w:r w:rsidRPr="003D14DD">
        <w:rPr>
          <w:sz w:val="20"/>
          <w:szCs w:val="20"/>
        </w:rPr>
        <w:t>2.</w:t>
      </w:r>
      <w:r w:rsidRPr="003D14DD">
        <w:rPr>
          <w:sz w:val="20"/>
          <w:szCs w:val="20"/>
        </w:rPr>
        <w:tab/>
        <w:t>Необходимость и основные направления модернизации целостного педагогического процесса</w:t>
      </w:r>
    </w:p>
    <w:p w:rsidR="00494D29" w:rsidRPr="003D14DD" w:rsidRDefault="00494D29" w:rsidP="00494D29">
      <w:pPr>
        <w:tabs>
          <w:tab w:val="left" w:pos="1080"/>
        </w:tabs>
        <w:ind w:firstLine="720"/>
        <w:rPr>
          <w:b/>
          <w:sz w:val="20"/>
          <w:szCs w:val="20"/>
        </w:rPr>
      </w:pPr>
    </w:p>
    <w:p w:rsidR="00494D29" w:rsidRPr="003D14DD" w:rsidRDefault="00494D29" w:rsidP="00494D29">
      <w:pPr>
        <w:tabs>
          <w:tab w:val="left" w:pos="1080"/>
        </w:tabs>
        <w:ind w:firstLine="720"/>
        <w:rPr>
          <w:b/>
          <w:sz w:val="20"/>
          <w:szCs w:val="20"/>
        </w:rPr>
      </w:pPr>
      <w:r w:rsidRPr="003D14DD">
        <w:rPr>
          <w:b/>
          <w:sz w:val="20"/>
          <w:szCs w:val="20"/>
        </w:rPr>
        <w:t>Раздел 3 «</w:t>
      </w:r>
      <w:proofErr w:type="spellStart"/>
      <w:r w:rsidRPr="003D14DD">
        <w:rPr>
          <w:b/>
          <w:sz w:val="20"/>
          <w:szCs w:val="20"/>
        </w:rPr>
        <w:t>Компетентностный</w:t>
      </w:r>
      <w:proofErr w:type="spellEnd"/>
      <w:r w:rsidRPr="003D14DD">
        <w:rPr>
          <w:b/>
          <w:sz w:val="20"/>
          <w:szCs w:val="20"/>
        </w:rPr>
        <w:t xml:space="preserve"> подход к результатам образования как </w:t>
      </w:r>
      <w:proofErr w:type="spellStart"/>
      <w:r w:rsidRPr="003D14DD">
        <w:rPr>
          <w:b/>
          <w:sz w:val="20"/>
          <w:szCs w:val="20"/>
        </w:rPr>
        <w:t>парадигмальная</w:t>
      </w:r>
      <w:proofErr w:type="spellEnd"/>
      <w:r w:rsidRPr="003D14DD">
        <w:rPr>
          <w:b/>
          <w:sz w:val="20"/>
          <w:szCs w:val="20"/>
        </w:rPr>
        <w:t xml:space="preserve"> инновация»</w:t>
      </w:r>
    </w:p>
    <w:p w:rsidR="00494D29" w:rsidRPr="003D14DD" w:rsidRDefault="00494D29" w:rsidP="00494D29">
      <w:pPr>
        <w:tabs>
          <w:tab w:val="left" w:pos="1080"/>
        </w:tabs>
        <w:ind w:firstLine="720"/>
        <w:rPr>
          <w:sz w:val="20"/>
          <w:szCs w:val="20"/>
        </w:rPr>
      </w:pPr>
      <w:r w:rsidRPr="003D14DD">
        <w:rPr>
          <w:sz w:val="20"/>
          <w:szCs w:val="20"/>
        </w:rPr>
        <w:t>1.</w:t>
      </w:r>
      <w:r w:rsidRPr="003D14DD">
        <w:rPr>
          <w:sz w:val="20"/>
          <w:szCs w:val="20"/>
        </w:rPr>
        <w:tab/>
        <w:t>Традиционные и инновационные подходы к результатам образования человека</w:t>
      </w:r>
    </w:p>
    <w:p w:rsidR="00494D29" w:rsidRPr="003D14DD" w:rsidRDefault="00494D29" w:rsidP="00494D29">
      <w:pPr>
        <w:tabs>
          <w:tab w:val="left" w:pos="1080"/>
        </w:tabs>
        <w:ind w:firstLine="720"/>
        <w:rPr>
          <w:sz w:val="20"/>
          <w:szCs w:val="20"/>
        </w:rPr>
      </w:pPr>
      <w:r w:rsidRPr="003D14DD">
        <w:rPr>
          <w:sz w:val="20"/>
          <w:szCs w:val="20"/>
        </w:rPr>
        <w:t>2.</w:t>
      </w:r>
      <w:r w:rsidRPr="003D14DD">
        <w:rPr>
          <w:sz w:val="20"/>
          <w:szCs w:val="20"/>
        </w:rPr>
        <w:tab/>
        <w:t xml:space="preserve">Педагогические технологии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tabs>
          <w:tab w:val="left" w:pos="1080"/>
        </w:tabs>
        <w:ind w:firstLine="720"/>
        <w:rPr>
          <w:sz w:val="20"/>
          <w:szCs w:val="20"/>
        </w:rPr>
      </w:pPr>
      <w:r w:rsidRPr="003D14DD">
        <w:rPr>
          <w:sz w:val="20"/>
          <w:szCs w:val="20"/>
        </w:rPr>
        <w:t xml:space="preserve"> </w:t>
      </w:r>
    </w:p>
    <w:p w:rsidR="00494D29" w:rsidRPr="003D14DD" w:rsidRDefault="00494D29" w:rsidP="00494D29">
      <w:pPr>
        <w:tabs>
          <w:tab w:val="left" w:pos="1080"/>
        </w:tabs>
        <w:ind w:firstLine="720"/>
        <w:rPr>
          <w:b/>
          <w:sz w:val="20"/>
          <w:szCs w:val="20"/>
        </w:rPr>
      </w:pPr>
      <w:r w:rsidRPr="003D14DD">
        <w:rPr>
          <w:b/>
          <w:sz w:val="20"/>
          <w:szCs w:val="20"/>
        </w:rPr>
        <w:t>5.2.2 Вопросы для обсуждения на семинарах и практических занятиях</w:t>
      </w:r>
    </w:p>
    <w:p w:rsidR="00494D29" w:rsidRPr="003D14DD" w:rsidRDefault="00494D29" w:rsidP="00494D29">
      <w:pPr>
        <w:tabs>
          <w:tab w:val="left" w:pos="1134"/>
        </w:tabs>
        <w:ind w:firstLine="720"/>
        <w:jc w:val="both"/>
        <w:rPr>
          <w:b/>
          <w:iCs/>
          <w:sz w:val="20"/>
          <w:szCs w:val="20"/>
        </w:rPr>
      </w:pPr>
      <w:r w:rsidRPr="003D14DD">
        <w:rPr>
          <w:b/>
          <w:bCs/>
          <w:iCs/>
          <w:sz w:val="20"/>
          <w:szCs w:val="20"/>
        </w:rPr>
        <w:t xml:space="preserve">Раздел 1 </w:t>
      </w:r>
      <w:r w:rsidRPr="003D14DD">
        <w:rPr>
          <w:b/>
          <w:iCs/>
          <w:sz w:val="20"/>
          <w:szCs w:val="20"/>
        </w:rPr>
        <w:t>«</w:t>
      </w:r>
      <w:r w:rsidRPr="003D14DD">
        <w:rPr>
          <w:b/>
          <w:sz w:val="20"/>
          <w:szCs w:val="20"/>
        </w:rPr>
        <w:t>Теория и технологии инновационных процессов в образовании. Управление инновационными процессами в образовании</w:t>
      </w:r>
      <w:r w:rsidRPr="003D14DD">
        <w:rPr>
          <w:b/>
          <w:iCs/>
          <w:sz w:val="20"/>
          <w:szCs w:val="20"/>
        </w:rPr>
        <w:t xml:space="preserve">» </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В чём цель инновационных процессов в современном образовании?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Какова классификация инновационных процессов в образовании?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В чем заключаются причины, и каковы условия для осуществления инновационных процессов в современном российском образовании?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 xml:space="preserve">Каковы основные </w:t>
      </w:r>
      <w:r w:rsidRPr="003D14DD">
        <w:rPr>
          <w:bCs/>
          <w:sz w:val="20"/>
          <w:szCs w:val="20"/>
        </w:rPr>
        <w:t>направления модернизации системы образования в Российской Федерации в современных условиях</w:t>
      </w:r>
      <w:r w:rsidRPr="003D14DD">
        <w:rPr>
          <w:sz w:val="20"/>
          <w:szCs w:val="20"/>
        </w:rPr>
        <w:t>?</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Обоснуйте сущность технологического подхода в сфере образования и покажите особенности его реализации в современных условиях.</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Каковы критерии оценки эффективности инноваций в образовании?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Как технологии дистанционного обучения способствуют формированию у обучающихся различных компетенций?</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Как технологии самостоятельной работы помогают формированию у студентов различных компетенций?</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В чем особенности управления инновационными образовательными процессами?</w:t>
      </w:r>
    </w:p>
    <w:p w:rsidR="00494D29" w:rsidRPr="003D14DD" w:rsidRDefault="00494D29" w:rsidP="00494D29">
      <w:pPr>
        <w:numPr>
          <w:ilvl w:val="0"/>
          <w:numId w:val="22"/>
        </w:numPr>
        <w:tabs>
          <w:tab w:val="left" w:pos="360"/>
          <w:tab w:val="left" w:pos="900"/>
          <w:tab w:val="left" w:pos="1134"/>
        </w:tabs>
        <w:suppressAutoHyphens/>
        <w:ind w:left="0" w:firstLine="720"/>
        <w:jc w:val="both"/>
        <w:rPr>
          <w:sz w:val="20"/>
          <w:szCs w:val="20"/>
        </w:rPr>
      </w:pPr>
      <w:r w:rsidRPr="003D14DD">
        <w:rPr>
          <w:sz w:val="20"/>
          <w:szCs w:val="20"/>
        </w:rPr>
        <w:t>Раскройте специфику управления инновационными образовательными процессами на федеральном уровне.</w:t>
      </w:r>
    </w:p>
    <w:p w:rsidR="00494D29" w:rsidRPr="003D14DD" w:rsidRDefault="00494D29" w:rsidP="00494D29">
      <w:pPr>
        <w:numPr>
          <w:ilvl w:val="0"/>
          <w:numId w:val="22"/>
        </w:numPr>
        <w:tabs>
          <w:tab w:val="left" w:pos="360"/>
          <w:tab w:val="left" w:pos="900"/>
          <w:tab w:val="left" w:pos="1134"/>
        </w:tabs>
        <w:suppressAutoHyphens/>
        <w:ind w:left="0" w:firstLine="720"/>
        <w:jc w:val="both"/>
        <w:rPr>
          <w:b/>
          <w:bCs/>
          <w:iCs/>
          <w:sz w:val="20"/>
          <w:szCs w:val="20"/>
        </w:rPr>
      </w:pPr>
      <w:r w:rsidRPr="003D14DD">
        <w:rPr>
          <w:sz w:val="20"/>
          <w:szCs w:val="20"/>
        </w:rPr>
        <w:t>Чем отличается управление инновационными образовательными процессами на региональном и муниципальном уровнях, а также на уровне образовательного учреждения?</w:t>
      </w:r>
    </w:p>
    <w:p w:rsidR="00494D29" w:rsidRPr="003D14DD" w:rsidRDefault="00494D29" w:rsidP="00494D29">
      <w:pPr>
        <w:numPr>
          <w:ilvl w:val="0"/>
          <w:numId w:val="22"/>
        </w:numPr>
        <w:tabs>
          <w:tab w:val="left" w:pos="360"/>
          <w:tab w:val="left" w:pos="900"/>
          <w:tab w:val="left" w:pos="1134"/>
        </w:tabs>
        <w:suppressAutoHyphens/>
        <w:ind w:left="0" w:firstLine="720"/>
        <w:jc w:val="both"/>
        <w:rPr>
          <w:b/>
          <w:bCs/>
          <w:iCs/>
          <w:sz w:val="20"/>
          <w:szCs w:val="20"/>
        </w:rPr>
      </w:pPr>
      <w:r w:rsidRPr="003D14DD">
        <w:rPr>
          <w:sz w:val="20"/>
          <w:szCs w:val="20"/>
        </w:rPr>
        <w:t>Как оценивается эффективность инновационных процессов в образовании?</w:t>
      </w:r>
    </w:p>
    <w:p w:rsidR="00494D29" w:rsidRPr="003D14DD" w:rsidRDefault="00494D29" w:rsidP="00494D29">
      <w:pPr>
        <w:tabs>
          <w:tab w:val="left" w:pos="900"/>
          <w:tab w:val="left" w:pos="1134"/>
        </w:tabs>
        <w:suppressAutoHyphens/>
        <w:jc w:val="both"/>
        <w:rPr>
          <w:b/>
          <w:bCs/>
          <w:iCs/>
          <w:sz w:val="20"/>
          <w:szCs w:val="20"/>
        </w:rPr>
      </w:pPr>
    </w:p>
    <w:p w:rsidR="00494D29" w:rsidRPr="003D14DD" w:rsidRDefault="00494D29" w:rsidP="00494D29">
      <w:pPr>
        <w:tabs>
          <w:tab w:val="left" w:pos="1134"/>
        </w:tabs>
        <w:ind w:firstLine="720"/>
        <w:jc w:val="both"/>
        <w:rPr>
          <w:b/>
          <w:iCs/>
          <w:sz w:val="20"/>
          <w:szCs w:val="20"/>
        </w:rPr>
      </w:pPr>
      <w:r w:rsidRPr="003D14DD">
        <w:rPr>
          <w:b/>
          <w:bCs/>
          <w:iCs/>
          <w:sz w:val="20"/>
          <w:szCs w:val="20"/>
        </w:rPr>
        <w:lastRenderedPageBreak/>
        <w:t xml:space="preserve">Раздел 2  </w:t>
      </w:r>
      <w:r w:rsidRPr="003D14DD">
        <w:rPr>
          <w:b/>
          <w:iCs/>
          <w:sz w:val="20"/>
          <w:szCs w:val="20"/>
        </w:rPr>
        <w:t>«</w:t>
      </w:r>
      <w:r w:rsidRPr="003D14DD">
        <w:rPr>
          <w:b/>
          <w:sz w:val="20"/>
          <w:szCs w:val="20"/>
        </w:rPr>
        <w:t>Инновационные проекты в российском образовании и модернизация педагогического процесса</w:t>
      </w:r>
      <w:r w:rsidRPr="003D14DD">
        <w:rPr>
          <w:b/>
          <w:iCs/>
          <w:sz w:val="20"/>
          <w:szCs w:val="20"/>
        </w:rPr>
        <w:t>»</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В чем заключаются государственные инициативы в современном российском образовании</w:t>
      </w:r>
      <w:r w:rsidRPr="003D14DD">
        <w:rPr>
          <w:bCs/>
          <w:sz w:val="20"/>
          <w:szCs w:val="20"/>
        </w:rPr>
        <w:t>?</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bCs/>
          <w:sz w:val="20"/>
          <w:szCs w:val="20"/>
        </w:rPr>
        <w:t>По каким основным направлениям реализуется п</w:t>
      </w:r>
      <w:r w:rsidRPr="003D14DD">
        <w:rPr>
          <w:sz w:val="20"/>
          <w:szCs w:val="20"/>
        </w:rPr>
        <w:t>риоритетный национальный проект «Образование»?</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Какие цели преследует реализация национальной образовательной инициативы «Наша новая школа»?</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В чем особенности функционирования федеральных университетов и национальных исследовательских университетов в системе высшего профессионального образования страны?</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 xml:space="preserve">Обоснуйте </w:t>
      </w:r>
      <w:proofErr w:type="spellStart"/>
      <w:r w:rsidRPr="003D14DD">
        <w:rPr>
          <w:sz w:val="20"/>
          <w:szCs w:val="20"/>
        </w:rPr>
        <w:t>инновационность</w:t>
      </w:r>
      <w:proofErr w:type="spellEnd"/>
      <w:r w:rsidRPr="003D14DD">
        <w:rPr>
          <w:sz w:val="20"/>
          <w:szCs w:val="20"/>
        </w:rPr>
        <w:t xml:space="preserve"> научно-образовательного проекта </w:t>
      </w:r>
      <w:proofErr w:type="spellStart"/>
      <w:r w:rsidRPr="003D14DD">
        <w:rPr>
          <w:sz w:val="20"/>
          <w:szCs w:val="20"/>
        </w:rPr>
        <w:t>Сколково</w:t>
      </w:r>
      <w:proofErr w:type="spellEnd"/>
      <w:r w:rsidRPr="003D14DD">
        <w:rPr>
          <w:sz w:val="20"/>
          <w:szCs w:val="20"/>
        </w:rPr>
        <w:t>.</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bCs/>
          <w:sz w:val="20"/>
          <w:szCs w:val="20"/>
        </w:rPr>
        <w:t xml:space="preserve">Раскройте содержание </w:t>
      </w:r>
      <w:r w:rsidRPr="003D14DD">
        <w:rPr>
          <w:sz w:val="20"/>
          <w:szCs w:val="20"/>
        </w:rPr>
        <w:t>основных направлений модернизации целостного педагогического процесса в образовательном учреждении</w:t>
      </w:r>
      <w:r w:rsidRPr="003D14DD">
        <w:rPr>
          <w:bCs/>
          <w:sz w:val="20"/>
          <w:szCs w:val="20"/>
        </w:rPr>
        <w:t>.</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bCs/>
          <w:sz w:val="20"/>
          <w:szCs w:val="20"/>
        </w:rPr>
        <w:t xml:space="preserve">В чем заключается необходимость </w:t>
      </w:r>
      <w:r w:rsidRPr="003D14DD">
        <w:rPr>
          <w:sz w:val="20"/>
          <w:szCs w:val="20"/>
        </w:rPr>
        <w:t>совершенствования управления педагогическим процессом (образовательными (педагогическими) системами) в современных условиях?</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Какие существуют традиционные подходы к результатам образования человека?</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 xml:space="preserve">Раскройте сущность </w:t>
      </w:r>
      <w:proofErr w:type="spellStart"/>
      <w:r w:rsidRPr="003D14DD">
        <w:rPr>
          <w:sz w:val="20"/>
          <w:szCs w:val="20"/>
        </w:rPr>
        <w:t>знаниевого</w:t>
      </w:r>
      <w:proofErr w:type="spellEnd"/>
      <w:r w:rsidRPr="003D14DD">
        <w:rPr>
          <w:sz w:val="20"/>
          <w:szCs w:val="20"/>
        </w:rPr>
        <w:t xml:space="preserve"> подхода к результатам образования.</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 xml:space="preserve">В чем новизна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Чем федеральные государственные образовательные стандарты отличаются от ранее принятых государственных образовательных стандартов?</w:t>
      </w:r>
    </w:p>
    <w:p w:rsidR="00494D29" w:rsidRPr="003D14DD" w:rsidRDefault="00494D29" w:rsidP="00494D29">
      <w:pPr>
        <w:numPr>
          <w:ilvl w:val="0"/>
          <w:numId w:val="23"/>
        </w:numPr>
        <w:tabs>
          <w:tab w:val="clear" w:pos="720"/>
          <w:tab w:val="left" w:pos="360"/>
          <w:tab w:val="left" w:pos="1080"/>
        </w:tabs>
        <w:suppressAutoHyphens/>
        <w:ind w:left="0" w:firstLine="720"/>
        <w:jc w:val="both"/>
        <w:rPr>
          <w:sz w:val="20"/>
          <w:szCs w:val="20"/>
        </w:rPr>
      </w:pPr>
      <w:r w:rsidRPr="003D14DD">
        <w:rPr>
          <w:sz w:val="20"/>
          <w:szCs w:val="20"/>
        </w:rPr>
        <w:t xml:space="preserve">Раскройте сущность, содержание и особенности педагогических технологий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tabs>
          <w:tab w:val="left" w:pos="1134"/>
        </w:tabs>
        <w:suppressAutoHyphens/>
        <w:ind w:firstLine="720"/>
        <w:jc w:val="both"/>
        <w:rPr>
          <w:b/>
          <w:bCs/>
          <w:iCs/>
          <w:sz w:val="20"/>
          <w:szCs w:val="20"/>
        </w:rPr>
      </w:pPr>
    </w:p>
    <w:p w:rsidR="00494D29" w:rsidRPr="003D14DD" w:rsidRDefault="00494D29" w:rsidP="00494D29">
      <w:pPr>
        <w:tabs>
          <w:tab w:val="left" w:pos="1134"/>
        </w:tabs>
        <w:suppressAutoHyphens/>
        <w:ind w:firstLine="720"/>
        <w:jc w:val="both"/>
        <w:rPr>
          <w:b/>
          <w:iCs/>
          <w:sz w:val="20"/>
          <w:szCs w:val="20"/>
        </w:rPr>
      </w:pPr>
      <w:r w:rsidRPr="003D14DD">
        <w:rPr>
          <w:b/>
          <w:bCs/>
          <w:iCs/>
          <w:sz w:val="20"/>
          <w:szCs w:val="20"/>
        </w:rPr>
        <w:t xml:space="preserve">Раздел 3 </w:t>
      </w:r>
      <w:r w:rsidRPr="003D14DD">
        <w:rPr>
          <w:b/>
          <w:iCs/>
          <w:sz w:val="20"/>
          <w:szCs w:val="20"/>
        </w:rPr>
        <w:t>«</w:t>
      </w:r>
      <w:proofErr w:type="spellStart"/>
      <w:r w:rsidRPr="003D14DD">
        <w:rPr>
          <w:b/>
          <w:sz w:val="20"/>
          <w:szCs w:val="20"/>
        </w:rPr>
        <w:t>Компетентностный</w:t>
      </w:r>
      <w:proofErr w:type="spellEnd"/>
      <w:r w:rsidRPr="003D14DD">
        <w:rPr>
          <w:b/>
          <w:sz w:val="20"/>
          <w:szCs w:val="20"/>
        </w:rPr>
        <w:t xml:space="preserve"> подход к результатам образования как </w:t>
      </w:r>
      <w:proofErr w:type="spellStart"/>
      <w:r w:rsidRPr="003D14DD">
        <w:rPr>
          <w:b/>
          <w:sz w:val="20"/>
          <w:szCs w:val="20"/>
        </w:rPr>
        <w:t>парадигмальная</w:t>
      </w:r>
      <w:proofErr w:type="spellEnd"/>
      <w:r w:rsidRPr="003D14DD">
        <w:rPr>
          <w:b/>
          <w:sz w:val="20"/>
          <w:szCs w:val="20"/>
        </w:rPr>
        <w:t xml:space="preserve"> инновация</w:t>
      </w:r>
      <w:r w:rsidRPr="003D14DD">
        <w:rPr>
          <w:b/>
          <w:iCs/>
          <w:sz w:val="20"/>
          <w:szCs w:val="20"/>
        </w:rPr>
        <w:t>»</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bCs/>
          <w:sz w:val="20"/>
          <w:szCs w:val="20"/>
        </w:rPr>
        <w:t xml:space="preserve">В чем заключается необходимость </w:t>
      </w:r>
      <w:r w:rsidRPr="003D14DD">
        <w:rPr>
          <w:sz w:val="20"/>
          <w:szCs w:val="20"/>
        </w:rPr>
        <w:t>совершенствования управления педагогическим процессом (образовательными (педагогическими) системами) в современных условиях?</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Какие существуют традиционные подходы к результатам образования человека?</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 xml:space="preserve">Раскройте сущность </w:t>
      </w:r>
      <w:proofErr w:type="spellStart"/>
      <w:r w:rsidRPr="003D14DD">
        <w:rPr>
          <w:sz w:val="20"/>
          <w:szCs w:val="20"/>
        </w:rPr>
        <w:t>знаниевого</w:t>
      </w:r>
      <w:proofErr w:type="spellEnd"/>
      <w:r w:rsidRPr="003D14DD">
        <w:rPr>
          <w:sz w:val="20"/>
          <w:szCs w:val="20"/>
        </w:rPr>
        <w:t xml:space="preserve"> подхода к результатам образования.</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 xml:space="preserve">В чем новизна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Чем федеральные государственные образовательные стандарты отличаются от ранее принятых государственных образовательных стандартов?</w:t>
      </w:r>
    </w:p>
    <w:p w:rsidR="00494D29" w:rsidRPr="003D14DD" w:rsidRDefault="00494D29" w:rsidP="00494D29">
      <w:pPr>
        <w:numPr>
          <w:ilvl w:val="0"/>
          <w:numId w:val="24"/>
        </w:numPr>
        <w:tabs>
          <w:tab w:val="clear" w:pos="720"/>
          <w:tab w:val="left" w:pos="360"/>
          <w:tab w:val="left" w:pos="1080"/>
        </w:tabs>
        <w:suppressAutoHyphens/>
        <w:ind w:left="0" w:firstLine="720"/>
        <w:jc w:val="both"/>
        <w:rPr>
          <w:sz w:val="20"/>
          <w:szCs w:val="20"/>
        </w:rPr>
      </w:pPr>
      <w:r w:rsidRPr="003D14DD">
        <w:rPr>
          <w:sz w:val="20"/>
          <w:szCs w:val="20"/>
        </w:rPr>
        <w:t xml:space="preserve">Раскройте сущность, содержание и особенности педагогических технологий реализации </w:t>
      </w:r>
      <w:proofErr w:type="spellStart"/>
      <w:r w:rsidRPr="003D14DD">
        <w:rPr>
          <w:sz w:val="20"/>
          <w:szCs w:val="20"/>
        </w:rPr>
        <w:t>компетентностного</w:t>
      </w:r>
      <w:proofErr w:type="spellEnd"/>
      <w:r w:rsidRPr="003D14DD">
        <w:rPr>
          <w:sz w:val="20"/>
          <w:szCs w:val="20"/>
        </w:rPr>
        <w:t xml:space="preserve"> подхода к результатам образования.</w:t>
      </w:r>
    </w:p>
    <w:p w:rsidR="00494D29" w:rsidRPr="003D14DD" w:rsidRDefault="00494D29" w:rsidP="00494D29">
      <w:pPr>
        <w:tabs>
          <w:tab w:val="left" w:pos="1080"/>
        </w:tabs>
        <w:rPr>
          <w:b/>
          <w:sz w:val="20"/>
          <w:szCs w:val="20"/>
        </w:rPr>
      </w:pPr>
    </w:p>
    <w:p w:rsidR="00494D29" w:rsidRPr="003D14DD" w:rsidRDefault="00494D29" w:rsidP="00494D29">
      <w:pPr>
        <w:tabs>
          <w:tab w:val="left" w:pos="1080"/>
        </w:tab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94D29" w:rsidRPr="003D14DD" w:rsidRDefault="00494D29" w:rsidP="00494D29">
      <w:pPr>
        <w:tabs>
          <w:tab w:val="left" w:pos="1080"/>
        </w:tabs>
        <w:suppressAutoHyphens/>
        <w:ind w:firstLine="720"/>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494D29" w:rsidRPr="003D14DD" w:rsidTr="004D69F2">
        <w:trPr>
          <w:trHeight w:val="190"/>
          <w:tblHeader/>
        </w:trPr>
        <w:tc>
          <w:tcPr>
            <w:tcW w:w="0" w:type="auto"/>
            <w:vMerge w:val="restart"/>
            <w:vAlign w:val="center"/>
          </w:tcPr>
          <w:p w:rsidR="00494D29" w:rsidRPr="003D14DD" w:rsidRDefault="00494D29" w:rsidP="004D69F2">
            <w:pPr>
              <w:jc w:val="center"/>
              <w:rPr>
                <w:b/>
                <w:sz w:val="20"/>
                <w:szCs w:val="20"/>
              </w:rPr>
            </w:pPr>
            <w:r w:rsidRPr="003D14DD">
              <w:rPr>
                <w:b/>
                <w:sz w:val="20"/>
                <w:szCs w:val="20"/>
              </w:rPr>
              <w:t>Виды контактной</w:t>
            </w:r>
          </w:p>
          <w:p w:rsidR="00494D29" w:rsidRPr="003D14DD" w:rsidRDefault="00494D29" w:rsidP="004D69F2">
            <w:pPr>
              <w:jc w:val="center"/>
              <w:rPr>
                <w:b/>
                <w:sz w:val="20"/>
                <w:szCs w:val="20"/>
              </w:rPr>
            </w:pPr>
            <w:r w:rsidRPr="003D14DD">
              <w:rPr>
                <w:b/>
                <w:sz w:val="20"/>
                <w:szCs w:val="20"/>
              </w:rPr>
              <w:t xml:space="preserve">работы </w:t>
            </w:r>
          </w:p>
        </w:tc>
        <w:tc>
          <w:tcPr>
            <w:tcW w:w="5870" w:type="dxa"/>
            <w:gridSpan w:val="2"/>
          </w:tcPr>
          <w:p w:rsidR="00494D29" w:rsidRPr="003D14DD" w:rsidRDefault="00494D29"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494D29" w:rsidRPr="003D14DD" w:rsidRDefault="00494D29" w:rsidP="004D69F2">
            <w:pPr>
              <w:jc w:val="center"/>
              <w:rPr>
                <w:b/>
                <w:sz w:val="20"/>
                <w:szCs w:val="20"/>
              </w:rPr>
            </w:pPr>
            <w:r w:rsidRPr="003D14DD">
              <w:rPr>
                <w:b/>
                <w:sz w:val="20"/>
                <w:szCs w:val="20"/>
              </w:rPr>
              <w:t xml:space="preserve">Контактная работа </w:t>
            </w:r>
          </w:p>
          <w:p w:rsidR="00494D29" w:rsidRPr="003D14DD" w:rsidRDefault="00494D29"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494D29" w:rsidRPr="003D14DD" w:rsidTr="004D69F2">
        <w:trPr>
          <w:trHeight w:val="577"/>
          <w:tblHeader/>
        </w:trPr>
        <w:tc>
          <w:tcPr>
            <w:tcW w:w="0" w:type="auto"/>
            <w:vMerge/>
          </w:tcPr>
          <w:p w:rsidR="00494D29" w:rsidRPr="003D14DD" w:rsidRDefault="00494D29" w:rsidP="004D69F2">
            <w:pPr>
              <w:jc w:val="center"/>
              <w:rPr>
                <w:sz w:val="20"/>
                <w:szCs w:val="20"/>
              </w:rPr>
            </w:pPr>
          </w:p>
        </w:tc>
        <w:tc>
          <w:tcPr>
            <w:tcW w:w="3177" w:type="dxa"/>
          </w:tcPr>
          <w:p w:rsidR="00494D29" w:rsidRPr="003D14DD" w:rsidRDefault="00494D29"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494D29" w:rsidRPr="003D14DD" w:rsidRDefault="00494D29"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494D29" w:rsidRPr="003D14DD" w:rsidRDefault="00494D29"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494D29" w:rsidRPr="003D14DD" w:rsidRDefault="00494D29" w:rsidP="004D69F2">
            <w:pPr>
              <w:jc w:val="center"/>
              <w:rPr>
                <w:sz w:val="20"/>
                <w:szCs w:val="20"/>
              </w:rPr>
            </w:pPr>
          </w:p>
        </w:tc>
      </w:tr>
      <w:tr w:rsidR="00494D29" w:rsidRPr="003D14DD" w:rsidTr="004D69F2">
        <w:trPr>
          <w:trHeight w:val="171"/>
          <w:tblHeader/>
        </w:trPr>
        <w:tc>
          <w:tcPr>
            <w:tcW w:w="0" w:type="auto"/>
          </w:tcPr>
          <w:p w:rsidR="00494D29" w:rsidRPr="003D14DD" w:rsidRDefault="00494D29" w:rsidP="004D69F2">
            <w:pPr>
              <w:jc w:val="center"/>
              <w:rPr>
                <w:sz w:val="20"/>
                <w:szCs w:val="20"/>
              </w:rPr>
            </w:pPr>
            <w:r w:rsidRPr="003D14DD">
              <w:rPr>
                <w:sz w:val="20"/>
                <w:szCs w:val="20"/>
              </w:rPr>
              <w:t>1</w:t>
            </w:r>
          </w:p>
        </w:tc>
        <w:tc>
          <w:tcPr>
            <w:tcW w:w="3177" w:type="dxa"/>
          </w:tcPr>
          <w:p w:rsidR="00494D29" w:rsidRPr="003D14DD" w:rsidRDefault="00494D29" w:rsidP="004D69F2">
            <w:pPr>
              <w:jc w:val="center"/>
              <w:rPr>
                <w:sz w:val="20"/>
                <w:szCs w:val="20"/>
              </w:rPr>
            </w:pPr>
            <w:r w:rsidRPr="003D14DD">
              <w:rPr>
                <w:sz w:val="20"/>
                <w:szCs w:val="20"/>
              </w:rPr>
              <w:t>2</w:t>
            </w:r>
          </w:p>
        </w:tc>
        <w:tc>
          <w:tcPr>
            <w:tcW w:w="2693" w:type="dxa"/>
          </w:tcPr>
          <w:p w:rsidR="00494D29" w:rsidRPr="003D14DD" w:rsidRDefault="00494D29" w:rsidP="004D69F2">
            <w:pPr>
              <w:jc w:val="center"/>
              <w:rPr>
                <w:sz w:val="20"/>
                <w:szCs w:val="20"/>
              </w:rPr>
            </w:pPr>
            <w:r w:rsidRPr="003D14DD">
              <w:rPr>
                <w:sz w:val="20"/>
                <w:szCs w:val="20"/>
              </w:rPr>
              <w:t>3</w:t>
            </w:r>
          </w:p>
        </w:tc>
        <w:tc>
          <w:tcPr>
            <w:tcW w:w="2091" w:type="dxa"/>
          </w:tcPr>
          <w:p w:rsidR="00494D29" w:rsidRPr="003D14DD" w:rsidRDefault="00494D29" w:rsidP="004D69F2">
            <w:pPr>
              <w:jc w:val="center"/>
              <w:rPr>
                <w:sz w:val="20"/>
                <w:szCs w:val="20"/>
              </w:rPr>
            </w:pPr>
            <w:r w:rsidRPr="003D14DD">
              <w:rPr>
                <w:sz w:val="20"/>
                <w:szCs w:val="20"/>
              </w:rPr>
              <w:t>4</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t>Лекционного типа (лекции)</w:t>
            </w:r>
          </w:p>
        </w:tc>
        <w:tc>
          <w:tcPr>
            <w:tcW w:w="3177" w:type="dxa"/>
            <w:vAlign w:val="center"/>
          </w:tcPr>
          <w:p w:rsidR="00494D29" w:rsidRPr="003D14DD" w:rsidRDefault="00494D29" w:rsidP="004D69F2">
            <w:pPr>
              <w:jc w:val="center"/>
              <w:rPr>
                <w:sz w:val="20"/>
                <w:szCs w:val="20"/>
              </w:rPr>
            </w:pPr>
            <w:r w:rsidRPr="003D14DD">
              <w:rPr>
                <w:sz w:val="20"/>
                <w:szCs w:val="20"/>
              </w:rPr>
              <w:t>4</w:t>
            </w:r>
          </w:p>
        </w:tc>
        <w:tc>
          <w:tcPr>
            <w:tcW w:w="2693" w:type="dxa"/>
            <w:vAlign w:val="center"/>
          </w:tcPr>
          <w:p w:rsidR="00494D29" w:rsidRPr="003D14DD" w:rsidRDefault="00494D29" w:rsidP="004D69F2">
            <w:pPr>
              <w:jc w:val="center"/>
              <w:rPr>
                <w:i/>
                <w:sz w:val="20"/>
                <w:szCs w:val="20"/>
              </w:rPr>
            </w:pPr>
            <w:r w:rsidRPr="003D14DD">
              <w:rPr>
                <w:i/>
                <w:sz w:val="20"/>
                <w:szCs w:val="20"/>
              </w:rPr>
              <w:t>-</w:t>
            </w:r>
          </w:p>
        </w:tc>
        <w:tc>
          <w:tcPr>
            <w:tcW w:w="2091" w:type="dxa"/>
            <w:vAlign w:val="center"/>
          </w:tcPr>
          <w:p w:rsidR="00494D29" w:rsidRPr="003D14DD" w:rsidRDefault="00494D29" w:rsidP="004D69F2">
            <w:pPr>
              <w:jc w:val="center"/>
              <w:rPr>
                <w:b/>
                <w:sz w:val="20"/>
                <w:szCs w:val="20"/>
              </w:rPr>
            </w:pPr>
            <w:r w:rsidRPr="003D14DD">
              <w:rPr>
                <w:b/>
                <w:sz w:val="20"/>
                <w:szCs w:val="20"/>
              </w:rPr>
              <w:t>4</w:t>
            </w:r>
          </w:p>
          <w:p w:rsidR="00494D29" w:rsidRPr="003D14DD" w:rsidRDefault="00494D29" w:rsidP="004D69F2">
            <w:pPr>
              <w:jc w:val="center"/>
              <w:rPr>
                <w:b/>
                <w:sz w:val="20"/>
                <w:szCs w:val="20"/>
              </w:rPr>
            </w:pPr>
          </w:p>
        </w:tc>
      </w:tr>
      <w:tr w:rsidR="00494D29" w:rsidRPr="003D14DD" w:rsidTr="004D69F2">
        <w:trPr>
          <w:trHeight w:val="337"/>
        </w:trPr>
        <w:tc>
          <w:tcPr>
            <w:tcW w:w="0" w:type="auto"/>
          </w:tcPr>
          <w:p w:rsidR="00494D29" w:rsidRPr="003D14DD" w:rsidRDefault="00494D29" w:rsidP="004D69F2">
            <w:pPr>
              <w:rPr>
                <w:b/>
                <w:sz w:val="20"/>
                <w:szCs w:val="20"/>
              </w:rPr>
            </w:pPr>
            <w:r w:rsidRPr="003D14DD">
              <w:rPr>
                <w:b/>
                <w:sz w:val="20"/>
                <w:szCs w:val="20"/>
              </w:rPr>
              <w:t>Семинарского типа</w:t>
            </w:r>
          </w:p>
          <w:p w:rsidR="00494D29" w:rsidRPr="003D14DD" w:rsidRDefault="00494D29" w:rsidP="004D69F2">
            <w:pPr>
              <w:rPr>
                <w:b/>
                <w:sz w:val="20"/>
                <w:szCs w:val="20"/>
              </w:rPr>
            </w:pPr>
            <w:r w:rsidRPr="003D14DD">
              <w:rPr>
                <w:b/>
                <w:sz w:val="20"/>
                <w:szCs w:val="20"/>
              </w:rPr>
              <w:t>(семинар дискуссия)</w:t>
            </w:r>
          </w:p>
          <w:p w:rsidR="00494D29" w:rsidRPr="003D14DD" w:rsidRDefault="00494D29" w:rsidP="004D69F2">
            <w:pPr>
              <w:rPr>
                <w:b/>
                <w:sz w:val="20"/>
                <w:szCs w:val="20"/>
              </w:rPr>
            </w:pPr>
          </w:p>
        </w:tc>
        <w:tc>
          <w:tcPr>
            <w:tcW w:w="3177" w:type="dxa"/>
            <w:vAlign w:val="center"/>
          </w:tcPr>
          <w:p w:rsidR="00494D29" w:rsidRPr="003D14DD" w:rsidRDefault="00494D29" w:rsidP="004D69F2">
            <w:pPr>
              <w:jc w:val="center"/>
              <w:rPr>
                <w:sz w:val="20"/>
                <w:szCs w:val="20"/>
              </w:rPr>
            </w:pPr>
            <w:r w:rsidRPr="003D14DD">
              <w:rPr>
                <w:sz w:val="20"/>
                <w:szCs w:val="20"/>
              </w:rPr>
              <w:t>-</w:t>
            </w:r>
          </w:p>
        </w:tc>
        <w:tc>
          <w:tcPr>
            <w:tcW w:w="2693" w:type="dxa"/>
            <w:vAlign w:val="center"/>
          </w:tcPr>
          <w:p w:rsidR="00494D29" w:rsidRPr="003D14DD" w:rsidRDefault="00494D29" w:rsidP="004D69F2">
            <w:pPr>
              <w:jc w:val="center"/>
              <w:rPr>
                <w:sz w:val="20"/>
                <w:szCs w:val="20"/>
              </w:rPr>
            </w:pPr>
            <w:r w:rsidRPr="003D14DD">
              <w:rPr>
                <w:sz w:val="20"/>
                <w:szCs w:val="20"/>
              </w:rPr>
              <w:t>-</w:t>
            </w:r>
          </w:p>
        </w:tc>
        <w:tc>
          <w:tcPr>
            <w:tcW w:w="2091" w:type="dxa"/>
            <w:vAlign w:val="center"/>
          </w:tcPr>
          <w:p w:rsidR="00494D29" w:rsidRPr="003D14DD" w:rsidRDefault="00494D29" w:rsidP="004D69F2">
            <w:pPr>
              <w:jc w:val="center"/>
              <w:rPr>
                <w:b/>
                <w:sz w:val="20"/>
                <w:szCs w:val="20"/>
              </w:rPr>
            </w:pPr>
            <w:r w:rsidRPr="003D14DD">
              <w:rPr>
                <w:b/>
                <w:sz w:val="20"/>
                <w:szCs w:val="20"/>
              </w:rPr>
              <w:t>-</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t>Семинарского типа</w:t>
            </w:r>
          </w:p>
          <w:p w:rsidR="00494D29" w:rsidRPr="003D14DD" w:rsidRDefault="00494D29" w:rsidP="004D69F2">
            <w:pPr>
              <w:rPr>
                <w:b/>
                <w:sz w:val="20"/>
                <w:szCs w:val="20"/>
              </w:rPr>
            </w:pPr>
            <w:r w:rsidRPr="003D14DD">
              <w:rPr>
                <w:b/>
                <w:sz w:val="20"/>
                <w:szCs w:val="20"/>
              </w:rPr>
              <w:t>(практические занятия)</w:t>
            </w:r>
          </w:p>
        </w:tc>
        <w:tc>
          <w:tcPr>
            <w:tcW w:w="3177" w:type="dxa"/>
            <w:vAlign w:val="center"/>
          </w:tcPr>
          <w:p w:rsidR="00494D29" w:rsidRPr="003D14DD" w:rsidRDefault="00494D29" w:rsidP="004D69F2">
            <w:pPr>
              <w:jc w:val="center"/>
              <w:rPr>
                <w:sz w:val="20"/>
                <w:szCs w:val="20"/>
              </w:rPr>
            </w:pPr>
            <w:r w:rsidRPr="003D14DD">
              <w:rPr>
                <w:sz w:val="20"/>
                <w:szCs w:val="20"/>
              </w:rPr>
              <w:t>-</w:t>
            </w:r>
          </w:p>
        </w:tc>
        <w:tc>
          <w:tcPr>
            <w:tcW w:w="2693" w:type="dxa"/>
            <w:vAlign w:val="center"/>
          </w:tcPr>
          <w:p w:rsidR="00494D29" w:rsidRPr="003D14DD" w:rsidRDefault="00494D29" w:rsidP="004D69F2">
            <w:pPr>
              <w:jc w:val="center"/>
              <w:rPr>
                <w:sz w:val="20"/>
                <w:szCs w:val="20"/>
              </w:rPr>
            </w:pPr>
            <w:r w:rsidRPr="003D14DD">
              <w:rPr>
                <w:sz w:val="20"/>
                <w:szCs w:val="20"/>
              </w:rPr>
              <w:t>12</w:t>
            </w:r>
          </w:p>
        </w:tc>
        <w:tc>
          <w:tcPr>
            <w:tcW w:w="2091" w:type="dxa"/>
            <w:vAlign w:val="center"/>
          </w:tcPr>
          <w:p w:rsidR="00494D29" w:rsidRPr="003D14DD" w:rsidRDefault="00494D29" w:rsidP="004D69F2">
            <w:pPr>
              <w:jc w:val="center"/>
              <w:rPr>
                <w:b/>
                <w:sz w:val="20"/>
                <w:szCs w:val="20"/>
              </w:rPr>
            </w:pPr>
            <w:r w:rsidRPr="003D14DD">
              <w:rPr>
                <w:b/>
                <w:sz w:val="20"/>
                <w:szCs w:val="20"/>
              </w:rPr>
              <w:t>12</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t>Семинарского типа</w:t>
            </w:r>
          </w:p>
          <w:p w:rsidR="00494D29" w:rsidRPr="003D14DD" w:rsidRDefault="00494D29" w:rsidP="004D69F2">
            <w:pPr>
              <w:rPr>
                <w:b/>
                <w:sz w:val="20"/>
                <w:szCs w:val="20"/>
              </w:rPr>
            </w:pPr>
            <w:r w:rsidRPr="003D14DD">
              <w:rPr>
                <w:b/>
                <w:sz w:val="20"/>
                <w:szCs w:val="20"/>
              </w:rPr>
              <w:t>(курсовое проектирование (работа))</w:t>
            </w:r>
          </w:p>
        </w:tc>
        <w:tc>
          <w:tcPr>
            <w:tcW w:w="3177" w:type="dxa"/>
            <w:vAlign w:val="center"/>
          </w:tcPr>
          <w:p w:rsidR="00494D29" w:rsidRPr="003D14DD" w:rsidRDefault="00494D29" w:rsidP="004D69F2">
            <w:pPr>
              <w:jc w:val="center"/>
              <w:rPr>
                <w:sz w:val="20"/>
                <w:szCs w:val="20"/>
              </w:rPr>
            </w:pPr>
            <w:r w:rsidRPr="003D14DD">
              <w:rPr>
                <w:sz w:val="20"/>
                <w:szCs w:val="20"/>
              </w:rPr>
              <w:t>-</w:t>
            </w:r>
          </w:p>
        </w:tc>
        <w:tc>
          <w:tcPr>
            <w:tcW w:w="2693" w:type="dxa"/>
            <w:vAlign w:val="center"/>
          </w:tcPr>
          <w:p w:rsidR="00494D29" w:rsidRPr="003D14DD" w:rsidRDefault="00494D29" w:rsidP="004D69F2">
            <w:pPr>
              <w:jc w:val="center"/>
              <w:rPr>
                <w:sz w:val="20"/>
                <w:szCs w:val="20"/>
              </w:rPr>
            </w:pPr>
            <w:r w:rsidRPr="003D14DD">
              <w:rPr>
                <w:sz w:val="20"/>
                <w:szCs w:val="20"/>
              </w:rPr>
              <w:t>-</w:t>
            </w:r>
          </w:p>
        </w:tc>
        <w:tc>
          <w:tcPr>
            <w:tcW w:w="2091" w:type="dxa"/>
            <w:vAlign w:val="center"/>
          </w:tcPr>
          <w:p w:rsidR="00494D29" w:rsidRPr="003D14DD" w:rsidRDefault="00494D29" w:rsidP="004D69F2">
            <w:pPr>
              <w:jc w:val="center"/>
              <w:rPr>
                <w:sz w:val="20"/>
                <w:szCs w:val="20"/>
              </w:rPr>
            </w:pPr>
            <w:r w:rsidRPr="003D14DD">
              <w:rPr>
                <w:sz w:val="20"/>
                <w:szCs w:val="20"/>
              </w:rPr>
              <w:t>-</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lastRenderedPageBreak/>
              <w:t>Семинарского типа</w:t>
            </w:r>
          </w:p>
          <w:p w:rsidR="00494D29" w:rsidRPr="003D14DD" w:rsidRDefault="00494D29" w:rsidP="004D69F2">
            <w:pPr>
              <w:rPr>
                <w:b/>
                <w:sz w:val="20"/>
                <w:szCs w:val="20"/>
              </w:rPr>
            </w:pPr>
            <w:r w:rsidRPr="003D14DD">
              <w:rPr>
                <w:b/>
                <w:sz w:val="20"/>
                <w:szCs w:val="20"/>
              </w:rPr>
              <w:t>(лабораторные работы)</w:t>
            </w:r>
          </w:p>
        </w:tc>
        <w:tc>
          <w:tcPr>
            <w:tcW w:w="3177" w:type="dxa"/>
            <w:vAlign w:val="center"/>
          </w:tcPr>
          <w:p w:rsidR="00494D29" w:rsidRPr="003D14DD" w:rsidRDefault="00494D29" w:rsidP="004D69F2">
            <w:pPr>
              <w:jc w:val="center"/>
              <w:rPr>
                <w:sz w:val="20"/>
                <w:szCs w:val="20"/>
              </w:rPr>
            </w:pPr>
            <w:r w:rsidRPr="003D14DD">
              <w:rPr>
                <w:sz w:val="20"/>
                <w:szCs w:val="20"/>
              </w:rPr>
              <w:t>-</w:t>
            </w:r>
          </w:p>
        </w:tc>
        <w:tc>
          <w:tcPr>
            <w:tcW w:w="2693" w:type="dxa"/>
            <w:vAlign w:val="center"/>
          </w:tcPr>
          <w:p w:rsidR="00494D29" w:rsidRPr="003D14DD" w:rsidRDefault="00494D29" w:rsidP="004D69F2">
            <w:pPr>
              <w:jc w:val="center"/>
              <w:rPr>
                <w:sz w:val="20"/>
                <w:szCs w:val="20"/>
              </w:rPr>
            </w:pPr>
            <w:r w:rsidRPr="003D14DD">
              <w:rPr>
                <w:sz w:val="20"/>
                <w:szCs w:val="20"/>
              </w:rPr>
              <w:t>-</w:t>
            </w:r>
          </w:p>
        </w:tc>
        <w:tc>
          <w:tcPr>
            <w:tcW w:w="2091" w:type="dxa"/>
            <w:vAlign w:val="center"/>
          </w:tcPr>
          <w:p w:rsidR="00494D29" w:rsidRPr="003D14DD" w:rsidRDefault="00494D29" w:rsidP="004D69F2">
            <w:pPr>
              <w:jc w:val="center"/>
              <w:rPr>
                <w:sz w:val="20"/>
                <w:szCs w:val="20"/>
              </w:rPr>
            </w:pPr>
            <w:r w:rsidRPr="003D14DD">
              <w:rPr>
                <w:sz w:val="20"/>
                <w:szCs w:val="20"/>
              </w:rPr>
              <w:t>-</w:t>
            </w:r>
          </w:p>
        </w:tc>
      </w:tr>
      <w:tr w:rsidR="00494D29" w:rsidRPr="003D14DD" w:rsidTr="004D69F2">
        <w:tc>
          <w:tcPr>
            <w:tcW w:w="0" w:type="auto"/>
          </w:tcPr>
          <w:p w:rsidR="00494D29" w:rsidRPr="003D14DD" w:rsidRDefault="00494D29" w:rsidP="004D69F2">
            <w:pPr>
              <w:rPr>
                <w:b/>
                <w:sz w:val="20"/>
                <w:szCs w:val="20"/>
              </w:rPr>
            </w:pPr>
            <w:r w:rsidRPr="003D14DD">
              <w:rPr>
                <w:b/>
                <w:sz w:val="20"/>
                <w:szCs w:val="20"/>
              </w:rPr>
              <w:t>Промежуточная аттестация (экзамен)</w:t>
            </w:r>
          </w:p>
        </w:tc>
        <w:tc>
          <w:tcPr>
            <w:tcW w:w="3177" w:type="dxa"/>
            <w:vAlign w:val="center"/>
          </w:tcPr>
          <w:p w:rsidR="00494D29" w:rsidRPr="003D14DD" w:rsidRDefault="00494D29" w:rsidP="004D69F2">
            <w:pPr>
              <w:jc w:val="center"/>
              <w:rPr>
                <w:sz w:val="20"/>
                <w:szCs w:val="20"/>
              </w:rPr>
            </w:pPr>
            <w:r w:rsidRPr="003D14DD">
              <w:rPr>
                <w:sz w:val="20"/>
                <w:szCs w:val="20"/>
              </w:rPr>
              <w:t>2,2</w:t>
            </w:r>
          </w:p>
        </w:tc>
        <w:tc>
          <w:tcPr>
            <w:tcW w:w="2693" w:type="dxa"/>
            <w:vAlign w:val="center"/>
          </w:tcPr>
          <w:p w:rsidR="00494D29" w:rsidRPr="003D14DD" w:rsidRDefault="00494D29" w:rsidP="004D69F2">
            <w:pPr>
              <w:jc w:val="center"/>
              <w:rPr>
                <w:sz w:val="20"/>
                <w:szCs w:val="20"/>
              </w:rPr>
            </w:pPr>
            <w:r w:rsidRPr="003D14DD">
              <w:rPr>
                <w:sz w:val="20"/>
                <w:szCs w:val="20"/>
              </w:rPr>
              <w:t>-</w:t>
            </w:r>
          </w:p>
        </w:tc>
        <w:tc>
          <w:tcPr>
            <w:tcW w:w="2091" w:type="dxa"/>
            <w:vAlign w:val="center"/>
          </w:tcPr>
          <w:p w:rsidR="00494D29" w:rsidRPr="003D14DD" w:rsidRDefault="00494D29" w:rsidP="004D69F2">
            <w:pPr>
              <w:jc w:val="center"/>
              <w:rPr>
                <w:b/>
                <w:sz w:val="20"/>
                <w:szCs w:val="20"/>
              </w:rPr>
            </w:pPr>
            <w:r w:rsidRPr="003D14DD">
              <w:rPr>
                <w:b/>
                <w:sz w:val="20"/>
                <w:szCs w:val="20"/>
              </w:rPr>
              <w:t>2,2</w:t>
            </w:r>
          </w:p>
        </w:tc>
      </w:tr>
      <w:tr w:rsidR="00494D29" w:rsidRPr="003D14DD" w:rsidTr="004D69F2">
        <w:trPr>
          <w:trHeight w:val="160"/>
        </w:trPr>
        <w:tc>
          <w:tcPr>
            <w:tcW w:w="0" w:type="auto"/>
            <w:vAlign w:val="center"/>
          </w:tcPr>
          <w:p w:rsidR="00494D29" w:rsidRPr="003D14DD" w:rsidRDefault="00494D29" w:rsidP="004D69F2">
            <w:pPr>
              <w:jc w:val="center"/>
              <w:rPr>
                <w:sz w:val="20"/>
                <w:szCs w:val="20"/>
              </w:rPr>
            </w:pPr>
            <w:r w:rsidRPr="003D14DD">
              <w:rPr>
                <w:sz w:val="20"/>
                <w:szCs w:val="20"/>
              </w:rPr>
              <w:t xml:space="preserve">Итого </w:t>
            </w:r>
          </w:p>
        </w:tc>
        <w:tc>
          <w:tcPr>
            <w:tcW w:w="3177" w:type="dxa"/>
            <w:vAlign w:val="center"/>
          </w:tcPr>
          <w:p w:rsidR="00494D29" w:rsidRPr="003D14DD" w:rsidRDefault="00494D29" w:rsidP="004D69F2">
            <w:pPr>
              <w:jc w:val="center"/>
              <w:rPr>
                <w:sz w:val="20"/>
                <w:szCs w:val="20"/>
              </w:rPr>
            </w:pPr>
            <w:r w:rsidRPr="003D14DD">
              <w:rPr>
                <w:sz w:val="20"/>
                <w:szCs w:val="20"/>
              </w:rPr>
              <w:t>6,2</w:t>
            </w:r>
          </w:p>
        </w:tc>
        <w:tc>
          <w:tcPr>
            <w:tcW w:w="2693" w:type="dxa"/>
            <w:vAlign w:val="center"/>
          </w:tcPr>
          <w:p w:rsidR="00494D29" w:rsidRPr="003D14DD" w:rsidRDefault="00494D29" w:rsidP="004D69F2">
            <w:pPr>
              <w:jc w:val="center"/>
              <w:rPr>
                <w:sz w:val="20"/>
                <w:szCs w:val="20"/>
              </w:rPr>
            </w:pPr>
            <w:r w:rsidRPr="003D14DD">
              <w:rPr>
                <w:sz w:val="20"/>
                <w:szCs w:val="20"/>
              </w:rPr>
              <w:t>12</w:t>
            </w:r>
          </w:p>
        </w:tc>
        <w:tc>
          <w:tcPr>
            <w:tcW w:w="2091" w:type="dxa"/>
            <w:vAlign w:val="center"/>
          </w:tcPr>
          <w:p w:rsidR="00494D29" w:rsidRPr="003D14DD" w:rsidRDefault="00494D29" w:rsidP="004D69F2">
            <w:pPr>
              <w:jc w:val="center"/>
              <w:rPr>
                <w:b/>
                <w:sz w:val="20"/>
                <w:szCs w:val="20"/>
              </w:rPr>
            </w:pPr>
            <w:r w:rsidRPr="003D14DD">
              <w:rPr>
                <w:b/>
                <w:sz w:val="20"/>
                <w:szCs w:val="20"/>
              </w:rPr>
              <w:t>18,2</w:t>
            </w:r>
          </w:p>
        </w:tc>
      </w:tr>
    </w:tbl>
    <w:p w:rsidR="00494D29" w:rsidRPr="003D14DD" w:rsidRDefault="00494D29" w:rsidP="00494D29">
      <w:pPr>
        <w:suppressAutoHyphens/>
        <w:ind w:left="360"/>
        <w:rPr>
          <w:i/>
          <w:sz w:val="20"/>
          <w:szCs w:val="20"/>
        </w:rPr>
      </w:pPr>
    </w:p>
    <w:p w:rsidR="00494D29" w:rsidRPr="003D14DD" w:rsidRDefault="00494D29" w:rsidP="00494D29">
      <w:pPr>
        <w:suppressAutoHyphens/>
        <w:ind w:left="36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494D29" w:rsidRPr="003D14DD" w:rsidRDefault="00494D29" w:rsidP="00494D29">
      <w:pPr>
        <w:suppressAutoHyphens/>
        <w:ind w:left="360"/>
        <w:rPr>
          <w:b/>
          <w:bCs/>
          <w:sz w:val="20"/>
          <w:szCs w:val="20"/>
        </w:rPr>
      </w:pPr>
    </w:p>
    <w:p w:rsidR="00494D29" w:rsidRPr="003D14DD" w:rsidRDefault="00494D29" w:rsidP="00494D29">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494D29" w:rsidRPr="003D14DD" w:rsidRDefault="00494D29" w:rsidP="00494D29">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494D29" w:rsidRPr="003D14DD" w:rsidRDefault="00494D29" w:rsidP="00494D29">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494D29" w:rsidRPr="003D14DD" w:rsidRDefault="00494D29" w:rsidP="00494D29">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494D29" w:rsidRPr="003D14DD" w:rsidRDefault="00494D29" w:rsidP="00494D29">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94D29" w:rsidRPr="003D14DD" w:rsidRDefault="00494D29" w:rsidP="00494D29">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94D29" w:rsidRPr="003D14DD" w:rsidRDefault="00494D29" w:rsidP="00494D29">
      <w:pPr>
        <w:tabs>
          <w:tab w:val="left" w:pos="900"/>
        </w:tabs>
        <w:suppressAutoHyphens/>
        <w:overflowPunct w:val="0"/>
        <w:autoSpaceDE w:val="0"/>
        <w:autoSpaceDN w:val="0"/>
        <w:adjustRightInd w:val="0"/>
        <w:ind w:firstLine="709"/>
        <w:jc w:val="both"/>
        <w:rPr>
          <w:b/>
          <w:sz w:val="20"/>
          <w:szCs w:val="20"/>
        </w:rPr>
      </w:pPr>
    </w:p>
    <w:p w:rsidR="00494D29" w:rsidRPr="003D14DD" w:rsidRDefault="00494D29" w:rsidP="00494D29">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94D29" w:rsidRPr="003D14DD" w:rsidRDefault="00494D29" w:rsidP="00494D29">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494D29" w:rsidRPr="003D14DD" w:rsidRDefault="00494D29" w:rsidP="00494D29">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494D29" w:rsidRPr="003D14DD" w:rsidRDefault="00494D29" w:rsidP="00494D29">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494D29" w:rsidRPr="003D14DD" w:rsidRDefault="00494D29" w:rsidP="00494D29">
      <w:pPr>
        <w:ind w:firstLine="709"/>
        <w:rPr>
          <w:b/>
          <w:sz w:val="20"/>
          <w:szCs w:val="20"/>
        </w:rPr>
      </w:pPr>
    </w:p>
    <w:p w:rsidR="00494D29" w:rsidRPr="003D14DD" w:rsidRDefault="00494D29" w:rsidP="00494D29">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7C38A7" w:rsidRPr="007C38A7" w:rsidRDefault="007C38A7" w:rsidP="007C38A7">
      <w:pPr>
        <w:shd w:val="clear" w:color="auto" w:fill="FFFFFF"/>
        <w:ind w:firstLine="709"/>
        <w:jc w:val="both"/>
        <w:rPr>
          <w:rFonts w:eastAsia="Calibri"/>
          <w:sz w:val="20"/>
          <w:szCs w:val="20"/>
        </w:rPr>
      </w:pPr>
      <w:r w:rsidRPr="007C38A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C38A7">
        <w:rPr>
          <w:rFonts w:eastAsia="Calibri"/>
          <w:sz w:val="20"/>
          <w:szCs w:val="20"/>
        </w:rPr>
        <w:t>тифлоинформационных</w:t>
      </w:r>
      <w:proofErr w:type="spellEnd"/>
      <w:r w:rsidRPr="007C38A7">
        <w:rPr>
          <w:rFonts w:eastAsia="Calibri"/>
          <w:sz w:val="20"/>
          <w:szCs w:val="20"/>
        </w:rPr>
        <w:t xml:space="preserve"> устройств.</w:t>
      </w:r>
    </w:p>
    <w:p w:rsidR="007C38A7" w:rsidRPr="007C38A7" w:rsidRDefault="007C38A7" w:rsidP="007C38A7">
      <w:pPr>
        <w:shd w:val="clear" w:color="auto" w:fill="FFFFFF"/>
        <w:tabs>
          <w:tab w:val="left" w:pos="993"/>
        </w:tabs>
        <w:ind w:firstLine="709"/>
        <w:jc w:val="both"/>
        <w:rPr>
          <w:rFonts w:eastAsia="Calibri"/>
          <w:sz w:val="20"/>
          <w:szCs w:val="20"/>
        </w:rPr>
      </w:pPr>
      <w:r w:rsidRPr="007C38A7">
        <w:rPr>
          <w:rFonts w:eastAsia="Calibri"/>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C38A7" w:rsidRPr="007C38A7" w:rsidRDefault="007C38A7" w:rsidP="007C38A7">
      <w:pPr>
        <w:ind w:firstLine="709"/>
        <w:jc w:val="both"/>
        <w:rPr>
          <w:rFonts w:eastAsia="Calibri"/>
          <w:sz w:val="20"/>
          <w:szCs w:val="20"/>
        </w:rPr>
      </w:pPr>
      <w:r w:rsidRPr="007C38A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C38A7" w:rsidRPr="007C38A7" w:rsidRDefault="007C38A7" w:rsidP="007C38A7">
      <w:pPr>
        <w:ind w:firstLine="709"/>
        <w:jc w:val="both"/>
        <w:rPr>
          <w:rFonts w:eastAsia="Calibri"/>
          <w:sz w:val="20"/>
          <w:szCs w:val="20"/>
        </w:rPr>
      </w:pPr>
      <w:r w:rsidRPr="007C38A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C38A7" w:rsidRPr="007C38A7" w:rsidRDefault="007C38A7" w:rsidP="007C38A7">
      <w:pPr>
        <w:ind w:firstLine="709"/>
        <w:jc w:val="both"/>
        <w:rPr>
          <w:rFonts w:eastAsia="Calibri"/>
          <w:sz w:val="20"/>
          <w:szCs w:val="20"/>
        </w:rPr>
      </w:pPr>
      <w:r w:rsidRPr="007C38A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7C38A7" w:rsidRPr="007C38A7" w:rsidRDefault="007C38A7" w:rsidP="007C38A7">
      <w:pPr>
        <w:shd w:val="clear" w:color="auto" w:fill="FFFFFF"/>
        <w:tabs>
          <w:tab w:val="left" w:pos="888"/>
        </w:tabs>
        <w:ind w:firstLine="709"/>
        <w:jc w:val="both"/>
        <w:rPr>
          <w:rFonts w:eastAsia="Calibri"/>
          <w:sz w:val="20"/>
          <w:szCs w:val="20"/>
        </w:rPr>
      </w:pPr>
      <w:r w:rsidRPr="007C38A7">
        <w:rPr>
          <w:rFonts w:eastAsia="Calibri"/>
          <w:sz w:val="20"/>
          <w:szCs w:val="20"/>
        </w:rPr>
        <w:t>-</w:t>
      </w:r>
      <w:r w:rsidRPr="007C38A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C38A7" w:rsidRPr="007C38A7" w:rsidRDefault="007C38A7" w:rsidP="007C38A7">
      <w:pPr>
        <w:ind w:firstLine="709"/>
        <w:jc w:val="both"/>
        <w:rPr>
          <w:rFonts w:eastAsia="Calibri"/>
          <w:sz w:val="20"/>
          <w:szCs w:val="20"/>
        </w:rPr>
      </w:pPr>
      <w:r w:rsidRPr="007C38A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C38A7" w:rsidRPr="007C38A7" w:rsidRDefault="007C38A7" w:rsidP="007C38A7">
      <w:pPr>
        <w:ind w:firstLine="709"/>
        <w:jc w:val="both"/>
        <w:rPr>
          <w:rFonts w:eastAsia="Calibri"/>
          <w:sz w:val="20"/>
          <w:szCs w:val="20"/>
        </w:rPr>
      </w:pPr>
      <w:r w:rsidRPr="007C38A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C38A7" w:rsidRPr="007C38A7" w:rsidRDefault="007C38A7" w:rsidP="007C38A7">
      <w:pPr>
        <w:ind w:firstLine="709"/>
        <w:jc w:val="both"/>
        <w:rPr>
          <w:rFonts w:eastAsia="Calibri"/>
          <w:sz w:val="20"/>
          <w:szCs w:val="20"/>
        </w:rPr>
      </w:pPr>
      <w:r w:rsidRPr="007C38A7">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C38A7" w:rsidRPr="007C38A7" w:rsidRDefault="007C38A7" w:rsidP="007C38A7">
      <w:pPr>
        <w:ind w:firstLine="709"/>
        <w:jc w:val="both"/>
        <w:rPr>
          <w:rFonts w:eastAsia="Calibri"/>
          <w:sz w:val="20"/>
          <w:szCs w:val="20"/>
        </w:rPr>
      </w:pPr>
      <w:r w:rsidRPr="007C38A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C38A7" w:rsidRPr="007C38A7" w:rsidRDefault="007C38A7" w:rsidP="007C38A7">
      <w:pPr>
        <w:ind w:firstLine="709"/>
        <w:jc w:val="both"/>
        <w:rPr>
          <w:rFonts w:eastAsia="Calibri"/>
          <w:sz w:val="20"/>
          <w:szCs w:val="20"/>
        </w:rPr>
      </w:pPr>
      <w:r w:rsidRPr="007C38A7">
        <w:rPr>
          <w:rFonts w:eastAsia="Calibri"/>
          <w:sz w:val="20"/>
          <w:szCs w:val="20"/>
        </w:rPr>
        <w:t>- продолжительность сдачи экзамена, проводимого в письменной форме, - не более чем на 90 минут;</w:t>
      </w:r>
    </w:p>
    <w:p w:rsidR="007C38A7" w:rsidRPr="007C38A7" w:rsidRDefault="007C38A7" w:rsidP="007C38A7">
      <w:pPr>
        <w:ind w:firstLine="709"/>
        <w:jc w:val="both"/>
        <w:rPr>
          <w:rFonts w:eastAsia="Calibri"/>
          <w:sz w:val="20"/>
          <w:szCs w:val="20"/>
        </w:rPr>
      </w:pPr>
      <w:r w:rsidRPr="007C38A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7C38A7" w:rsidRPr="007C38A7" w:rsidRDefault="007C38A7" w:rsidP="007C38A7">
      <w:pPr>
        <w:ind w:firstLine="709"/>
        <w:jc w:val="both"/>
        <w:rPr>
          <w:rFonts w:eastAsia="Calibri"/>
          <w:sz w:val="20"/>
          <w:szCs w:val="20"/>
        </w:rPr>
      </w:pPr>
      <w:r w:rsidRPr="007C38A7">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C38A7" w:rsidRPr="007C38A7" w:rsidRDefault="007C38A7" w:rsidP="007C38A7">
      <w:pPr>
        <w:ind w:firstLine="709"/>
        <w:jc w:val="both"/>
        <w:rPr>
          <w:rFonts w:eastAsia="Calibri"/>
          <w:sz w:val="20"/>
          <w:szCs w:val="20"/>
        </w:rPr>
      </w:pPr>
      <w:r w:rsidRPr="007C38A7">
        <w:rPr>
          <w:rFonts w:eastAsia="Calibri"/>
          <w:sz w:val="20"/>
          <w:szCs w:val="20"/>
        </w:rPr>
        <w:t>а) для слепых:</w:t>
      </w:r>
    </w:p>
    <w:p w:rsidR="007C38A7" w:rsidRPr="007C38A7" w:rsidRDefault="007C38A7" w:rsidP="007C38A7">
      <w:pPr>
        <w:shd w:val="clear" w:color="auto" w:fill="FFFFFF"/>
        <w:tabs>
          <w:tab w:val="left" w:pos="955"/>
        </w:tabs>
        <w:ind w:firstLine="709"/>
        <w:jc w:val="both"/>
        <w:rPr>
          <w:rFonts w:eastAsia="Calibri"/>
          <w:sz w:val="20"/>
          <w:szCs w:val="20"/>
        </w:rPr>
      </w:pPr>
      <w:r w:rsidRPr="007C38A7">
        <w:rPr>
          <w:rFonts w:eastAsia="Calibri"/>
          <w:sz w:val="20"/>
          <w:szCs w:val="20"/>
        </w:rPr>
        <w:t>-</w:t>
      </w:r>
      <w:r w:rsidRPr="007C38A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7C38A7">
        <w:rPr>
          <w:rFonts w:eastAsia="Calibri"/>
          <w:sz w:val="20"/>
          <w:szCs w:val="20"/>
        </w:rPr>
        <w:t>надиктовываются</w:t>
      </w:r>
      <w:proofErr w:type="spellEnd"/>
      <w:r w:rsidRPr="007C38A7">
        <w:rPr>
          <w:rFonts w:eastAsia="Calibri"/>
          <w:sz w:val="20"/>
          <w:szCs w:val="20"/>
        </w:rPr>
        <w:t xml:space="preserve"> ассистенту;</w:t>
      </w:r>
    </w:p>
    <w:p w:rsidR="007C38A7" w:rsidRPr="007C38A7" w:rsidRDefault="007C38A7" w:rsidP="007C38A7">
      <w:pPr>
        <w:ind w:firstLine="709"/>
        <w:jc w:val="both"/>
        <w:rPr>
          <w:rFonts w:eastAsia="Calibri"/>
          <w:sz w:val="20"/>
          <w:szCs w:val="20"/>
        </w:rPr>
      </w:pPr>
      <w:r w:rsidRPr="007C38A7">
        <w:rPr>
          <w:rFonts w:eastAsia="Calibri"/>
          <w:sz w:val="20"/>
          <w:szCs w:val="20"/>
        </w:rPr>
        <w:t>б) для слабовидящих:</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C38A7">
        <w:rPr>
          <w:rFonts w:eastAsia="Calibri"/>
          <w:sz w:val="20"/>
          <w:szCs w:val="20"/>
        </w:rPr>
        <w:t>Jaws</w:t>
      </w:r>
      <w:proofErr w:type="spellEnd"/>
      <w:r w:rsidRPr="007C38A7">
        <w:rPr>
          <w:rFonts w:eastAsia="Calibri"/>
          <w:sz w:val="20"/>
          <w:szCs w:val="20"/>
        </w:rPr>
        <w:t>;</w:t>
      </w:r>
    </w:p>
    <w:p w:rsidR="007C38A7" w:rsidRPr="007C38A7" w:rsidRDefault="007C38A7" w:rsidP="007C38A7">
      <w:pPr>
        <w:ind w:firstLine="709"/>
        <w:jc w:val="both"/>
        <w:rPr>
          <w:rFonts w:eastAsia="Calibri"/>
          <w:sz w:val="20"/>
          <w:szCs w:val="20"/>
        </w:rPr>
      </w:pPr>
      <w:r w:rsidRPr="007C38A7">
        <w:rPr>
          <w:rFonts w:eastAsia="Calibri"/>
          <w:sz w:val="20"/>
          <w:szCs w:val="20"/>
        </w:rPr>
        <w:t>- обеспечивается индивидуальное равномерное освещение не менее 300 люкс;</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 при необходимости обучающимся предоставляется увеличивающее </w:t>
      </w:r>
      <w:proofErr w:type="spellStart"/>
      <w:r w:rsidRPr="007C38A7">
        <w:rPr>
          <w:rFonts w:eastAsia="Calibri"/>
          <w:sz w:val="20"/>
          <w:szCs w:val="20"/>
        </w:rPr>
        <w:t>устройство,допускается</w:t>
      </w:r>
      <w:proofErr w:type="spellEnd"/>
      <w:r w:rsidRPr="007C38A7">
        <w:rPr>
          <w:rFonts w:eastAsia="Calibri"/>
          <w:sz w:val="20"/>
          <w:szCs w:val="20"/>
        </w:rPr>
        <w:t xml:space="preserve"> использование увеличивающих устройств, имеющихся у обучающихся;</w:t>
      </w:r>
    </w:p>
    <w:p w:rsidR="007C38A7" w:rsidRPr="007C38A7" w:rsidRDefault="007C38A7" w:rsidP="007C38A7">
      <w:pPr>
        <w:ind w:firstLine="709"/>
        <w:jc w:val="both"/>
        <w:rPr>
          <w:rFonts w:eastAsia="Calibri"/>
          <w:sz w:val="20"/>
          <w:szCs w:val="20"/>
        </w:rPr>
      </w:pPr>
      <w:r w:rsidRPr="007C38A7">
        <w:rPr>
          <w:rFonts w:eastAsia="Calibri"/>
          <w:sz w:val="20"/>
          <w:szCs w:val="20"/>
        </w:rPr>
        <w:t>в) для глухих и слабослышащих, с тяжелыми нарушениями речи:</w:t>
      </w:r>
    </w:p>
    <w:p w:rsidR="007C38A7" w:rsidRPr="007C38A7" w:rsidRDefault="007C38A7" w:rsidP="007C38A7">
      <w:pPr>
        <w:ind w:firstLine="709"/>
        <w:jc w:val="both"/>
        <w:rPr>
          <w:rFonts w:eastAsia="Calibri"/>
          <w:sz w:val="20"/>
          <w:szCs w:val="20"/>
        </w:rPr>
      </w:pPr>
      <w:r w:rsidRPr="007C38A7">
        <w:rPr>
          <w:rFonts w:eastAsia="Calibri"/>
          <w:sz w:val="20"/>
          <w:szCs w:val="20"/>
        </w:rPr>
        <w:t>- имеется в наличии информационная система "Исток" для слабослышащих коллективного пользования;</w:t>
      </w:r>
    </w:p>
    <w:p w:rsidR="007C38A7" w:rsidRPr="007C38A7" w:rsidRDefault="007C38A7" w:rsidP="007C38A7">
      <w:pPr>
        <w:ind w:firstLine="709"/>
        <w:jc w:val="both"/>
        <w:rPr>
          <w:rFonts w:eastAsia="Calibri"/>
          <w:sz w:val="20"/>
          <w:szCs w:val="20"/>
        </w:rPr>
      </w:pPr>
      <w:r w:rsidRPr="007C38A7">
        <w:rPr>
          <w:rFonts w:eastAsia="Calibri"/>
          <w:sz w:val="20"/>
          <w:szCs w:val="20"/>
        </w:rPr>
        <w:t>- по их желанию испытания проводятся в электронной или письменной форме;</w:t>
      </w:r>
    </w:p>
    <w:p w:rsidR="007C38A7" w:rsidRPr="007C38A7" w:rsidRDefault="007C38A7" w:rsidP="007C38A7">
      <w:pPr>
        <w:ind w:firstLine="709"/>
        <w:jc w:val="both"/>
        <w:rPr>
          <w:rFonts w:eastAsia="Calibri"/>
          <w:sz w:val="20"/>
          <w:szCs w:val="20"/>
        </w:rPr>
      </w:pPr>
      <w:r w:rsidRPr="007C38A7">
        <w:rPr>
          <w:rFonts w:eastAsia="Calibri"/>
          <w:sz w:val="20"/>
          <w:szCs w:val="20"/>
        </w:rPr>
        <w:t>г) для лиц с нарушениями опорно-двигательного аппарата:</w:t>
      </w:r>
    </w:p>
    <w:p w:rsidR="007C38A7" w:rsidRPr="007C38A7" w:rsidRDefault="007C38A7" w:rsidP="007C38A7">
      <w:pPr>
        <w:ind w:firstLine="709"/>
        <w:jc w:val="both"/>
        <w:rPr>
          <w:rFonts w:eastAsia="Calibri"/>
          <w:sz w:val="20"/>
          <w:szCs w:val="20"/>
        </w:rPr>
      </w:pPr>
      <w:r w:rsidRPr="007C38A7">
        <w:rPr>
          <w:rFonts w:eastAsia="Calibri"/>
          <w:sz w:val="20"/>
          <w:szCs w:val="20"/>
        </w:rPr>
        <w:t xml:space="preserve">- тестовые и </w:t>
      </w:r>
      <w:proofErr w:type="spellStart"/>
      <w:r w:rsidRPr="007C38A7">
        <w:rPr>
          <w:rFonts w:eastAsia="Calibri"/>
          <w:sz w:val="20"/>
          <w:szCs w:val="20"/>
        </w:rPr>
        <w:t>тренинговые</w:t>
      </w:r>
      <w:proofErr w:type="spellEnd"/>
      <w:r w:rsidRPr="007C38A7">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C38A7" w:rsidRPr="007C38A7" w:rsidRDefault="007C38A7" w:rsidP="007C38A7">
      <w:pPr>
        <w:ind w:firstLine="709"/>
        <w:jc w:val="both"/>
        <w:rPr>
          <w:rFonts w:eastAsia="Calibri"/>
          <w:sz w:val="20"/>
          <w:szCs w:val="20"/>
        </w:rPr>
      </w:pPr>
      <w:r w:rsidRPr="007C38A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C38A7" w:rsidRPr="007C38A7" w:rsidRDefault="007C38A7" w:rsidP="007C38A7">
      <w:pPr>
        <w:ind w:firstLine="709"/>
        <w:jc w:val="both"/>
        <w:rPr>
          <w:rFonts w:eastAsia="Calibri"/>
          <w:sz w:val="20"/>
          <w:szCs w:val="20"/>
        </w:rPr>
      </w:pPr>
      <w:r w:rsidRPr="007C38A7">
        <w:rPr>
          <w:rFonts w:eastAsia="Calibri"/>
          <w:sz w:val="20"/>
          <w:szCs w:val="20"/>
        </w:rPr>
        <w:t>- по их желанию испытания проводятся в устной форме.</w:t>
      </w:r>
    </w:p>
    <w:p w:rsidR="007C38A7" w:rsidRPr="007C38A7" w:rsidRDefault="007C38A7" w:rsidP="007C38A7">
      <w:pPr>
        <w:ind w:firstLine="709"/>
        <w:jc w:val="both"/>
        <w:rPr>
          <w:rFonts w:eastAsia="Calibri"/>
          <w:sz w:val="20"/>
          <w:szCs w:val="20"/>
        </w:rPr>
      </w:pPr>
      <w:r w:rsidRPr="007C38A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94D29" w:rsidRPr="003D14DD" w:rsidRDefault="00494D29" w:rsidP="00494D29">
      <w:pPr>
        <w:ind w:firstLine="709"/>
        <w:rPr>
          <w:b/>
          <w:sz w:val="20"/>
          <w:szCs w:val="20"/>
        </w:rPr>
      </w:pPr>
    </w:p>
    <w:p w:rsidR="00494D29" w:rsidRPr="003D14DD" w:rsidRDefault="00494D29" w:rsidP="00494D29">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494D29" w:rsidRPr="003D14DD" w:rsidRDefault="00494D29" w:rsidP="00494D29">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94D29" w:rsidRPr="003D14DD" w:rsidRDefault="00494D29" w:rsidP="00494D29">
      <w:pPr>
        <w:shd w:val="clear" w:color="auto" w:fill="FFFFFF"/>
        <w:ind w:firstLine="709"/>
        <w:jc w:val="both"/>
        <w:rPr>
          <w:sz w:val="20"/>
          <w:szCs w:val="20"/>
        </w:rPr>
      </w:pPr>
      <w:r w:rsidRPr="003D14DD">
        <w:rPr>
          <w:sz w:val="20"/>
          <w:szCs w:val="20"/>
        </w:rPr>
        <w:lastRenderedPageBreak/>
        <w:t>Реализация поставленной цели предполагает решение следующих задач:</w:t>
      </w:r>
    </w:p>
    <w:p w:rsidR="00494D29" w:rsidRPr="003D14DD" w:rsidRDefault="00494D29" w:rsidP="00494D29">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494D29" w:rsidRPr="003D14DD" w:rsidRDefault="00494D29" w:rsidP="00494D29">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494D29" w:rsidRPr="003D14DD" w:rsidRDefault="00494D29" w:rsidP="00494D29">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494D29" w:rsidRPr="003D14DD" w:rsidRDefault="00494D29" w:rsidP="00494D29">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94D29" w:rsidRPr="003D14DD" w:rsidRDefault="00494D29" w:rsidP="00494D29">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494D29" w:rsidRPr="003D14DD" w:rsidRDefault="00494D29" w:rsidP="00494D29">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494D29" w:rsidRPr="003D14DD" w:rsidRDefault="00494D29" w:rsidP="00494D29">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94D29" w:rsidRPr="003D14DD" w:rsidRDefault="00494D29" w:rsidP="00494D29">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494D29" w:rsidRPr="003D14DD" w:rsidRDefault="00494D29" w:rsidP="00494D29">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94D29" w:rsidRPr="003D14DD" w:rsidRDefault="00494D29" w:rsidP="00494D29">
      <w:pPr>
        <w:shd w:val="clear" w:color="auto" w:fill="FFFFFF"/>
        <w:ind w:firstLine="709"/>
        <w:jc w:val="both"/>
        <w:rPr>
          <w:sz w:val="20"/>
          <w:szCs w:val="20"/>
        </w:rPr>
      </w:pPr>
      <w:r w:rsidRPr="003D14DD">
        <w:rPr>
          <w:sz w:val="20"/>
          <w:szCs w:val="20"/>
        </w:rPr>
        <w:t>Самостоятельная работа должна:</w:t>
      </w:r>
    </w:p>
    <w:p w:rsidR="00494D29" w:rsidRPr="003D14DD" w:rsidRDefault="00494D29" w:rsidP="00494D29">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494D29" w:rsidRPr="003D14DD" w:rsidRDefault="00494D29" w:rsidP="00494D29">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494D29" w:rsidRPr="003D14DD" w:rsidRDefault="00494D29" w:rsidP="00494D29">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494D29" w:rsidRPr="003D14DD" w:rsidRDefault="00494D29" w:rsidP="00494D29">
      <w:pPr>
        <w:widowControl w:val="0"/>
        <w:numPr>
          <w:ilvl w:val="0"/>
          <w:numId w:val="20"/>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494D29" w:rsidRPr="003D14DD" w:rsidRDefault="00494D29" w:rsidP="00494D29">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494D29" w:rsidRPr="003D14DD" w:rsidRDefault="00494D29" w:rsidP="00494D29">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494D29" w:rsidRPr="003D14DD" w:rsidRDefault="00494D29" w:rsidP="00494D29">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94D29" w:rsidRPr="003D14DD" w:rsidRDefault="00494D29" w:rsidP="00494D29">
      <w:pPr>
        <w:suppressAutoHyphens/>
        <w:rPr>
          <w:b/>
          <w:bCs/>
          <w:sz w:val="20"/>
          <w:szCs w:val="20"/>
        </w:rPr>
      </w:pPr>
    </w:p>
    <w:p w:rsidR="00494D29" w:rsidRPr="003D14DD" w:rsidRDefault="00943DCE" w:rsidP="00494D29">
      <w:pPr>
        <w:tabs>
          <w:tab w:val="left" w:pos="900"/>
        </w:tabs>
        <w:ind w:firstLine="720"/>
        <w:rPr>
          <w:b/>
          <w:sz w:val="20"/>
          <w:szCs w:val="20"/>
        </w:rPr>
      </w:pPr>
      <w:r>
        <w:rPr>
          <w:b/>
          <w:sz w:val="20"/>
          <w:szCs w:val="20"/>
        </w:rPr>
        <w:t>7</w:t>
      </w:r>
      <w:r w:rsidR="00494D29" w:rsidRPr="003D14DD">
        <w:rPr>
          <w:b/>
          <w:sz w:val="20"/>
          <w:szCs w:val="20"/>
        </w:rPr>
        <w:t>. Учебно-методическое и информационное обеспечение дисциплины</w:t>
      </w:r>
    </w:p>
    <w:p w:rsidR="00494D29" w:rsidRPr="003D14DD" w:rsidRDefault="00943DCE" w:rsidP="00494D29">
      <w:pPr>
        <w:ind w:firstLine="680"/>
        <w:rPr>
          <w:b/>
          <w:sz w:val="20"/>
          <w:szCs w:val="20"/>
        </w:rPr>
      </w:pPr>
      <w:r>
        <w:rPr>
          <w:b/>
          <w:sz w:val="20"/>
          <w:szCs w:val="20"/>
        </w:rPr>
        <w:t>7</w:t>
      </w:r>
      <w:r w:rsidR="00494D29" w:rsidRPr="003D14DD">
        <w:rPr>
          <w:b/>
          <w:sz w:val="20"/>
          <w:szCs w:val="20"/>
        </w:rPr>
        <w:t xml:space="preserve">.1 Рекомендуемая литература </w:t>
      </w:r>
    </w:p>
    <w:p w:rsidR="00494D29" w:rsidRPr="003D14DD" w:rsidRDefault="00494D29" w:rsidP="00494D29">
      <w:pPr>
        <w:suppressAutoHyphens/>
        <w:ind w:firstLine="720"/>
        <w:jc w:val="both"/>
        <w:rPr>
          <w:b/>
          <w:sz w:val="20"/>
          <w:szCs w:val="20"/>
        </w:rPr>
      </w:pPr>
    </w:p>
    <w:p w:rsidR="00494D29" w:rsidRPr="003D14DD" w:rsidRDefault="00494D29" w:rsidP="00494D29">
      <w:pPr>
        <w:tabs>
          <w:tab w:val="left" w:pos="900"/>
        </w:tabs>
        <w:suppressAutoHyphens/>
        <w:ind w:firstLine="720"/>
        <w:jc w:val="both"/>
        <w:rPr>
          <w:sz w:val="20"/>
          <w:szCs w:val="20"/>
        </w:rPr>
      </w:pPr>
      <w:r w:rsidRPr="003D14DD">
        <w:rPr>
          <w:b/>
          <w:sz w:val="20"/>
          <w:szCs w:val="20"/>
        </w:rPr>
        <w:t>Основная учебная и научная литература</w:t>
      </w:r>
    </w:p>
    <w:p w:rsidR="00CA427C" w:rsidRPr="00CA427C" w:rsidRDefault="00CA427C" w:rsidP="00CA427C">
      <w:pPr>
        <w:pStyle w:val="afffc"/>
        <w:numPr>
          <w:ilvl w:val="0"/>
          <w:numId w:val="38"/>
        </w:numPr>
        <w:rPr>
          <w:sz w:val="20"/>
          <w:szCs w:val="20"/>
        </w:rPr>
      </w:pPr>
      <w:proofErr w:type="spellStart"/>
      <w:r w:rsidRPr="00CA427C">
        <w:rPr>
          <w:sz w:val="20"/>
          <w:szCs w:val="20"/>
        </w:rPr>
        <w:t>Эдукология</w:t>
      </w:r>
      <w:proofErr w:type="spellEnd"/>
      <w:r w:rsidRPr="00CA427C">
        <w:rPr>
          <w:sz w:val="20"/>
          <w:szCs w:val="20"/>
        </w:rPr>
        <w:t>: Монография / Под ред. М.П. Карпенко. М.: Изд-во АЭО, 2020. 457 с. - http://library.roweb.online</w:t>
      </w:r>
    </w:p>
    <w:p w:rsidR="00CA427C" w:rsidRPr="00CA427C" w:rsidRDefault="00CA427C" w:rsidP="00CA427C">
      <w:pPr>
        <w:pStyle w:val="afffc"/>
        <w:numPr>
          <w:ilvl w:val="0"/>
          <w:numId w:val="38"/>
        </w:numPr>
        <w:rPr>
          <w:sz w:val="20"/>
          <w:szCs w:val="20"/>
        </w:rPr>
      </w:pPr>
      <w:r w:rsidRPr="00CA427C">
        <w:rPr>
          <w:sz w:val="20"/>
          <w:szCs w:val="20"/>
        </w:rPr>
        <w:t>Попова, С. А. Цифровая образовательная среда: исходные понятия и концептуальное проектирование : монография / С. А. Попова. — Москва : Институт мировых цивилизаций, 2021. — 252 c. — ISBN 978-5-907445-63-5. — Текст : электронный // Цифровой образовательный ресурс IPR SMART : [сайт]. — URL: https://www.iprbookshop.ru/119091.html</w:t>
      </w:r>
    </w:p>
    <w:p w:rsidR="00CA427C" w:rsidRPr="00CA427C" w:rsidRDefault="00CA427C" w:rsidP="00CA427C">
      <w:pPr>
        <w:pStyle w:val="afffc"/>
        <w:numPr>
          <w:ilvl w:val="0"/>
          <w:numId w:val="38"/>
        </w:numPr>
        <w:rPr>
          <w:sz w:val="20"/>
          <w:szCs w:val="20"/>
        </w:rPr>
      </w:pPr>
      <w:r w:rsidRPr="00CA427C">
        <w:rPr>
          <w:sz w:val="20"/>
          <w:szCs w:val="20"/>
        </w:rPr>
        <w:t xml:space="preserve">Инновационное развитие науки: возможности, проблемы, перспективы. Часть VII : монография / Е. Н. </w:t>
      </w:r>
      <w:proofErr w:type="spellStart"/>
      <w:r w:rsidRPr="00CA427C">
        <w:rPr>
          <w:sz w:val="20"/>
          <w:szCs w:val="20"/>
        </w:rPr>
        <w:t>Барашко</w:t>
      </w:r>
      <w:proofErr w:type="spellEnd"/>
      <w:r w:rsidRPr="00CA427C">
        <w:rPr>
          <w:sz w:val="20"/>
          <w:szCs w:val="20"/>
        </w:rPr>
        <w:t xml:space="preserve">, Н. Ю. </w:t>
      </w:r>
      <w:proofErr w:type="spellStart"/>
      <w:r w:rsidRPr="00CA427C">
        <w:rPr>
          <w:sz w:val="20"/>
          <w:szCs w:val="20"/>
        </w:rPr>
        <w:t>Ботвинева</w:t>
      </w:r>
      <w:proofErr w:type="spellEnd"/>
      <w:r w:rsidRPr="00CA427C">
        <w:rPr>
          <w:sz w:val="20"/>
          <w:szCs w:val="20"/>
        </w:rPr>
        <w:t xml:space="preserve">, И. Е. Гайсинский [и др.] ; под редакцией Н. С. </w:t>
      </w:r>
      <w:proofErr w:type="spellStart"/>
      <w:r w:rsidRPr="00CA427C">
        <w:rPr>
          <w:sz w:val="20"/>
          <w:szCs w:val="20"/>
        </w:rPr>
        <w:t>Пичко</w:t>
      </w:r>
      <w:proofErr w:type="spellEnd"/>
      <w:r w:rsidRPr="00CA427C">
        <w:rPr>
          <w:sz w:val="20"/>
          <w:szCs w:val="20"/>
        </w:rPr>
        <w:t>. — Москва : Издательство «Перо», 2021. — 133 c. — ISBN 978-5-00189-089-8 (ч.7), 978-5-00150-190-9. — Текст : электронный // Цифровой образовательный ресурс IPR SMART : [сайт]. — URL: https://www.iprbookshop.ru/111103.html</w:t>
      </w:r>
    </w:p>
    <w:p w:rsidR="008729C7" w:rsidRPr="008729C7" w:rsidRDefault="008729C7" w:rsidP="00494D29">
      <w:pPr>
        <w:tabs>
          <w:tab w:val="left" w:pos="900"/>
        </w:tabs>
        <w:suppressAutoHyphens/>
        <w:ind w:firstLine="720"/>
        <w:jc w:val="both"/>
        <w:rPr>
          <w:b/>
          <w:sz w:val="20"/>
          <w:szCs w:val="20"/>
        </w:rPr>
      </w:pPr>
    </w:p>
    <w:p w:rsidR="00494D29" w:rsidRPr="003D14DD" w:rsidRDefault="00494D29" w:rsidP="00494D29">
      <w:pPr>
        <w:tabs>
          <w:tab w:val="left" w:pos="900"/>
        </w:tabs>
        <w:suppressAutoHyphens/>
        <w:ind w:firstLine="720"/>
        <w:jc w:val="both"/>
        <w:rPr>
          <w:b/>
          <w:sz w:val="20"/>
          <w:szCs w:val="20"/>
        </w:rPr>
      </w:pPr>
      <w:r w:rsidRPr="003D14DD">
        <w:rPr>
          <w:b/>
          <w:sz w:val="20"/>
          <w:szCs w:val="20"/>
        </w:rPr>
        <w:t>Дополнительная литература</w:t>
      </w:r>
    </w:p>
    <w:p w:rsidR="00CA427C" w:rsidRPr="00CA427C" w:rsidRDefault="00CA427C" w:rsidP="00CA427C">
      <w:pPr>
        <w:pStyle w:val="afffc"/>
        <w:numPr>
          <w:ilvl w:val="0"/>
          <w:numId w:val="39"/>
        </w:numPr>
        <w:rPr>
          <w:sz w:val="20"/>
          <w:szCs w:val="20"/>
        </w:rPr>
      </w:pPr>
      <w:proofErr w:type="spellStart"/>
      <w:r w:rsidRPr="00CA427C">
        <w:rPr>
          <w:sz w:val="20"/>
          <w:szCs w:val="20"/>
        </w:rPr>
        <w:t>Телеобучение</w:t>
      </w:r>
      <w:proofErr w:type="spellEnd"/>
      <w:r w:rsidRPr="00CA427C">
        <w:rPr>
          <w:sz w:val="20"/>
          <w:szCs w:val="20"/>
        </w:rPr>
        <w:t xml:space="preserve">. Часть 1. </w:t>
      </w:r>
      <w:proofErr w:type="spellStart"/>
      <w:r w:rsidRPr="00CA427C">
        <w:rPr>
          <w:sz w:val="20"/>
          <w:szCs w:val="20"/>
        </w:rPr>
        <w:t>Дидакто</w:t>
      </w:r>
      <w:proofErr w:type="spellEnd"/>
      <w:r w:rsidRPr="00CA427C">
        <w:rPr>
          <w:sz w:val="20"/>
          <w:szCs w:val="20"/>
        </w:rPr>
        <w:t>-технологическая среда: Монография / Под ред. М.П. Карпенко. М.: Изд-во СГУ, 2017. 287 с. - http://library.roweb.online</w:t>
      </w:r>
    </w:p>
    <w:p w:rsidR="00CA427C" w:rsidRPr="00CA427C" w:rsidRDefault="00CA427C" w:rsidP="00CA427C">
      <w:pPr>
        <w:pStyle w:val="afffc"/>
        <w:numPr>
          <w:ilvl w:val="0"/>
          <w:numId w:val="39"/>
        </w:numPr>
        <w:rPr>
          <w:sz w:val="20"/>
          <w:szCs w:val="20"/>
        </w:rPr>
      </w:pPr>
      <w:r w:rsidRPr="00CA427C">
        <w:rPr>
          <w:sz w:val="20"/>
          <w:szCs w:val="20"/>
        </w:rPr>
        <w:t xml:space="preserve">Актуальные проблемы и инновационные подходы в образовании лиц с ограниченными возможностями здоровья : материалы научно-практической конференции с международным участием, г. Москва, 18 февраля 2017 года / Е. Г. </w:t>
      </w:r>
      <w:proofErr w:type="spellStart"/>
      <w:r w:rsidRPr="00CA427C">
        <w:rPr>
          <w:sz w:val="20"/>
          <w:szCs w:val="20"/>
        </w:rPr>
        <w:t>Речицкая</w:t>
      </w:r>
      <w:proofErr w:type="spellEnd"/>
      <w:r w:rsidRPr="00CA427C">
        <w:rPr>
          <w:sz w:val="20"/>
          <w:szCs w:val="20"/>
        </w:rPr>
        <w:t xml:space="preserve">, Т. А. Соловьева, Л. И. Плаксина [и др.] ; под редакцией Е. Г. </w:t>
      </w:r>
      <w:proofErr w:type="spellStart"/>
      <w:r w:rsidRPr="00CA427C">
        <w:rPr>
          <w:sz w:val="20"/>
          <w:szCs w:val="20"/>
        </w:rPr>
        <w:t>Речицкая</w:t>
      </w:r>
      <w:proofErr w:type="spellEnd"/>
      <w:r w:rsidRPr="00CA427C">
        <w:rPr>
          <w:sz w:val="20"/>
          <w:szCs w:val="20"/>
        </w:rPr>
        <w:t xml:space="preserve"> [и др.]. — Москва : Московский педагогический государственный университет, 2017. — 195 c. — ISBN 978-5-4263-0487-1. — Текст : электронный // Электронно-библиотечная система IPR BOOKS : [сайт]. — URL: http://www.iprbookshop.ru/72481.html</w:t>
      </w:r>
    </w:p>
    <w:p w:rsidR="00CA427C" w:rsidRPr="00CA427C" w:rsidRDefault="00CA427C" w:rsidP="00CA427C">
      <w:pPr>
        <w:pStyle w:val="afffc"/>
        <w:numPr>
          <w:ilvl w:val="0"/>
          <w:numId w:val="39"/>
        </w:numPr>
        <w:rPr>
          <w:sz w:val="20"/>
          <w:szCs w:val="20"/>
        </w:rPr>
      </w:pPr>
      <w:r w:rsidRPr="00CA427C">
        <w:rPr>
          <w:sz w:val="20"/>
          <w:szCs w:val="20"/>
        </w:rPr>
        <w:t xml:space="preserve">Черников, В. А. Непрерывное профессиональное образование специалистов социальной сферы : монография / В. А. Черников, Е. А. Черникова. — Саратов : Вузовское образование, 2017. — 202 c. </w:t>
      </w:r>
      <w:r w:rsidRPr="00CA427C">
        <w:rPr>
          <w:sz w:val="20"/>
          <w:szCs w:val="20"/>
        </w:rPr>
        <w:lastRenderedPageBreak/>
        <w:t xml:space="preserve">— ISBN 978-5-4487-0001-9. — Текст : электронный // Электронно-библиотечная система IPR BOOKS : [сайт]. — URL: http://www.iprbookshop.ru/66315.html </w:t>
      </w:r>
    </w:p>
    <w:p w:rsidR="00CA427C" w:rsidRPr="00CA427C" w:rsidRDefault="00CA427C" w:rsidP="00CA427C">
      <w:pPr>
        <w:pStyle w:val="afffc"/>
        <w:numPr>
          <w:ilvl w:val="0"/>
          <w:numId w:val="39"/>
        </w:numPr>
        <w:rPr>
          <w:sz w:val="20"/>
          <w:szCs w:val="20"/>
        </w:rPr>
      </w:pPr>
      <w:r w:rsidRPr="00CA427C">
        <w:rPr>
          <w:sz w:val="20"/>
          <w:szCs w:val="20"/>
        </w:rPr>
        <w:t>Ильин Г.Л. Инновации в образовании [Электронный ресурс] : учебное пособие / Г.Л. Ильин. — Электрон. текстовые данные. — М. : Прометей, 2015. — 426 c. — 978-5-7042-2542-3. — Режим доступа: http://www.iprbookshop.ru/58131</w:t>
      </w:r>
    </w:p>
    <w:p w:rsidR="00CA427C" w:rsidRPr="00CA427C" w:rsidRDefault="00CA427C" w:rsidP="00CA427C">
      <w:pPr>
        <w:pStyle w:val="afffc"/>
        <w:numPr>
          <w:ilvl w:val="0"/>
          <w:numId w:val="39"/>
        </w:numPr>
        <w:rPr>
          <w:sz w:val="20"/>
          <w:szCs w:val="20"/>
        </w:rPr>
      </w:pPr>
      <w:r w:rsidRPr="00CA427C">
        <w:rPr>
          <w:sz w:val="20"/>
          <w:szCs w:val="20"/>
        </w:rPr>
        <w:t xml:space="preserve">Карпенко М.П. Дидактика </w:t>
      </w:r>
      <w:proofErr w:type="spellStart"/>
      <w:r w:rsidRPr="00CA427C">
        <w:rPr>
          <w:sz w:val="20"/>
          <w:szCs w:val="20"/>
        </w:rPr>
        <w:t>ассессмента</w:t>
      </w:r>
      <w:proofErr w:type="spellEnd"/>
      <w:r w:rsidRPr="00CA427C">
        <w:rPr>
          <w:sz w:val="20"/>
          <w:szCs w:val="20"/>
        </w:rPr>
        <w:t xml:space="preserve">: Монография. М.: </w:t>
      </w:r>
      <w:proofErr w:type="spellStart"/>
      <w:r w:rsidRPr="00CA427C">
        <w:rPr>
          <w:sz w:val="20"/>
          <w:szCs w:val="20"/>
        </w:rPr>
        <w:t>Изд</w:t>
      </w:r>
      <w:proofErr w:type="spellEnd"/>
      <w:r w:rsidRPr="00CA427C">
        <w:rPr>
          <w:sz w:val="20"/>
          <w:szCs w:val="20"/>
        </w:rPr>
        <w:t xml:space="preserve"> во СГУ, 2017. 136 с - http://library.roweb.online</w:t>
      </w:r>
    </w:p>
    <w:p w:rsidR="00494D29" w:rsidRPr="003D14DD" w:rsidRDefault="00494D29" w:rsidP="00494D29">
      <w:pPr>
        <w:suppressAutoHyphens/>
        <w:ind w:firstLine="720"/>
        <w:jc w:val="both"/>
        <w:rPr>
          <w:b/>
          <w:sz w:val="20"/>
          <w:szCs w:val="20"/>
        </w:rPr>
      </w:pPr>
    </w:p>
    <w:p w:rsidR="00494D29" w:rsidRPr="003D14DD" w:rsidRDefault="00943DCE" w:rsidP="00494D29">
      <w:pPr>
        <w:suppressAutoHyphens/>
        <w:ind w:firstLine="720"/>
        <w:jc w:val="both"/>
        <w:rPr>
          <w:b/>
          <w:sz w:val="20"/>
          <w:szCs w:val="20"/>
        </w:rPr>
      </w:pPr>
      <w:r>
        <w:rPr>
          <w:b/>
          <w:sz w:val="20"/>
          <w:szCs w:val="20"/>
        </w:rPr>
        <w:t>7</w:t>
      </w:r>
      <w:r w:rsidR="00494D29" w:rsidRPr="003D14DD">
        <w:rPr>
          <w:b/>
          <w:sz w:val="20"/>
          <w:szCs w:val="20"/>
        </w:rPr>
        <w:t xml:space="preserve">.2 Ресурсы информационно-телекоммуникационной сети «Интернет» </w:t>
      </w:r>
    </w:p>
    <w:p w:rsidR="00494D29" w:rsidRPr="003D14DD" w:rsidRDefault="00494D29" w:rsidP="00494D29">
      <w:pPr>
        <w:numPr>
          <w:ilvl w:val="0"/>
          <w:numId w:val="17"/>
        </w:numPr>
        <w:tabs>
          <w:tab w:val="left" w:pos="900"/>
          <w:tab w:val="left" w:pos="1429"/>
        </w:tabs>
        <w:suppressAutoHyphens/>
        <w:ind w:left="0" w:firstLine="720"/>
        <w:jc w:val="both"/>
        <w:rPr>
          <w:bCs/>
          <w:sz w:val="20"/>
          <w:szCs w:val="20"/>
        </w:rPr>
      </w:pPr>
      <w:r w:rsidRPr="003D14DD">
        <w:rPr>
          <w:bCs/>
          <w:sz w:val="20"/>
          <w:szCs w:val="20"/>
        </w:rPr>
        <w:t>http://gallery.economicus.ru</w:t>
      </w:r>
    </w:p>
    <w:p w:rsidR="00494D29" w:rsidRPr="003D14DD" w:rsidRDefault="00494D29" w:rsidP="00494D29">
      <w:pPr>
        <w:tabs>
          <w:tab w:val="left" w:pos="0"/>
        </w:tabs>
        <w:suppressAutoHyphens/>
        <w:ind w:firstLine="720"/>
        <w:jc w:val="both"/>
        <w:rPr>
          <w:b/>
          <w:sz w:val="20"/>
          <w:szCs w:val="20"/>
        </w:rPr>
      </w:pPr>
    </w:p>
    <w:p w:rsidR="007624FF" w:rsidRDefault="00943DCE" w:rsidP="007624FF">
      <w:pPr>
        <w:ind w:firstLine="567"/>
        <w:jc w:val="both"/>
        <w:rPr>
          <w:b/>
          <w:sz w:val="20"/>
          <w:szCs w:val="20"/>
        </w:rPr>
      </w:pPr>
      <w:r>
        <w:rPr>
          <w:b/>
          <w:sz w:val="20"/>
          <w:szCs w:val="20"/>
        </w:rPr>
        <w:t>8</w:t>
      </w:r>
      <w:r w:rsidR="007624FF">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624FF" w:rsidRDefault="007624FF" w:rsidP="007624FF">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7624FF" w:rsidRDefault="007624FF" w:rsidP="007624FF">
      <w:pPr>
        <w:ind w:firstLine="567"/>
        <w:jc w:val="both"/>
        <w:rPr>
          <w:sz w:val="20"/>
          <w:szCs w:val="20"/>
        </w:rPr>
      </w:pPr>
      <w:r>
        <w:rPr>
          <w:sz w:val="20"/>
          <w:szCs w:val="20"/>
        </w:rPr>
        <w:t xml:space="preserve">- </w:t>
      </w:r>
      <w:r w:rsidR="00C20500" w:rsidRPr="00C20500">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624FF" w:rsidRDefault="007624FF" w:rsidP="007624FF">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624FF" w:rsidRDefault="007624FF" w:rsidP="007624FF">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494D29" w:rsidRPr="003D14DD" w:rsidRDefault="00494D29" w:rsidP="00494D29">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494D29" w:rsidRPr="003D14DD" w:rsidRDefault="00494D29" w:rsidP="00494D29">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494D29" w:rsidRPr="003D14DD" w:rsidRDefault="00494D29" w:rsidP="00494D29">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494D29" w:rsidRPr="003D14DD" w:rsidRDefault="00494D29" w:rsidP="00494D29">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494D29" w:rsidRPr="003D14DD" w:rsidRDefault="00494D29" w:rsidP="00494D29">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494D29" w:rsidRPr="003D14DD" w:rsidRDefault="00494D29" w:rsidP="00494D29">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494D29" w:rsidRPr="003D14DD" w:rsidRDefault="00494D29" w:rsidP="00494D29">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94D29" w:rsidRPr="003D14DD" w:rsidRDefault="00494D29" w:rsidP="00494D29">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94D29" w:rsidRPr="003D14DD" w:rsidRDefault="00494D29" w:rsidP="00494D29">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494D29" w:rsidRPr="003D14DD" w:rsidRDefault="00494D29" w:rsidP="00494D29">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494D29" w:rsidRPr="003D14DD" w:rsidRDefault="00494D29" w:rsidP="00494D29">
      <w:pPr>
        <w:ind w:firstLine="709"/>
        <w:jc w:val="both"/>
        <w:rPr>
          <w:sz w:val="20"/>
          <w:szCs w:val="20"/>
        </w:rPr>
      </w:pPr>
      <w:r w:rsidRPr="003D14DD">
        <w:rPr>
          <w:sz w:val="20"/>
          <w:szCs w:val="20"/>
        </w:rPr>
        <w:t>Мой Офис Веб-редакторы https://edit.myoffice.ru (отечественное ПО)</w:t>
      </w:r>
    </w:p>
    <w:p w:rsidR="00494D29" w:rsidRPr="003D14DD" w:rsidRDefault="00494D29" w:rsidP="00494D29">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494D29" w:rsidRPr="003D14DD" w:rsidRDefault="00FF649B" w:rsidP="00494D29">
      <w:pPr>
        <w:ind w:firstLine="709"/>
        <w:jc w:val="both"/>
        <w:rPr>
          <w:sz w:val="20"/>
          <w:szCs w:val="20"/>
          <w:lang w:val="en-US"/>
        </w:rPr>
      </w:pPr>
      <w:hyperlink r:id="rId6" w:history="1">
        <w:r w:rsidR="00494D29" w:rsidRPr="003D14DD">
          <w:rPr>
            <w:sz w:val="20"/>
            <w:szCs w:val="20"/>
            <w:lang w:val="en-US"/>
          </w:rPr>
          <w:t>http://qsp.su/tools/onlinehelp/about_license_gpl_russian.html</w:t>
        </w:r>
      </w:hyperlink>
      <w:r w:rsidR="00494D29" w:rsidRPr="003D14DD">
        <w:rPr>
          <w:sz w:val="20"/>
          <w:szCs w:val="20"/>
          <w:lang w:val="en-US"/>
        </w:rPr>
        <w:t xml:space="preserve"> </w:t>
      </w:r>
    </w:p>
    <w:p w:rsidR="00494D29" w:rsidRPr="003D14DD" w:rsidRDefault="00494D29" w:rsidP="00494D29">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494D29" w:rsidRPr="003D14DD" w:rsidRDefault="00FF649B" w:rsidP="00494D29">
      <w:pPr>
        <w:ind w:firstLine="709"/>
        <w:jc w:val="both"/>
        <w:rPr>
          <w:sz w:val="20"/>
          <w:szCs w:val="20"/>
        </w:rPr>
      </w:pPr>
      <w:hyperlink r:id="rId7" w:history="1">
        <w:r w:rsidR="00494D29" w:rsidRPr="003D14DD">
          <w:rPr>
            <w:sz w:val="20"/>
            <w:szCs w:val="20"/>
          </w:rPr>
          <w:t>http://qsp.su/tools/onlinehelp/about_license_gpl_russian.html</w:t>
        </w:r>
      </w:hyperlink>
    </w:p>
    <w:p w:rsidR="00494D29" w:rsidRPr="003D14DD" w:rsidRDefault="00494D29" w:rsidP="00494D29">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494D29" w:rsidRPr="003D14DD" w:rsidRDefault="00FF649B" w:rsidP="00494D29">
      <w:pPr>
        <w:ind w:firstLine="709"/>
        <w:jc w:val="both"/>
        <w:rPr>
          <w:sz w:val="20"/>
          <w:szCs w:val="20"/>
          <w:lang w:val="en-US"/>
        </w:rPr>
      </w:pPr>
      <w:hyperlink r:id="rId8" w:history="1">
        <w:r w:rsidR="00494D29" w:rsidRPr="003D14DD">
          <w:rPr>
            <w:sz w:val="20"/>
            <w:szCs w:val="20"/>
            <w:lang w:val="en-US"/>
          </w:rPr>
          <w:t>http://qsp.su/tools/onlinehelp/about_license_gpl_russian.html</w:t>
        </w:r>
      </w:hyperlink>
      <w:r w:rsidR="00494D29" w:rsidRPr="003D14DD">
        <w:rPr>
          <w:sz w:val="20"/>
          <w:szCs w:val="20"/>
          <w:lang w:val="en-US"/>
        </w:rPr>
        <w:t xml:space="preserve"> </w:t>
      </w:r>
    </w:p>
    <w:p w:rsidR="00494D29" w:rsidRPr="003D14DD" w:rsidRDefault="00494D29" w:rsidP="00494D29">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494D29" w:rsidRPr="003D14DD" w:rsidRDefault="00FF649B" w:rsidP="00494D29">
      <w:pPr>
        <w:ind w:firstLine="709"/>
        <w:jc w:val="both"/>
        <w:rPr>
          <w:sz w:val="20"/>
          <w:szCs w:val="20"/>
          <w:lang w:val="en-US"/>
        </w:rPr>
      </w:pPr>
      <w:hyperlink r:id="rId9" w:history="1">
        <w:r w:rsidR="00494D29" w:rsidRPr="003D14DD">
          <w:rPr>
            <w:sz w:val="20"/>
            <w:szCs w:val="20"/>
            <w:lang w:val="en-US"/>
          </w:rPr>
          <w:t>http://qsp.su/tools/onlinehelp/about_license_gpl_russian.html</w:t>
        </w:r>
      </w:hyperlink>
    </w:p>
    <w:p w:rsidR="00494D29" w:rsidRPr="003D14DD" w:rsidRDefault="00494D29" w:rsidP="00494D29">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494D29" w:rsidRPr="003D14DD" w:rsidRDefault="00FF649B" w:rsidP="00494D29">
      <w:pPr>
        <w:ind w:firstLine="709"/>
        <w:jc w:val="both"/>
        <w:rPr>
          <w:sz w:val="20"/>
          <w:szCs w:val="20"/>
          <w:lang w:val="en-US"/>
        </w:rPr>
      </w:pPr>
      <w:hyperlink r:id="rId10" w:history="1">
        <w:r w:rsidR="00494D29" w:rsidRPr="003D14DD">
          <w:rPr>
            <w:sz w:val="20"/>
            <w:szCs w:val="20"/>
            <w:lang w:val="en-US"/>
          </w:rPr>
          <w:t>http://qsp.su/tools/onlinehelp/about_license_gpl_russian.html</w:t>
        </w:r>
      </w:hyperlink>
    </w:p>
    <w:p w:rsidR="00494D29" w:rsidRPr="003D14DD" w:rsidRDefault="00494D29" w:rsidP="00494D29">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494D29" w:rsidRPr="003D14DD" w:rsidRDefault="00494D29" w:rsidP="00494D29">
      <w:pPr>
        <w:ind w:firstLine="709"/>
        <w:jc w:val="both"/>
        <w:rPr>
          <w:sz w:val="20"/>
          <w:szCs w:val="20"/>
        </w:rPr>
      </w:pPr>
      <w:r w:rsidRPr="003D14DD">
        <w:rPr>
          <w:sz w:val="20"/>
          <w:szCs w:val="20"/>
        </w:rPr>
        <w:t xml:space="preserve">предназначенное для работы с текстами;  </w:t>
      </w:r>
    </w:p>
    <w:p w:rsidR="00494D29" w:rsidRPr="003D14DD" w:rsidRDefault="00494D29" w:rsidP="00494D29">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494D29" w:rsidRPr="003D14DD" w:rsidRDefault="00494D29" w:rsidP="00494D29">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494D29" w:rsidRPr="003D14DD" w:rsidRDefault="00494D29" w:rsidP="00494D29">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494D29" w:rsidRPr="003D14DD" w:rsidRDefault="00494D29" w:rsidP="00494D29">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494D29" w:rsidRPr="003D14DD" w:rsidRDefault="00494D29" w:rsidP="00494D29">
      <w:pPr>
        <w:ind w:firstLine="709"/>
        <w:jc w:val="both"/>
        <w:rPr>
          <w:sz w:val="20"/>
          <w:szCs w:val="20"/>
        </w:rPr>
      </w:pPr>
      <w:r w:rsidRPr="003D14DD">
        <w:rPr>
          <w:sz w:val="20"/>
          <w:szCs w:val="20"/>
        </w:rPr>
        <w:t>Научная электронная библиотека http://elibrary.ru</w:t>
      </w:r>
    </w:p>
    <w:p w:rsidR="00494D29" w:rsidRPr="003D14DD" w:rsidRDefault="00494D29" w:rsidP="00494D29">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494D29" w:rsidRPr="003D14DD" w:rsidRDefault="00494D29" w:rsidP="00494D29">
      <w:pPr>
        <w:ind w:firstLine="709"/>
        <w:jc w:val="both"/>
        <w:rPr>
          <w:sz w:val="20"/>
          <w:szCs w:val="20"/>
        </w:rPr>
      </w:pPr>
      <w:r w:rsidRPr="003D14DD">
        <w:rPr>
          <w:sz w:val="20"/>
          <w:szCs w:val="20"/>
        </w:rPr>
        <w:t>электронная библиотека по всем отраслям знаний</w:t>
      </w:r>
    </w:p>
    <w:p w:rsidR="00494D29" w:rsidRPr="003D14DD" w:rsidRDefault="00494D29" w:rsidP="00494D29">
      <w:pPr>
        <w:ind w:firstLine="709"/>
        <w:jc w:val="both"/>
        <w:rPr>
          <w:sz w:val="20"/>
          <w:szCs w:val="20"/>
        </w:rPr>
      </w:pPr>
      <w:r w:rsidRPr="003D14DD">
        <w:rPr>
          <w:sz w:val="20"/>
          <w:szCs w:val="20"/>
        </w:rPr>
        <w:t>http://www.iprbookshop.ru</w:t>
      </w:r>
    </w:p>
    <w:p w:rsidR="00494D29" w:rsidRPr="003D14DD" w:rsidRDefault="00494D29" w:rsidP="00494D29">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36085D" w:rsidRPr="0036085D" w:rsidRDefault="0036085D" w:rsidP="00835C87">
      <w:pPr>
        <w:ind w:firstLine="709"/>
        <w:jc w:val="both"/>
        <w:rPr>
          <w:sz w:val="20"/>
          <w:szCs w:val="20"/>
        </w:rPr>
      </w:pPr>
      <w:r w:rsidRPr="0036085D">
        <w:rPr>
          <w:sz w:val="20"/>
          <w:szCs w:val="20"/>
        </w:rPr>
        <w:t xml:space="preserve">Справочно-правовая система «Гарант»; </w:t>
      </w:r>
    </w:p>
    <w:p w:rsidR="00335312" w:rsidRPr="00835C87" w:rsidRDefault="0036085D" w:rsidP="00835C87">
      <w:pPr>
        <w:ind w:firstLine="709"/>
        <w:jc w:val="both"/>
        <w:rPr>
          <w:sz w:val="20"/>
          <w:szCs w:val="20"/>
        </w:rPr>
      </w:pPr>
      <w:r w:rsidRPr="0036085D">
        <w:rPr>
          <w:sz w:val="20"/>
          <w:szCs w:val="20"/>
        </w:rPr>
        <w:t>Справочно-правовая система «Консультант Плюс».</w:t>
      </w:r>
    </w:p>
    <w:sectPr w:rsidR="00335312" w:rsidRPr="00835C87" w:rsidSect="00503C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4F42DD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861232D"/>
    <w:multiLevelType w:val="multilevel"/>
    <w:tmpl w:val="0861232D"/>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6060C3"/>
    <w:multiLevelType w:val="hybridMultilevel"/>
    <w:tmpl w:val="4EFCA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34663E"/>
    <w:multiLevelType w:val="hybridMultilevel"/>
    <w:tmpl w:val="4EFCA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09B20F8"/>
    <w:multiLevelType w:val="multilevel"/>
    <w:tmpl w:val="209B20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34815A6"/>
    <w:multiLevelType w:val="multilevel"/>
    <w:tmpl w:val="334815A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8"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0E002AD"/>
    <w:multiLevelType w:val="multilevel"/>
    <w:tmpl w:val="40E002AD"/>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5016C4B"/>
    <w:multiLevelType w:val="hybridMultilevel"/>
    <w:tmpl w:val="E084A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8"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9" w15:restartNumberingAfterBreak="0">
    <w:nsid w:val="64FE3DAB"/>
    <w:multiLevelType w:val="multilevel"/>
    <w:tmpl w:val="64FE3DA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5B93BE8"/>
    <w:multiLevelType w:val="multilevel"/>
    <w:tmpl w:val="65B93BE8"/>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15:restartNumberingAfterBreak="0">
    <w:nsid w:val="6D2203CD"/>
    <w:multiLevelType w:val="multilevel"/>
    <w:tmpl w:val="6D2203C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D286A8D"/>
    <w:multiLevelType w:val="hybridMultilevel"/>
    <w:tmpl w:val="E084A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74181E61"/>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D43F5"/>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BC45052"/>
    <w:multiLevelType w:val="multilevel"/>
    <w:tmpl w:val="7BC45052"/>
    <w:lvl w:ilvl="0">
      <w:start w:val="1"/>
      <w:numFmt w:val="decimal"/>
      <w:lvlText w:val="%1"/>
      <w:lvlJc w:val="left"/>
      <w:pPr>
        <w:tabs>
          <w:tab w:val="num" w:pos="360"/>
        </w:tabs>
        <w:ind w:left="360" w:hanging="360"/>
      </w:pPr>
      <w:rPr>
        <w:rFonts w:hint="default"/>
        <w:b w:val="0"/>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D6966BC"/>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6"/>
  </w:num>
  <w:num w:numId="3">
    <w:abstractNumId w:val="1"/>
    <w:lvlOverride w:ilvl="0">
      <w:startOverride w:val="1"/>
    </w:lvlOverride>
  </w:num>
  <w:num w:numId="4">
    <w:abstractNumId w:val="35"/>
  </w:num>
  <w:num w:numId="5">
    <w:abstractNumId w:val="3"/>
  </w:num>
  <w:num w:numId="6">
    <w:abstractNumId w:val="20"/>
  </w:num>
  <w:num w:numId="7">
    <w:abstractNumId w:val="5"/>
  </w:num>
  <w:num w:numId="8">
    <w:abstractNumId w:val="23"/>
  </w:num>
  <w:num w:numId="9">
    <w:abstractNumId w:val="16"/>
  </w:num>
  <w:num w:numId="10">
    <w:abstractNumId w:val="2"/>
  </w:num>
  <w:num w:numId="11">
    <w:abstractNumId w:val="11"/>
  </w:num>
  <w:num w:numId="12">
    <w:abstractNumId w:val="27"/>
  </w:num>
  <w:num w:numId="13">
    <w:abstractNumId w:val="12"/>
  </w:num>
  <w:num w:numId="14">
    <w:abstractNumId w:val="18"/>
  </w:num>
  <w:num w:numId="15">
    <w:abstractNumId w:val="8"/>
  </w:num>
  <w:num w:numId="16">
    <w:abstractNumId w:val="10"/>
  </w:num>
  <w:num w:numId="17">
    <w:abstractNumId w:val="21"/>
  </w:num>
  <w:num w:numId="18">
    <w:abstractNumId w:val="13"/>
    <w:lvlOverride w:ilvl="0">
      <w:startOverride w:val="1"/>
    </w:lvlOverride>
  </w:num>
  <w:num w:numId="19">
    <w:abstractNumId w:val="17"/>
  </w:num>
  <w:num w:numId="20">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33"/>
  </w:num>
  <w:num w:numId="22">
    <w:abstractNumId w:val="6"/>
  </w:num>
  <w:num w:numId="23">
    <w:abstractNumId w:val="31"/>
  </w:num>
  <w:num w:numId="24">
    <w:abstractNumId w:val="22"/>
  </w:num>
  <w:num w:numId="25">
    <w:abstractNumId w:val="30"/>
  </w:num>
  <w:num w:numId="26">
    <w:abstractNumId w:val="37"/>
  </w:num>
  <w:num w:numId="27">
    <w:abstractNumId w:val="15"/>
  </w:num>
  <w:num w:numId="28">
    <w:abstractNumId w:val="29"/>
  </w:num>
  <w:num w:numId="29">
    <w:abstractNumId w:val="28"/>
  </w:num>
  <w:num w:numId="30">
    <w:abstractNumId w:val="36"/>
  </w:num>
  <w:num w:numId="31">
    <w:abstractNumId w:val="34"/>
  </w:num>
  <w:num w:numId="32">
    <w:abstractNumId w:val="38"/>
  </w:num>
  <w:num w:numId="33">
    <w:abstractNumId w:val="14"/>
  </w:num>
  <w:num w:numId="34">
    <w:abstractNumId w:val="25"/>
  </w:num>
  <w:num w:numId="35">
    <w:abstractNumId w:val="19"/>
  </w:num>
  <w:num w:numId="36">
    <w:abstractNumId w:val="32"/>
  </w:num>
  <w:num w:numId="37">
    <w:abstractNumId w:val="24"/>
  </w:num>
  <w:num w:numId="38">
    <w:abstractNumId w:val="9"/>
  </w:num>
  <w:num w:numId="39">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9F7"/>
    <w:rsid w:val="000C19F7"/>
    <w:rsid w:val="001F7502"/>
    <w:rsid w:val="0036085D"/>
    <w:rsid w:val="00373593"/>
    <w:rsid w:val="00450DC0"/>
    <w:rsid w:val="00494D29"/>
    <w:rsid w:val="00503C69"/>
    <w:rsid w:val="005B0BC5"/>
    <w:rsid w:val="005E26E6"/>
    <w:rsid w:val="007624FF"/>
    <w:rsid w:val="007C38A7"/>
    <w:rsid w:val="007F7C79"/>
    <w:rsid w:val="008260CA"/>
    <w:rsid w:val="00835C87"/>
    <w:rsid w:val="008729C7"/>
    <w:rsid w:val="008B387D"/>
    <w:rsid w:val="008F1BA1"/>
    <w:rsid w:val="00943DCE"/>
    <w:rsid w:val="009F08A6"/>
    <w:rsid w:val="00A40C50"/>
    <w:rsid w:val="00B97B9E"/>
    <w:rsid w:val="00BB4F15"/>
    <w:rsid w:val="00C20500"/>
    <w:rsid w:val="00C36E10"/>
    <w:rsid w:val="00CA427C"/>
    <w:rsid w:val="00E244E8"/>
    <w:rsid w:val="00ED2936"/>
    <w:rsid w:val="00FF6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8B170"/>
  <w15:docId w15:val="{52239AF9-FB74-40AD-BDB8-EFA5AA13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94D29"/>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494D29"/>
    <w:pPr>
      <w:ind w:firstLine="454"/>
      <w:outlineLvl w:val="0"/>
    </w:pPr>
    <w:rPr>
      <w:b/>
      <w:caps/>
    </w:rPr>
  </w:style>
  <w:style w:type="paragraph" w:styleId="21">
    <w:name w:val="heading 2"/>
    <w:basedOn w:val="a3"/>
    <w:next w:val="a3"/>
    <w:link w:val="23"/>
    <w:qFormat/>
    <w:rsid w:val="00494D29"/>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494D29"/>
    <w:pPr>
      <w:spacing w:before="100" w:beforeAutospacing="1" w:after="100" w:afterAutospacing="1"/>
      <w:outlineLvl w:val="2"/>
    </w:pPr>
    <w:rPr>
      <w:b/>
      <w:bCs/>
      <w:sz w:val="27"/>
      <w:szCs w:val="27"/>
    </w:rPr>
  </w:style>
  <w:style w:type="paragraph" w:styleId="41">
    <w:name w:val="heading 4"/>
    <w:basedOn w:val="a3"/>
    <w:next w:val="a3"/>
    <w:link w:val="42"/>
    <w:qFormat/>
    <w:rsid w:val="00494D29"/>
    <w:pPr>
      <w:keepNext/>
      <w:spacing w:before="240" w:after="60"/>
      <w:outlineLvl w:val="3"/>
    </w:pPr>
    <w:rPr>
      <w:b/>
      <w:bCs/>
      <w:sz w:val="28"/>
      <w:szCs w:val="28"/>
    </w:rPr>
  </w:style>
  <w:style w:type="paragraph" w:styleId="50">
    <w:name w:val="heading 5"/>
    <w:basedOn w:val="a3"/>
    <w:next w:val="a3"/>
    <w:link w:val="51"/>
    <w:qFormat/>
    <w:rsid w:val="00494D29"/>
    <w:pPr>
      <w:spacing w:before="240" w:after="60"/>
      <w:outlineLvl w:val="4"/>
    </w:pPr>
    <w:rPr>
      <w:b/>
      <w:bCs/>
      <w:i/>
      <w:iCs/>
      <w:sz w:val="26"/>
      <w:szCs w:val="26"/>
    </w:rPr>
  </w:style>
  <w:style w:type="paragraph" w:styleId="6">
    <w:name w:val="heading 6"/>
    <w:basedOn w:val="a3"/>
    <w:next w:val="a3"/>
    <w:link w:val="60"/>
    <w:qFormat/>
    <w:rsid w:val="00494D29"/>
    <w:pPr>
      <w:spacing w:before="240" w:after="60"/>
      <w:outlineLvl w:val="5"/>
    </w:pPr>
    <w:rPr>
      <w:rFonts w:ascii="Calibri" w:hAnsi="Calibri"/>
      <w:b/>
      <w:bCs/>
      <w:sz w:val="22"/>
      <w:szCs w:val="22"/>
    </w:rPr>
  </w:style>
  <w:style w:type="paragraph" w:styleId="7">
    <w:name w:val="heading 7"/>
    <w:basedOn w:val="a3"/>
    <w:next w:val="a3"/>
    <w:link w:val="70"/>
    <w:qFormat/>
    <w:rsid w:val="00494D29"/>
    <w:pPr>
      <w:spacing w:before="240" w:after="60"/>
      <w:outlineLvl w:val="6"/>
    </w:pPr>
    <w:rPr>
      <w:rFonts w:ascii="Calibri" w:hAnsi="Calibri"/>
    </w:rPr>
  </w:style>
  <w:style w:type="paragraph" w:styleId="80">
    <w:name w:val="heading 8"/>
    <w:basedOn w:val="a3"/>
    <w:next w:val="a3"/>
    <w:link w:val="81"/>
    <w:qFormat/>
    <w:rsid w:val="00494D29"/>
    <w:pPr>
      <w:spacing w:before="240" w:after="60"/>
      <w:outlineLvl w:val="7"/>
    </w:pPr>
    <w:rPr>
      <w:rFonts w:ascii="Calibri" w:hAnsi="Calibri"/>
      <w:i/>
      <w:iCs/>
      <w:lang w:eastAsia="en-US"/>
    </w:rPr>
  </w:style>
  <w:style w:type="paragraph" w:styleId="9">
    <w:name w:val="heading 9"/>
    <w:basedOn w:val="a3"/>
    <w:next w:val="a3"/>
    <w:link w:val="90"/>
    <w:qFormat/>
    <w:rsid w:val="00494D29"/>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494D29"/>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494D29"/>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494D29"/>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494D29"/>
    <w:rPr>
      <w:rFonts w:ascii="Times New Roman" w:eastAsia="Times New Roman" w:hAnsi="Times New Roman" w:cs="Times New Roman"/>
      <w:b/>
      <w:bCs/>
      <w:sz w:val="28"/>
      <w:szCs w:val="28"/>
    </w:rPr>
  </w:style>
  <w:style w:type="character" w:customStyle="1" w:styleId="51">
    <w:name w:val="Заголовок 5 Знак"/>
    <w:basedOn w:val="a4"/>
    <w:link w:val="50"/>
    <w:rsid w:val="00494D29"/>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494D29"/>
    <w:rPr>
      <w:rFonts w:ascii="Calibri" w:eastAsia="Times New Roman" w:hAnsi="Calibri" w:cs="Times New Roman"/>
      <w:b/>
      <w:bCs/>
    </w:rPr>
  </w:style>
  <w:style w:type="character" w:customStyle="1" w:styleId="70">
    <w:name w:val="Заголовок 7 Знак"/>
    <w:basedOn w:val="a4"/>
    <w:link w:val="7"/>
    <w:rsid w:val="00494D29"/>
    <w:rPr>
      <w:rFonts w:ascii="Calibri" w:eastAsia="Times New Roman" w:hAnsi="Calibri" w:cs="Times New Roman"/>
      <w:sz w:val="24"/>
      <w:szCs w:val="24"/>
    </w:rPr>
  </w:style>
  <w:style w:type="character" w:customStyle="1" w:styleId="81">
    <w:name w:val="Заголовок 8 Знак"/>
    <w:basedOn w:val="a4"/>
    <w:link w:val="80"/>
    <w:rsid w:val="00494D29"/>
    <w:rPr>
      <w:rFonts w:ascii="Calibri" w:eastAsia="Times New Roman" w:hAnsi="Calibri" w:cs="Times New Roman"/>
      <w:i/>
      <w:iCs/>
      <w:sz w:val="24"/>
      <w:szCs w:val="24"/>
    </w:rPr>
  </w:style>
  <w:style w:type="character" w:customStyle="1" w:styleId="90">
    <w:name w:val="Заголовок 9 Знак"/>
    <w:basedOn w:val="a4"/>
    <w:link w:val="9"/>
    <w:rsid w:val="00494D29"/>
    <w:rPr>
      <w:rFonts w:ascii="Cambria" w:eastAsia="Times New Roman" w:hAnsi="Cambria" w:cs="Times New Roman"/>
    </w:rPr>
  </w:style>
  <w:style w:type="character" w:customStyle="1" w:styleId="14">
    <w:name w:val="Заголовок 1 Знак4"/>
    <w:link w:val="11"/>
    <w:locked/>
    <w:rsid w:val="00494D29"/>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494D29"/>
    <w:rPr>
      <w:rFonts w:ascii="Arial" w:eastAsia="Times New Roman" w:hAnsi="Arial" w:cs="Arial"/>
      <w:b/>
      <w:bCs/>
      <w:i/>
      <w:iCs/>
      <w:sz w:val="28"/>
      <w:szCs w:val="28"/>
    </w:rPr>
  </w:style>
  <w:style w:type="character" w:customStyle="1" w:styleId="320">
    <w:name w:val="Заголовок 3 Знак2"/>
    <w:link w:val="32"/>
    <w:locked/>
    <w:rsid w:val="00494D29"/>
    <w:rPr>
      <w:rFonts w:ascii="Times New Roman" w:eastAsia="Times New Roman" w:hAnsi="Times New Roman" w:cs="Times New Roman"/>
      <w:b/>
      <w:bCs/>
      <w:sz w:val="27"/>
      <w:szCs w:val="27"/>
      <w:lang w:eastAsia="ru-RU"/>
    </w:rPr>
  </w:style>
  <w:style w:type="character" w:styleId="HTML">
    <w:name w:val="HTML Sample"/>
    <w:rsid w:val="00494D29"/>
    <w:rPr>
      <w:rFonts w:ascii="Courier New" w:eastAsia="Times New Roman" w:hAnsi="Courier New" w:cs="Courier New"/>
    </w:rPr>
  </w:style>
  <w:style w:type="character" w:styleId="a7">
    <w:name w:val="FollowedHyperlink"/>
    <w:rsid w:val="00494D29"/>
    <w:rPr>
      <w:color w:val="800080"/>
      <w:u w:val="single"/>
    </w:rPr>
  </w:style>
  <w:style w:type="character" w:styleId="a8">
    <w:name w:val="footnote reference"/>
    <w:unhideWhenUsed/>
    <w:rsid w:val="00494D29"/>
    <w:rPr>
      <w:vertAlign w:val="superscript"/>
    </w:rPr>
  </w:style>
  <w:style w:type="character" w:styleId="a9">
    <w:name w:val="annotation reference"/>
    <w:rsid w:val="00494D29"/>
    <w:rPr>
      <w:sz w:val="16"/>
      <w:szCs w:val="16"/>
    </w:rPr>
  </w:style>
  <w:style w:type="character" w:styleId="aa">
    <w:name w:val="endnote reference"/>
    <w:unhideWhenUsed/>
    <w:rsid w:val="00494D29"/>
    <w:rPr>
      <w:vertAlign w:val="superscript"/>
    </w:rPr>
  </w:style>
  <w:style w:type="character" w:styleId="HTML0">
    <w:name w:val="HTML Acronym"/>
    <w:rsid w:val="00494D29"/>
  </w:style>
  <w:style w:type="character" w:styleId="ab">
    <w:name w:val="Emphasis"/>
    <w:qFormat/>
    <w:rsid w:val="00494D29"/>
    <w:rPr>
      <w:i/>
      <w:iCs/>
    </w:rPr>
  </w:style>
  <w:style w:type="character" w:styleId="ac">
    <w:name w:val="Hyperlink"/>
    <w:uiPriority w:val="99"/>
    <w:rsid w:val="00494D29"/>
    <w:rPr>
      <w:color w:val="000000"/>
      <w:u w:val="single"/>
    </w:rPr>
  </w:style>
  <w:style w:type="character" w:styleId="HTML1">
    <w:name w:val="HTML Code"/>
    <w:rsid w:val="00494D29"/>
    <w:rPr>
      <w:rFonts w:ascii="Courier New" w:eastAsia="Times New Roman" w:hAnsi="Courier New" w:cs="Courier New"/>
      <w:sz w:val="20"/>
      <w:szCs w:val="20"/>
    </w:rPr>
  </w:style>
  <w:style w:type="character" w:styleId="ad">
    <w:name w:val="page number"/>
    <w:rsid w:val="00494D29"/>
  </w:style>
  <w:style w:type="character" w:styleId="ae">
    <w:name w:val="line number"/>
    <w:unhideWhenUsed/>
    <w:rsid w:val="00494D29"/>
  </w:style>
  <w:style w:type="character" w:styleId="HTML2">
    <w:name w:val="HTML Definition"/>
    <w:rsid w:val="00494D29"/>
    <w:rPr>
      <w:i/>
      <w:iCs/>
    </w:rPr>
  </w:style>
  <w:style w:type="character" w:styleId="HTML3">
    <w:name w:val="HTML Variable"/>
    <w:rsid w:val="00494D29"/>
    <w:rPr>
      <w:i/>
      <w:iCs/>
    </w:rPr>
  </w:style>
  <w:style w:type="character" w:styleId="HTML4">
    <w:name w:val="HTML Typewriter"/>
    <w:rsid w:val="00494D29"/>
    <w:rPr>
      <w:rFonts w:ascii="Courier New" w:eastAsia="Times New Roman" w:hAnsi="Courier New" w:cs="Courier New"/>
      <w:sz w:val="20"/>
      <w:szCs w:val="20"/>
    </w:rPr>
  </w:style>
  <w:style w:type="character" w:styleId="af">
    <w:name w:val="Strong"/>
    <w:uiPriority w:val="22"/>
    <w:qFormat/>
    <w:rsid w:val="00494D29"/>
    <w:rPr>
      <w:b/>
      <w:bCs/>
    </w:rPr>
  </w:style>
  <w:style w:type="character" w:styleId="HTML5">
    <w:name w:val="HTML Cite"/>
    <w:unhideWhenUsed/>
    <w:rsid w:val="00494D29"/>
    <w:rPr>
      <w:i/>
      <w:iCs/>
    </w:rPr>
  </w:style>
  <w:style w:type="paragraph" w:styleId="af0">
    <w:name w:val="Balloon Text"/>
    <w:basedOn w:val="a3"/>
    <w:link w:val="af1"/>
    <w:rsid w:val="00494D29"/>
    <w:rPr>
      <w:rFonts w:ascii="Tahoma" w:hAnsi="Tahoma"/>
      <w:sz w:val="16"/>
      <w:szCs w:val="16"/>
    </w:rPr>
  </w:style>
  <w:style w:type="character" w:customStyle="1" w:styleId="af1">
    <w:name w:val="Текст выноски Знак"/>
    <w:basedOn w:val="a4"/>
    <w:link w:val="af0"/>
    <w:rsid w:val="00494D29"/>
    <w:rPr>
      <w:rFonts w:ascii="Tahoma" w:eastAsia="Times New Roman" w:hAnsi="Tahoma" w:cs="Times New Roman"/>
      <w:sz w:val="16"/>
      <w:szCs w:val="16"/>
    </w:rPr>
  </w:style>
  <w:style w:type="paragraph" w:styleId="24">
    <w:name w:val="Body Text 2"/>
    <w:basedOn w:val="a3"/>
    <w:link w:val="25"/>
    <w:rsid w:val="00494D29"/>
    <w:pPr>
      <w:jc w:val="both"/>
    </w:pPr>
    <w:rPr>
      <w:color w:val="000000"/>
      <w:sz w:val="28"/>
    </w:rPr>
  </w:style>
  <w:style w:type="character" w:customStyle="1" w:styleId="25">
    <w:name w:val="Основной текст 2 Знак"/>
    <w:basedOn w:val="a4"/>
    <w:link w:val="24"/>
    <w:rsid w:val="00494D29"/>
    <w:rPr>
      <w:rFonts w:ascii="Times New Roman" w:eastAsia="Times New Roman" w:hAnsi="Times New Roman" w:cs="Times New Roman"/>
      <w:color w:val="000000"/>
      <w:sz w:val="28"/>
      <w:szCs w:val="24"/>
      <w:lang w:eastAsia="ru-RU"/>
    </w:rPr>
  </w:style>
  <w:style w:type="paragraph" w:styleId="5">
    <w:name w:val="List Number 5"/>
    <w:basedOn w:val="a3"/>
    <w:rsid w:val="00494D29"/>
    <w:pPr>
      <w:numPr>
        <w:numId w:val="1"/>
      </w:numPr>
      <w:tabs>
        <w:tab w:val="left" w:pos="1492"/>
      </w:tabs>
    </w:pPr>
  </w:style>
  <w:style w:type="paragraph" w:styleId="af2">
    <w:name w:val="Normal Indent"/>
    <w:basedOn w:val="a3"/>
    <w:rsid w:val="00494D29"/>
    <w:pPr>
      <w:ind w:firstLine="720"/>
      <w:jc w:val="both"/>
    </w:pPr>
    <w:rPr>
      <w:sz w:val="28"/>
      <w:szCs w:val="20"/>
    </w:rPr>
  </w:style>
  <w:style w:type="paragraph" w:styleId="af3">
    <w:name w:val="Plain Text"/>
    <w:basedOn w:val="a3"/>
    <w:link w:val="af4"/>
    <w:rsid w:val="00494D29"/>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494D29"/>
    <w:rPr>
      <w:rFonts w:ascii="Courier New" w:eastAsia="Times New Roman" w:hAnsi="Courier New" w:cs="Courier New"/>
      <w:sz w:val="20"/>
      <w:szCs w:val="20"/>
      <w:lang w:eastAsia="ru-RU"/>
    </w:rPr>
  </w:style>
  <w:style w:type="paragraph" w:styleId="34">
    <w:name w:val="Body Text Indent 3"/>
    <w:basedOn w:val="a3"/>
    <w:link w:val="330"/>
    <w:rsid w:val="00494D29"/>
    <w:pPr>
      <w:spacing w:after="120"/>
      <w:ind w:left="283"/>
    </w:pPr>
    <w:rPr>
      <w:sz w:val="16"/>
      <w:szCs w:val="16"/>
    </w:rPr>
  </w:style>
  <w:style w:type="character" w:customStyle="1" w:styleId="35">
    <w:name w:val="Основной текст с отступом 3 Знак"/>
    <w:basedOn w:val="a4"/>
    <w:rsid w:val="00494D29"/>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494D29"/>
    <w:rPr>
      <w:rFonts w:ascii="Times New Roman" w:eastAsia="Times New Roman" w:hAnsi="Times New Roman" w:cs="Times New Roman"/>
      <w:sz w:val="16"/>
      <w:szCs w:val="16"/>
      <w:lang w:eastAsia="ru-RU"/>
    </w:rPr>
  </w:style>
  <w:style w:type="paragraph" w:styleId="af5">
    <w:name w:val="endnote text"/>
    <w:basedOn w:val="a3"/>
    <w:link w:val="af6"/>
    <w:unhideWhenUsed/>
    <w:rsid w:val="00494D29"/>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494D29"/>
    <w:rPr>
      <w:rFonts w:ascii="Times New Roman" w:eastAsia="Times New Roman" w:hAnsi="Times New Roman" w:cs="Times New Roman"/>
      <w:color w:val="000000"/>
      <w:sz w:val="28"/>
      <w:szCs w:val="24"/>
    </w:rPr>
  </w:style>
  <w:style w:type="paragraph" w:styleId="af7">
    <w:name w:val="caption"/>
    <w:basedOn w:val="a3"/>
    <w:next w:val="a3"/>
    <w:qFormat/>
    <w:rsid w:val="00494D29"/>
    <w:rPr>
      <w:b/>
      <w:bCs/>
      <w:sz w:val="20"/>
      <w:szCs w:val="20"/>
    </w:rPr>
  </w:style>
  <w:style w:type="paragraph" w:styleId="af8">
    <w:name w:val="annotation text"/>
    <w:basedOn w:val="a3"/>
    <w:link w:val="af9"/>
    <w:rsid w:val="00494D29"/>
    <w:rPr>
      <w:sz w:val="20"/>
      <w:szCs w:val="20"/>
    </w:rPr>
  </w:style>
  <w:style w:type="character" w:customStyle="1" w:styleId="af9">
    <w:name w:val="Текст примечания Знак"/>
    <w:basedOn w:val="a4"/>
    <w:link w:val="af8"/>
    <w:rsid w:val="00494D29"/>
    <w:rPr>
      <w:rFonts w:ascii="Times New Roman" w:eastAsia="Times New Roman" w:hAnsi="Times New Roman" w:cs="Times New Roman"/>
      <w:sz w:val="20"/>
      <w:szCs w:val="20"/>
      <w:lang w:eastAsia="ru-RU"/>
    </w:rPr>
  </w:style>
  <w:style w:type="paragraph" w:styleId="13">
    <w:name w:val="index 1"/>
    <w:basedOn w:val="a3"/>
    <w:next w:val="a3"/>
    <w:rsid w:val="00494D29"/>
    <w:pPr>
      <w:suppressAutoHyphens/>
      <w:ind w:left="240" w:hanging="240"/>
    </w:pPr>
    <w:rPr>
      <w:lang w:eastAsia="ar-SA"/>
    </w:rPr>
  </w:style>
  <w:style w:type="paragraph" w:styleId="afa">
    <w:name w:val="annotation subject"/>
    <w:basedOn w:val="af8"/>
    <w:next w:val="af8"/>
    <w:link w:val="afb"/>
    <w:rsid w:val="00494D29"/>
    <w:rPr>
      <w:b/>
      <w:bCs/>
    </w:rPr>
  </w:style>
  <w:style w:type="character" w:customStyle="1" w:styleId="afb">
    <w:name w:val="Тема примечания Знак"/>
    <w:basedOn w:val="af9"/>
    <w:link w:val="afa"/>
    <w:rsid w:val="00494D29"/>
    <w:rPr>
      <w:rFonts w:ascii="Times New Roman" w:eastAsia="Times New Roman" w:hAnsi="Times New Roman" w:cs="Times New Roman"/>
      <w:b/>
      <w:bCs/>
      <w:sz w:val="20"/>
      <w:szCs w:val="20"/>
      <w:lang w:eastAsia="ru-RU"/>
    </w:rPr>
  </w:style>
  <w:style w:type="paragraph" w:styleId="afc">
    <w:name w:val="Document Map"/>
    <w:basedOn w:val="a3"/>
    <w:link w:val="afd"/>
    <w:rsid w:val="00494D29"/>
    <w:pPr>
      <w:shd w:val="clear" w:color="auto" w:fill="000080"/>
    </w:pPr>
    <w:rPr>
      <w:rFonts w:ascii="Tahoma" w:hAnsi="Tahoma"/>
      <w:sz w:val="20"/>
      <w:szCs w:val="20"/>
    </w:rPr>
  </w:style>
  <w:style w:type="character" w:customStyle="1" w:styleId="afd">
    <w:name w:val="Схема документа Знак"/>
    <w:basedOn w:val="a4"/>
    <w:link w:val="afc"/>
    <w:rsid w:val="00494D29"/>
    <w:rPr>
      <w:rFonts w:ascii="Tahoma" w:eastAsia="Times New Roman" w:hAnsi="Tahoma" w:cs="Times New Roman"/>
      <w:sz w:val="20"/>
      <w:szCs w:val="20"/>
      <w:shd w:val="clear" w:color="auto" w:fill="000080"/>
    </w:rPr>
  </w:style>
  <w:style w:type="paragraph" w:styleId="afe">
    <w:name w:val="footnote text"/>
    <w:basedOn w:val="a3"/>
    <w:link w:val="aff"/>
    <w:rsid w:val="00494D29"/>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494D29"/>
    <w:rPr>
      <w:rFonts w:ascii="Courier New" w:eastAsia="Courier New" w:hAnsi="Courier New" w:cs="Courier New"/>
      <w:color w:val="000000"/>
      <w:sz w:val="28"/>
      <w:szCs w:val="24"/>
      <w:lang w:eastAsia="ru-RU"/>
    </w:rPr>
  </w:style>
  <w:style w:type="paragraph" w:styleId="8">
    <w:name w:val="toc 8"/>
    <w:basedOn w:val="a3"/>
    <w:next w:val="a3"/>
    <w:rsid w:val="00494D29"/>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494D29"/>
    <w:pPr>
      <w:numPr>
        <w:numId w:val="3"/>
      </w:numPr>
      <w:tabs>
        <w:tab w:val="left" w:pos="926"/>
      </w:tabs>
    </w:pPr>
  </w:style>
  <w:style w:type="paragraph" w:styleId="HTML6">
    <w:name w:val="HTML Address"/>
    <w:basedOn w:val="a3"/>
    <w:link w:val="HTML7"/>
    <w:unhideWhenUsed/>
    <w:rsid w:val="00494D29"/>
    <w:rPr>
      <w:sz w:val="16"/>
      <w:szCs w:val="16"/>
    </w:rPr>
  </w:style>
  <w:style w:type="character" w:customStyle="1" w:styleId="HTML7">
    <w:name w:val="Адрес HTML Знак"/>
    <w:basedOn w:val="a4"/>
    <w:link w:val="HTML6"/>
    <w:rsid w:val="00494D29"/>
    <w:rPr>
      <w:rFonts w:ascii="Times New Roman" w:eastAsia="Times New Roman" w:hAnsi="Times New Roman" w:cs="Times New Roman"/>
      <w:sz w:val="16"/>
      <w:szCs w:val="16"/>
      <w:lang w:val="ru-RU" w:eastAsia="ru-RU"/>
    </w:rPr>
  </w:style>
  <w:style w:type="paragraph" w:styleId="aff0">
    <w:name w:val="header"/>
    <w:basedOn w:val="a3"/>
    <w:link w:val="aff1"/>
    <w:rsid w:val="00494D29"/>
    <w:pPr>
      <w:tabs>
        <w:tab w:val="center" w:pos="4677"/>
        <w:tab w:val="right" w:pos="9355"/>
      </w:tabs>
    </w:pPr>
    <w:rPr>
      <w:b/>
      <w:caps/>
    </w:rPr>
  </w:style>
  <w:style w:type="character" w:customStyle="1" w:styleId="aff1">
    <w:name w:val="Верхний колонтитул Знак"/>
    <w:basedOn w:val="a4"/>
    <w:link w:val="aff0"/>
    <w:rsid w:val="00494D29"/>
    <w:rPr>
      <w:rFonts w:ascii="Times New Roman" w:eastAsia="Times New Roman" w:hAnsi="Times New Roman" w:cs="Times New Roman"/>
      <w:b/>
      <w:caps/>
      <w:sz w:val="24"/>
      <w:szCs w:val="24"/>
      <w:lang w:eastAsia="ru-RU"/>
    </w:rPr>
  </w:style>
  <w:style w:type="paragraph" w:styleId="91">
    <w:name w:val="toc 9"/>
    <w:basedOn w:val="a3"/>
    <w:next w:val="a3"/>
    <w:rsid w:val="00494D29"/>
    <w:pPr>
      <w:spacing w:after="100" w:line="276" w:lineRule="auto"/>
      <w:ind w:left="1760"/>
    </w:pPr>
    <w:rPr>
      <w:rFonts w:ascii="Calibri" w:hAnsi="Calibri"/>
      <w:sz w:val="22"/>
      <w:szCs w:val="22"/>
    </w:rPr>
  </w:style>
  <w:style w:type="paragraph" w:styleId="71">
    <w:name w:val="toc 7"/>
    <w:basedOn w:val="a3"/>
    <w:next w:val="a3"/>
    <w:rsid w:val="00494D29"/>
    <w:pPr>
      <w:spacing w:after="100" w:line="276" w:lineRule="auto"/>
      <w:ind w:left="1320"/>
    </w:pPr>
    <w:rPr>
      <w:rFonts w:ascii="Calibri" w:hAnsi="Calibri"/>
      <w:sz w:val="22"/>
      <w:szCs w:val="22"/>
    </w:rPr>
  </w:style>
  <w:style w:type="paragraph" w:styleId="aff2">
    <w:name w:val="Body Text"/>
    <w:basedOn w:val="a3"/>
    <w:link w:val="43"/>
    <w:rsid w:val="00494D29"/>
    <w:pPr>
      <w:spacing w:after="120"/>
    </w:pPr>
  </w:style>
  <w:style w:type="character" w:customStyle="1" w:styleId="aff3">
    <w:name w:val="Основной текст Знак"/>
    <w:basedOn w:val="a4"/>
    <w:rsid w:val="00494D29"/>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494D29"/>
    <w:rPr>
      <w:rFonts w:ascii="Times New Roman" w:eastAsia="Times New Roman" w:hAnsi="Times New Roman" w:cs="Times New Roman"/>
      <w:sz w:val="24"/>
      <w:szCs w:val="24"/>
      <w:lang w:eastAsia="ru-RU"/>
    </w:rPr>
  </w:style>
  <w:style w:type="paragraph" w:styleId="aff4">
    <w:name w:val="index heading"/>
    <w:basedOn w:val="a3"/>
    <w:rsid w:val="00494D29"/>
    <w:pPr>
      <w:suppressLineNumbers/>
      <w:suppressAutoHyphens/>
    </w:pPr>
    <w:rPr>
      <w:rFonts w:cs="Tahoma"/>
      <w:lang w:eastAsia="ar-SA"/>
    </w:rPr>
  </w:style>
  <w:style w:type="paragraph" w:styleId="15">
    <w:name w:val="toc 1"/>
    <w:basedOn w:val="a3"/>
    <w:next w:val="a3"/>
    <w:link w:val="16"/>
    <w:rsid w:val="00494D29"/>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494D29"/>
    <w:rPr>
      <w:rFonts w:ascii="Times New Roman" w:eastAsia="Times New Roman" w:hAnsi="Times New Roman" w:cs="Times New Roman"/>
      <w:color w:val="000000"/>
      <w:sz w:val="24"/>
      <w:szCs w:val="24"/>
      <w:lang w:eastAsia="ru-RU"/>
    </w:rPr>
  </w:style>
  <w:style w:type="paragraph" w:styleId="aff5">
    <w:name w:val="macro"/>
    <w:link w:val="aff6"/>
    <w:rsid w:val="00494D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494D29"/>
    <w:rPr>
      <w:rFonts w:ascii="Courier New" w:eastAsia="Times New Roman" w:hAnsi="Courier New" w:cs="Times New Roman"/>
      <w:sz w:val="20"/>
      <w:szCs w:val="20"/>
      <w:lang w:val="en-US" w:eastAsia="ru-RU"/>
    </w:rPr>
  </w:style>
  <w:style w:type="paragraph" w:styleId="61">
    <w:name w:val="toc 6"/>
    <w:basedOn w:val="a3"/>
    <w:next w:val="a3"/>
    <w:rsid w:val="00494D29"/>
    <w:pPr>
      <w:spacing w:after="100" w:line="276" w:lineRule="auto"/>
      <w:ind w:left="1100"/>
    </w:pPr>
    <w:rPr>
      <w:rFonts w:ascii="Calibri" w:hAnsi="Calibri"/>
      <w:sz w:val="22"/>
      <w:szCs w:val="22"/>
    </w:rPr>
  </w:style>
  <w:style w:type="paragraph" w:styleId="36">
    <w:name w:val="toc 3"/>
    <w:basedOn w:val="a3"/>
    <w:next w:val="a3"/>
    <w:rsid w:val="00494D29"/>
    <w:pPr>
      <w:widowControl w:val="0"/>
      <w:tabs>
        <w:tab w:val="left" w:pos="360"/>
      </w:tabs>
      <w:autoSpaceDE w:val="0"/>
      <w:autoSpaceDN w:val="0"/>
      <w:adjustRightInd w:val="0"/>
      <w:ind w:left="400"/>
    </w:pPr>
    <w:rPr>
      <w:szCs w:val="20"/>
    </w:rPr>
  </w:style>
  <w:style w:type="paragraph" w:styleId="26">
    <w:name w:val="toc 2"/>
    <w:basedOn w:val="a3"/>
    <w:next w:val="a3"/>
    <w:rsid w:val="00494D29"/>
    <w:pPr>
      <w:widowControl w:val="0"/>
      <w:tabs>
        <w:tab w:val="left" w:pos="360"/>
      </w:tabs>
      <w:autoSpaceDE w:val="0"/>
      <w:autoSpaceDN w:val="0"/>
      <w:adjustRightInd w:val="0"/>
      <w:ind w:left="200"/>
    </w:pPr>
    <w:rPr>
      <w:szCs w:val="20"/>
    </w:rPr>
  </w:style>
  <w:style w:type="paragraph" w:styleId="40">
    <w:name w:val="toc 4"/>
    <w:basedOn w:val="a3"/>
    <w:next w:val="a3"/>
    <w:rsid w:val="00494D29"/>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494D29"/>
    <w:pPr>
      <w:spacing w:after="100" w:line="276" w:lineRule="auto"/>
      <w:ind w:left="880"/>
    </w:pPr>
    <w:rPr>
      <w:rFonts w:ascii="Calibri" w:hAnsi="Calibri"/>
      <w:sz w:val="22"/>
      <w:szCs w:val="22"/>
    </w:rPr>
  </w:style>
  <w:style w:type="paragraph" w:styleId="53">
    <w:name w:val="List Bullet 5"/>
    <w:basedOn w:val="a3"/>
    <w:rsid w:val="00494D29"/>
    <w:pPr>
      <w:ind w:left="1132" w:hanging="283"/>
    </w:pPr>
    <w:rPr>
      <w:color w:val="00000A"/>
    </w:rPr>
  </w:style>
  <w:style w:type="paragraph" w:styleId="aff7">
    <w:name w:val="Body Text First Indent"/>
    <w:basedOn w:val="aff2"/>
    <w:link w:val="aff8"/>
    <w:rsid w:val="00494D29"/>
    <w:pPr>
      <w:ind w:firstLine="210"/>
    </w:pPr>
    <w:rPr>
      <w:b/>
      <w:bCs/>
      <w:sz w:val="27"/>
      <w:szCs w:val="27"/>
    </w:rPr>
  </w:style>
  <w:style w:type="character" w:customStyle="1" w:styleId="aff8">
    <w:name w:val="Красная строка Знак"/>
    <w:basedOn w:val="aff3"/>
    <w:link w:val="aff7"/>
    <w:rsid w:val="00494D29"/>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494D29"/>
    <w:pPr>
      <w:spacing w:after="120"/>
      <w:ind w:left="283"/>
    </w:pPr>
  </w:style>
  <w:style w:type="character" w:customStyle="1" w:styleId="affa">
    <w:name w:val="Основной текст с отступом Знак"/>
    <w:basedOn w:val="a4"/>
    <w:link w:val="aff9"/>
    <w:semiHidden/>
    <w:rsid w:val="00494D29"/>
    <w:rPr>
      <w:rFonts w:ascii="Times New Roman" w:eastAsia="Times New Roman" w:hAnsi="Times New Roman" w:cs="Times New Roman"/>
      <w:sz w:val="24"/>
      <w:szCs w:val="24"/>
      <w:lang w:eastAsia="ru-RU"/>
    </w:rPr>
  </w:style>
  <w:style w:type="paragraph" w:styleId="27">
    <w:name w:val="Body Text First Indent 2"/>
    <w:basedOn w:val="aff9"/>
    <w:link w:val="28"/>
    <w:rsid w:val="00494D29"/>
    <w:pPr>
      <w:ind w:firstLine="210"/>
    </w:pPr>
  </w:style>
  <w:style w:type="character" w:customStyle="1" w:styleId="28">
    <w:name w:val="Красная строка 2 Знак"/>
    <w:basedOn w:val="affa"/>
    <w:link w:val="27"/>
    <w:rsid w:val="00494D29"/>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494D29"/>
    <w:rPr>
      <w:sz w:val="24"/>
      <w:szCs w:val="24"/>
      <w:lang w:val="ru-RU" w:eastAsia="ru-RU" w:bidi="ar-SA"/>
    </w:rPr>
  </w:style>
  <w:style w:type="paragraph" w:styleId="44">
    <w:name w:val="List Bullet 4"/>
    <w:basedOn w:val="a3"/>
    <w:rsid w:val="00494D29"/>
    <w:pPr>
      <w:ind w:left="849" w:hanging="283"/>
    </w:pPr>
    <w:rPr>
      <w:color w:val="00000A"/>
    </w:rPr>
  </w:style>
  <w:style w:type="paragraph" w:styleId="affb">
    <w:name w:val="List Bullet"/>
    <w:basedOn w:val="a3"/>
    <w:rsid w:val="00494D29"/>
    <w:pPr>
      <w:tabs>
        <w:tab w:val="left" w:pos="643"/>
      </w:tabs>
      <w:ind w:left="643" w:hanging="360"/>
      <w:contextualSpacing/>
    </w:pPr>
  </w:style>
  <w:style w:type="paragraph" w:styleId="2">
    <w:name w:val="List Bullet 2"/>
    <w:basedOn w:val="a3"/>
    <w:rsid w:val="00494D29"/>
    <w:pPr>
      <w:numPr>
        <w:numId w:val="5"/>
      </w:numPr>
      <w:tabs>
        <w:tab w:val="left" w:pos="643"/>
      </w:tabs>
    </w:pPr>
  </w:style>
  <w:style w:type="paragraph" w:styleId="37">
    <w:name w:val="List Bullet 3"/>
    <w:basedOn w:val="a3"/>
    <w:rsid w:val="00494D29"/>
    <w:pPr>
      <w:tabs>
        <w:tab w:val="left" w:pos="926"/>
      </w:tabs>
      <w:ind w:left="926" w:hanging="360"/>
    </w:pPr>
  </w:style>
  <w:style w:type="paragraph" w:customStyle="1" w:styleId="affc">
    <w:basedOn w:val="a3"/>
    <w:next w:val="affd"/>
    <w:qFormat/>
    <w:rsid w:val="00494D29"/>
    <w:pPr>
      <w:suppressAutoHyphens/>
      <w:jc w:val="center"/>
    </w:pPr>
    <w:rPr>
      <w:sz w:val="28"/>
      <w:lang w:val="en-US" w:eastAsia="ar-SA"/>
    </w:rPr>
  </w:style>
  <w:style w:type="character" w:customStyle="1" w:styleId="54">
    <w:name w:val="Заголовок Знак5"/>
    <w:link w:val="affe"/>
    <w:rsid w:val="00494D29"/>
    <w:rPr>
      <w:sz w:val="28"/>
      <w:szCs w:val="24"/>
      <w:lang w:val="en-US" w:eastAsia="ar-SA" w:bidi="ar-SA"/>
    </w:rPr>
  </w:style>
  <w:style w:type="paragraph" w:styleId="affd">
    <w:name w:val="Subtitle"/>
    <w:basedOn w:val="a3"/>
    <w:link w:val="afff"/>
    <w:qFormat/>
    <w:rsid w:val="00494D29"/>
    <w:pPr>
      <w:jc w:val="center"/>
    </w:pPr>
    <w:rPr>
      <w:b/>
    </w:rPr>
  </w:style>
  <w:style w:type="character" w:customStyle="1" w:styleId="afff">
    <w:name w:val="Подзаголовок Знак"/>
    <w:basedOn w:val="a4"/>
    <w:link w:val="affd"/>
    <w:rsid w:val="00494D29"/>
    <w:rPr>
      <w:rFonts w:ascii="Times New Roman" w:eastAsia="Times New Roman" w:hAnsi="Times New Roman" w:cs="Times New Roman"/>
      <w:b/>
      <w:sz w:val="24"/>
      <w:szCs w:val="24"/>
    </w:rPr>
  </w:style>
  <w:style w:type="paragraph" w:styleId="afff0">
    <w:name w:val="footer"/>
    <w:basedOn w:val="a3"/>
    <w:link w:val="afff1"/>
    <w:rsid w:val="00494D29"/>
    <w:pPr>
      <w:tabs>
        <w:tab w:val="center" w:pos="4677"/>
        <w:tab w:val="right" w:pos="9355"/>
      </w:tabs>
    </w:pPr>
  </w:style>
  <w:style w:type="character" w:customStyle="1" w:styleId="afff1">
    <w:name w:val="Нижний колонтитул Знак"/>
    <w:basedOn w:val="a4"/>
    <w:link w:val="afff0"/>
    <w:rsid w:val="00494D29"/>
    <w:rPr>
      <w:rFonts w:ascii="Times New Roman" w:eastAsia="Times New Roman" w:hAnsi="Times New Roman" w:cs="Times New Roman"/>
      <w:sz w:val="24"/>
      <w:szCs w:val="24"/>
      <w:lang w:eastAsia="ru-RU"/>
    </w:rPr>
  </w:style>
  <w:style w:type="paragraph" w:styleId="a2">
    <w:name w:val="List Number"/>
    <w:basedOn w:val="a3"/>
    <w:rsid w:val="00494D29"/>
    <w:pPr>
      <w:numPr>
        <w:numId w:val="6"/>
      </w:numPr>
      <w:tabs>
        <w:tab w:val="left" w:pos="1354"/>
      </w:tabs>
      <w:contextualSpacing/>
    </w:pPr>
    <w:rPr>
      <w:sz w:val="20"/>
      <w:szCs w:val="20"/>
      <w:lang w:eastAsia="en-US"/>
    </w:rPr>
  </w:style>
  <w:style w:type="paragraph" w:styleId="2a">
    <w:name w:val="List Number 2"/>
    <w:basedOn w:val="a3"/>
    <w:rsid w:val="00494D29"/>
    <w:pPr>
      <w:widowControl w:val="0"/>
      <w:tabs>
        <w:tab w:val="left" w:pos="641"/>
      </w:tabs>
      <w:ind w:left="641" w:hanging="358"/>
    </w:pPr>
    <w:rPr>
      <w:rFonts w:ascii="Courier New" w:hAnsi="Courier New"/>
      <w:szCs w:val="20"/>
    </w:rPr>
  </w:style>
  <w:style w:type="paragraph" w:styleId="afff2">
    <w:name w:val="List"/>
    <w:basedOn w:val="a3"/>
    <w:rsid w:val="00494D29"/>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494D29"/>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494D29"/>
    <w:rPr>
      <w:rFonts w:ascii="Times New Roman" w:eastAsia="Times New Roman" w:hAnsi="Times New Roman" w:cs="Times New Roman"/>
      <w:sz w:val="24"/>
      <w:szCs w:val="24"/>
      <w:lang w:eastAsia="ru-RU" w:bidi="hi-IN"/>
    </w:rPr>
  </w:style>
  <w:style w:type="paragraph" w:styleId="30">
    <w:name w:val="Body Text 3"/>
    <w:basedOn w:val="a3"/>
    <w:link w:val="321"/>
    <w:rsid w:val="00494D29"/>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494D29"/>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494D29"/>
    <w:rPr>
      <w:rFonts w:ascii="Times New Roman" w:eastAsia="Times New Roman" w:hAnsi="Times New Roman" w:cs="Times New Roman"/>
      <w:sz w:val="16"/>
      <w:szCs w:val="16"/>
    </w:rPr>
  </w:style>
  <w:style w:type="paragraph" w:styleId="2b">
    <w:name w:val="Body Text Indent 2"/>
    <w:basedOn w:val="a3"/>
    <w:link w:val="220"/>
    <w:rsid w:val="00494D29"/>
    <w:pPr>
      <w:spacing w:after="120" w:line="480" w:lineRule="auto"/>
      <w:ind w:left="283"/>
    </w:pPr>
  </w:style>
  <w:style w:type="character" w:customStyle="1" w:styleId="2c">
    <w:name w:val="Основной текст с отступом 2 Знак"/>
    <w:basedOn w:val="a4"/>
    <w:rsid w:val="00494D29"/>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494D29"/>
    <w:rPr>
      <w:rFonts w:ascii="Times New Roman" w:eastAsia="Times New Roman" w:hAnsi="Times New Roman" w:cs="Times New Roman"/>
      <w:sz w:val="24"/>
      <w:szCs w:val="24"/>
      <w:lang w:eastAsia="ru-RU"/>
    </w:rPr>
  </w:style>
  <w:style w:type="paragraph" w:styleId="2d">
    <w:name w:val="List Continue 2"/>
    <w:basedOn w:val="a3"/>
    <w:rsid w:val="00494D29"/>
    <w:pPr>
      <w:spacing w:after="120"/>
      <w:ind w:left="566"/>
      <w:jc w:val="both"/>
    </w:pPr>
    <w:rPr>
      <w:sz w:val="20"/>
      <w:szCs w:val="20"/>
    </w:rPr>
  </w:style>
  <w:style w:type="paragraph" w:styleId="2e">
    <w:name w:val="List 2"/>
    <w:basedOn w:val="a3"/>
    <w:rsid w:val="00494D29"/>
    <w:pPr>
      <w:ind w:left="566" w:hanging="283"/>
      <w:contextualSpacing/>
    </w:pPr>
  </w:style>
  <w:style w:type="paragraph" w:styleId="39">
    <w:name w:val="List 3"/>
    <w:basedOn w:val="a3"/>
    <w:rsid w:val="00494D29"/>
    <w:pPr>
      <w:ind w:left="849" w:hanging="283"/>
    </w:pPr>
  </w:style>
  <w:style w:type="paragraph" w:styleId="45">
    <w:name w:val="List 4"/>
    <w:basedOn w:val="a3"/>
    <w:rsid w:val="00494D29"/>
    <w:pPr>
      <w:ind w:left="1132" w:hanging="283"/>
      <w:contextualSpacing/>
    </w:pPr>
  </w:style>
  <w:style w:type="paragraph" w:styleId="HTML8">
    <w:name w:val="HTML Preformatted"/>
    <w:basedOn w:val="a3"/>
    <w:link w:val="HTML30"/>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494D29"/>
    <w:rPr>
      <w:rFonts w:ascii="Consolas" w:eastAsia="Times New Roman" w:hAnsi="Consolas" w:cs="Times New Roman"/>
      <w:sz w:val="20"/>
      <w:szCs w:val="20"/>
      <w:lang w:eastAsia="ru-RU"/>
    </w:rPr>
  </w:style>
  <w:style w:type="character" w:customStyle="1" w:styleId="HTML30">
    <w:name w:val="Стандартный HTML Знак3"/>
    <w:link w:val="HTML8"/>
    <w:rsid w:val="00494D29"/>
    <w:rPr>
      <w:rFonts w:ascii="Courier New" w:eastAsia="Times New Roman" w:hAnsi="Courier New" w:cs="Times New Roman"/>
      <w:sz w:val="20"/>
      <w:szCs w:val="20"/>
    </w:rPr>
  </w:style>
  <w:style w:type="paragraph" w:styleId="afff4">
    <w:name w:val="Block Text"/>
    <w:basedOn w:val="a3"/>
    <w:rsid w:val="00494D29"/>
    <w:pPr>
      <w:ind w:left="709" w:right="-908"/>
    </w:pPr>
    <w:rPr>
      <w:szCs w:val="20"/>
    </w:rPr>
  </w:style>
  <w:style w:type="table" w:styleId="18">
    <w:name w:val="Table Simple 1"/>
    <w:basedOn w:val="a5"/>
    <w:rsid w:val="00494D29"/>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494D2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494D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494D2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494D29"/>
    <w:rPr>
      <w:rFonts w:ascii="Times New Roman" w:hAnsi="Times New Roman" w:cs="Times New Roman"/>
      <w:b/>
      <w:bCs/>
      <w:sz w:val="26"/>
      <w:szCs w:val="26"/>
    </w:rPr>
  </w:style>
  <w:style w:type="paragraph" w:customStyle="1" w:styleId="afff7">
    <w:name w:val="Для таблиц"/>
    <w:basedOn w:val="a3"/>
    <w:uiPriority w:val="99"/>
    <w:rsid w:val="00494D29"/>
  </w:style>
  <w:style w:type="paragraph" w:customStyle="1" w:styleId="afff8">
    <w:name w:val="список с точками"/>
    <w:basedOn w:val="a3"/>
    <w:rsid w:val="00494D29"/>
    <w:pPr>
      <w:tabs>
        <w:tab w:val="left" w:pos="3330"/>
      </w:tabs>
      <w:spacing w:line="312" w:lineRule="auto"/>
      <w:ind w:left="3330" w:hanging="720"/>
      <w:jc w:val="both"/>
    </w:pPr>
  </w:style>
  <w:style w:type="paragraph" w:customStyle="1" w:styleId="Default">
    <w:name w:val="Default"/>
    <w:rsid w:val="00494D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494D29"/>
    <w:rPr>
      <w:rFonts w:ascii="Times New Roman" w:hAnsi="Times New Roman" w:cs="Times New Roman"/>
      <w:b/>
      <w:bCs/>
      <w:sz w:val="24"/>
      <w:szCs w:val="24"/>
    </w:rPr>
  </w:style>
  <w:style w:type="character" w:customStyle="1" w:styleId="FontStyle12">
    <w:name w:val="Font Style12"/>
    <w:rsid w:val="00494D29"/>
    <w:rPr>
      <w:rFonts w:ascii="Times New Roman" w:hAnsi="Times New Roman" w:cs="Times New Roman"/>
      <w:sz w:val="24"/>
      <w:szCs w:val="24"/>
    </w:rPr>
  </w:style>
  <w:style w:type="paragraph" w:customStyle="1" w:styleId="Style2">
    <w:name w:val="Style2"/>
    <w:basedOn w:val="a3"/>
    <w:rsid w:val="00494D29"/>
    <w:pPr>
      <w:widowControl w:val="0"/>
      <w:autoSpaceDE w:val="0"/>
      <w:autoSpaceDN w:val="0"/>
      <w:adjustRightInd w:val="0"/>
    </w:pPr>
  </w:style>
  <w:style w:type="paragraph" w:customStyle="1" w:styleId="Style1">
    <w:name w:val="Style1"/>
    <w:basedOn w:val="a3"/>
    <w:rsid w:val="00494D29"/>
    <w:pPr>
      <w:widowControl w:val="0"/>
      <w:autoSpaceDE w:val="0"/>
      <w:autoSpaceDN w:val="0"/>
      <w:adjustRightInd w:val="0"/>
      <w:spacing w:line="309" w:lineRule="exact"/>
      <w:ind w:firstLine="686"/>
      <w:jc w:val="both"/>
    </w:pPr>
  </w:style>
  <w:style w:type="paragraph" w:customStyle="1" w:styleId="Style16">
    <w:name w:val="Style16"/>
    <w:basedOn w:val="a3"/>
    <w:rsid w:val="00494D29"/>
    <w:pPr>
      <w:widowControl w:val="0"/>
      <w:autoSpaceDE w:val="0"/>
      <w:autoSpaceDN w:val="0"/>
      <w:adjustRightInd w:val="0"/>
      <w:spacing w:line="480" w:lineRule="exact"/>
      <w:ind w:firstLine="715"/>
      <w:jc w:val="both"/>
    </w:pPr>
  </w:style>
  <w:style w:type="character" w:customStyle="1" w:styleId="FontStyle36">
    <w:name w:val="Font Style36"/>
    <w:rsid w:val="00494D29"/>
    <w:rPr>
      <w:rFonts w:ascii="Times New Roman" w:hAnsi="Times New Roman" w:cs="Times New Roman" w:hint="default"/>
      <w:sz w:val="26"/>
      <w:szCs w:val="26"/>
    </w:rPr>
  </w:style>
  <w:style w:type="character" w:customStyle="1" w:styleId="FontStyle51">
    <w:name w:val="Font Style51"/>
    <w:rsid w:val="00494D29"/>
    <w:rPr>
      <w:rFonts w:ascii="Times New Roman" w:hAnsi="Times New Roman" w:cs="Times New Roman"/>
      <w:sz w:val="24"/>
      <w:szCs w:val="24"/>
    </w:rPr>
  </w:style>
  <w:style w:type="character" w:customStyle="1" w:styleId="afffa">
    <w:name w:val="Тело ИАК Знак"/>
    <w:link w:val="afffb"/>
    <w:rsid w:val="00494D29"/>
    <w:rPr>
      <w:sz w:val="28"/>
      <w:szCs w:val="28"/>
    </w:rPr>
  </w:style>
  <w:style w:type="paragraph" w:customStyle="1" w:styleId="afffb">
    <w:name w:val="Тело ИАК"/>
    <w:basedOn w:val="a3"/>
    <w:link w:val="afffa"/>
    <w:rsid w:val="00494D29"/>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494D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494D29"/>
  </w:style>
  <w:style w:type="character" w:customStyle="1" w:styleId="150">
    <w:name w:val="Знак Знак15"/>
    <w:locked/>
    <w:rsid w:val="00494D29"/>
    <w:rPr>
      <w:b/>
      <w:caps/>
      <w:sz w:val="24"/>
      <w:szCs w:val="24"/>
      <w:lang w:val="ru-RU" w:eastAsia="ru-RU" w:bidi="ar-SA"/>
    </w:rPr>
  </w:style>
  <w:style w:type="character" w:customStyle="1" w:styleId="110">
    <w:name w:val="Знак Знак11"/>
    <w:locked/>
    <w:rsid w:val="00494D29"/>
    <w:rPr>
      <w:sz w:val="16"/>
      <w:szCs w:val="16"/>
      <w:lang w:val="ru-RU" w:eastAsia="ru-RU" w:bidi="ar-SA"/>
    </w:rPr>
  </w:style>
  <w:style w:type="character" w:customStyle="1" w:styleId="100">
    <w:name w:val="Знак Знак10"/>
    <w:rsid w:val="00494D29"/>
    <w:rPr>
      <w:sz w:val="16"/>
      <w:szCs w:val="16"/>
      <w:lang w:val="ru-RU" w:eastAsia="ru-RU" w:bidi="ar-SA"/>
    </w:rPr>
  </w:style>
  <w:style w:type="character" w:customStyle="1" w:styleId="140">
    <w:name w:val="Знак Знак14"/>
    <w:rsid w:val="00494D29"/>
    <w:rPr>
      <w:rFonts w:ascii="Arial" w:hAnsi="Arial" w:cs="Arial"/>
      <w:b/>
      <w:bCs/>
      <w:i/>
      <w:iCs/>
      <w:sz w:val="28"/>
      <w:szCs w:val="28"/>
      <w:lang w:val="ru-RU" w:eastAsia="en-US" w:bidi="ar-SA"/>
    </w:rPr>
  </w:style>
  <w:style w:type="character" w:customStyle="1" w:styleId="120">
    <w:name w:val="Знак Знак12"/>
    <w:rsid w:val="00494D29"/>
    <w:rPr>
      <w:rFonts w:ascii="Calibri" w:hAnsi="Calibri"/>
      <w:i/>
      <w:iCs/>
      <w:sz w:val="24"/>
      <w:szCs w:val="24"/>
      <w:lang w:val="ru-RU" w:eastAsia="en-US" w:bidi="ar-SA"/>
    </w:rPr>
  </w:style>
  <w:style w:type="character" w:customStyle="1" w:styleId="62">
    <w:name w:val="Знак Знак6"/>
    <w:rsid w:val="00494D29"/>
    <w:rPr>
      <w:sz w:val="24"/>
      <w:szCs w:val="24"/>
    </w:rPr>
  </w:style>
  <w:style w:type="paragraph" w:customStyle="1" w:styleId="Style5">
    <w:name w:val="Style5"/>
    <w:basedOn w:val="a3"/>
    <w:rsid w:val="00494D29"/>
    <w:pPr>
      <w:widowControl w:val="0"/>
      <w:autoSpaceDE w:val="0"/>
      <w:autoSpaceDN w:val="0"/>
      <w:adjustRightInd w:val="0"/>
      <w:spacing w:line="490" w:lineRule="exact"/>
      <w:jc w:val="center"/>
    </w:pPr>
  </w:style>
  <w:style w:type="paragraph" w:customStyle="1" w:styleId="FR3">
    <w:name w:val="FR3"/>
    <w:rsid w:val="00494D29"/>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494D29"/>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494D29"/>
    <w:rPr>
      <w:rFonts w:ascii="Times New Roman" w:hAnsi="Times New Roman" w:cs="Times New Roman" w:hint="default"/>
      <w:i/>
      <w:iCs/>
      <w:sz w:val="16"/>
      <w:szCs w:val="16"/>
    </w:rPr>
  </w:style>
  <w:style w:type="paragraph" w:customStyle="1" w:styleId="2f">
    <w:name w:val="Стиль2"/>
    <w:basedOn w:val="a3"/>
    <w:next w:val="a2"/>
    <w:rsid w:val="00494D29"/>
    <w:rPr>
      <w:b/>
      <w:sz w:val="20"/>
    </w:rPr>
  </w:style>
  <w:style w:type="paragraph" w:customStyle="1" w:styleId="FR4">
    <w:name w:val="FR4"/>
    <w:rsid w:val="00494D29"/>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494D29"/>
    <w:pPr>
      <w:spacing w:line="360" w:lineRule="auto"/>
      <w:jc w:val="both"/>
    </w:pPr>
    <w:rPr>
      <w:szCs w:val="20"/>
    </w:rPr>
  </w:style>
  <w:style w:type="paragraph" w:customStyle="1" w:styleId="1b">
    <w:name w:val="Текст1"/>
    <w:basedOn w:val="a3"/>
    <w:rsid w:val="00494D29"/>
    <w:rPr>
      <w:rFonts w:ascii="Courier New" w:hAnsi="Courier New"/>
      <w:sz w:val="20"/>
      <w:szCs w:val="20"/>
    </w:rPr>
  </w:style>
  <w:style w:type="paragraph" w:customStyle="1" w:styleId="1c">
    <w:name w:val="Абзац списка1"/>
    <w:basedOn w:val="a3"/>
    <w:link w:val="ListParagraphChar"/>
    <w:rsid w:val="00494D29"/>
    <w:pPr>
      <w:ind w:left="708"/>
    </w:pPr>
  </w:style>
  <w:style w:type="character" w:customStyle="1" w:styleId="ListParagraphChar">
    <w:name w:val="List Paragraph Char"/>
    <w:link w:val="1c"/>
    <w:locked/>
    <w:rsid w:val="00494D29"/>
    <w:rPr>
      <w:rFonts w:ascii="Times New Roman" w:eastAsia="Times New Roman" w:hAnsi="Times New Roman" w:cs="Times New Roman"/>
      <w:sz w:val="24"/>
      <w:szCs w:val="24"/>
      <w:lang w:eastAsia="ru-RU"/>
    </w:rPr>
  </w:style>
  <w:style w:type="character" w:customStyle="1" w:styleId="FontStyle600">
    <w:name w:val="Font Style600"/>
    <w:rsid w:val="00494D29"/>
    <w:rPr>
      <w:rFonts w:ascii="Times New Roman" w:hAnsi="Times New Roman" w:cs="Times New Roman"/>
      <w:sz w:val="22"/>
      <w:szCs w:val="22"/>
    </w:rPr>
  </w:style>
  <w:style w:type="character" w:customStyle="1" w:styleId="FontStyle184">
    <w:name w:val="Font Style184"/>
    <w:rsid w:val="00494D29"/>
    <w:rPr>
      <w:rFonts w:ascii="Times New Roman" w:hAnsi="Times New Roman" w:cs="Times New Roman"/>
      <w:sz w:val="20"/>
      <w:szCs w:val="20"/>
    </w:rPr>
  </w:style>
  <w:style w:type="character" w:customStyle="1" w:styleId="FontStyle624">
    <w:name w:val="Font Style624"/>
    <w:rsid w:val="00494D29"/>
    <w:rPr>
      <w:rFonts w:ascii="Times New Roman" w:hAnsi="Times New Roman" w:cs="Times New Roman"/>
      <w:b/>
      <w:bCs/>
      <w:i/>
      <w:iCs/>
      <w:sz w:val="22"/>
      <w:szCs w:val="22"/>
    </w:rPr>
  </w:style>
  <w:style w:type="character" w:customStyle="1" w:styleId="FontStyle187">
    <w:name w:val="Font Style187"/>
    <w:rsid w:val="00494D29"/>
    <w:rPr>
      <w:rFonts w:ascii="Times New Roman" w:hAnsi="Times New Roman" w:cs="Times New Roman"/>
      <w:i/>
      <w:iCs/>
      <w:sz w:val="20"/>
      <w:szCs w:val="20"/>
    </w:rPr>
  </w:style>
  <w:style w:type="character" w:customStyle="1" w:styleId="FontStyle572">
    <w:name w:val="Font Style572"/>
    <w:rsid w:val="00494D29"/>
    <w:rPr>
      <w:rFonts w:ascii="Times New Roman" w:hAnsi="Times New Roman" w:cs="Times New Roman"/>
      <w:sz w:val="16"/>
      <w:szCs w:val="16"/>
    </w:rPr>
  </w:style>
  <w:style w:type="character" w:customStyle="1" w:styleId="FontStyle568">
    <w:name w:val="Font Style568"/>
    <w:rsid w:val="00494D29"/>
    <w:rPr>
      <w:rFonts w:ascii="Times New Roman" w:hAnsi="Times New Roman" w:cs="Times New Roman"/>
      <w:i/>
      <w:iCs/>
      <w:sz w:val="16"/>
      <w:szCs w:val="16"/>
    </w:rPr>
  </w:style>
  <w:style w:type="paragraph" w:customStyle="1" w:styleId="Style241">
    <w:name w:val="Style241"/>
    <w:basedOn w:val="a3"/>
    <w:rsid w:val="00494D29"/>
    <w:pPr>
      <w:widowControl w:val="0"/>
      <w:autoSpaceDE w:val="0"/>
      <w:autoSpaceDN w:val="0"/>
      <w:adjustRightInd w:val="0"/>
      <w:spacing w:line="194" w:lineRule="exact"/>
      <w:ind w:hanging="2021"/>
    </w:pPr>
  </w:style>
  <w:style w:type="character" w:customStyle="1" w:styleId="FontStyle152">
    <w:name w:val="Font Style152"/>
    <w:rsid w:val="00494D29"/>
    <w:rPr>
      <w:rFonts w:ascii="Times New Roman" w:hAnsi="Times New Roman" w:cs="Times New Roman"/>
      <w:b/>
      <w:bCs/>
      <w:sz w:val="20"/>
      <w:szCs w:val="20"/>
    </w:rPr>
  </w:style>
  <w:style w:type="paragraph" w:customStyle="1" w:styleId="Style174">
    <w:name w:val="Style174"/>
    <w:basedOn w:val="a3"/>
    <w:rsid w:val="00494D29"/>
    <w:pPr>
      <w:widowControl w:val="0"/>
      <w:autoSpaceDE w:val="0"/>
      <w:autoSpaceDN w:val="0"/>
      <w:adjustRightInd w:val="0"/>
      <w:spacing w:line="254" w:lineRule="exact"/>
      <w:jc w:val="center"/>
    </w:pPr>
  </w:style>
  <w:style w:type="paragraph" w:customStyle="1" w:styleId="Style222">
    <w:name w:val="Style222"/>
    <w:basedOn w:val="a3"/>
    <w:rsid w:val="00494D29"/>
    <w:pPr>
      <w:widowControl w:val="0"/>
      <w:autoSpaceDE w:val="0"/>
      <w:autoSpaceDN w:val="0"/>
      <w:adjustRightInd w:val="0"/>
      <w:spacing w:line="174" w:lineRule="exact"/>
      <w:ind w:firstLine="374"/>
      <w:jc w:val="both"/>
    </w:pPr>
  </w:style>
  <w:style w:type="paragraph" w:customStyle="1" w:styleId="Style285">
    <w:name w:val="Style285"/>
    <w:basedOn w:val="a3"/>
    <w:rsid w:val="00494D29"/>
    <w:pPr>
      <w:widowControl w:val="0"/>
      <w:autoSpaceDE w:val="0"/>
      <w:autoSpaceDN w:val="0"/>
      <w:adjustRightInd w:val="0"/>
      <w:spacing w:line="379" w:lineRule="exact"/>
      <w:ind w:hanging="787"/>
    </w:pPr>
  </w:style>
  <w:style w:type="paragraph" w:customStyle="1" w:styleId="Style204">
    <w:name w:val="Style204"/>
    <w:basedOn w:val="a3"/>
    <w:rsid w:val="00494D29"/>
    <w:pPr>
      <w:widowControl w:val="0"/>
      <w:autoSpaceDE w:val="0"/>
      <w:autoSpaceDN w:val="0"/>
      <w:adjustRightInd w:val="0"/>
      <w:spacing w:line="229" w:lineRule="exact"/>
      <w:jc w:val="both"/>
    </w:pPr>
  </w:style>
  <w:style w:type="paragraph" w:customStyle="1" w:styleId="Style210">
    <w:name w:val="Style210"/>
    <w:basedOn w:val="a3"/>
    <w:rsid w:val="00494D29"/>
    <w:pPr>
      <w:widowControl w:val="0"/>
      <w:autoSpaceDE w:val="0"/>
      <w:autoSpaceDN w:val="0"/>
      <w:adjustRightInd w:val="0"/>
      <w:spacing w:line="221" w:lineRule="exact"/>
    </w:pPr>
  </w:style>
  <w:style w:type="character" w:customStyle="1" w:styleId="FontStyle575">
    <w:name w:val="Font Style575"/>
    <w:rsid w:val="00494D29"/>
    <w:rPr>
      <w:rFonts w:ascii="Courier New" w:hAnsi="Courier New" w:cs="Courier New"/>
      <w:b/>
      <w:bCs/>
      <w:sz w:val="24"/>
      <w:szCs w:val="24"/>
    </w:rPr>
  </w:style>
  <w:style w:type="character" w:customStyle="1" w:styleId="FontStyle668">
    <w:name w:val="Font Style668"/>
    <w:rsid w:val="00494D29"/>
    <w:rPr>
      <w:rFonts w:ascii="Times New Roman" w:hAnsi="Times New Roman" w:cs="Times New Roman"/>
      <w:b/>
      <w:bCs/>
      <w:i/>
      <w:iCs/>
      <w:spacing w:val="30"/>
      <w:sz w:val="20"/>
      <w:szCs w:val="20"/>
    </w:rPr>
  </w:style>
  <w:style w:type="character" w:customStyle="1" w:styleId="toctext">
    <w:name w:val="toctext"/>
    <w:rsid w:val="00494D29"/>
  </w:style>
  <w:style w:type="paragraph" w:customStyle="1" w:styleId="Style59">
    <w:name w:val="Style59"/>
    <w:basedOn w:val="a3"/>
    <w:rsid w:val="00494D29"/>
    <w:pPr>
      <w:widowControl w:val="0"/>
      <w:autoSpaceDE w:val="0"/>
      <w:autoSpaceDN w:val="0"/>
      <w:adjustRightInd w:val="0"/>
      <w:spacing w:line="221" w:lineRule="exact"/>
      <w:ind w:firstLine="950"/>
      <w:jc w:val="both"/>
    </w:pPr>
  </w:style>
  <w:style w:type="paragraph" w:customStyle="1" w:styleId="Style269">
    <w:name w:val="Style269"/>
    <w:basedOn w:val="a3"/>
    <w:rsid w:val="00494D29"/>
    <w:pPr>
      <w:widowControl w:val="0"/>
      <w:autoSpaceDE w:val="0"/>
      <w:autoSpaceDN w:val="0"/>
      <w:adjustRightInd w:val="0"/>
      <w:spacing w:line="331" w:lineRule="exact"/>
      <w:ind w:firstLine="2621"/>
    </w:pPr>
  </w:style>
  <w:style w:type="paragraph" w:customStyle="1" w:styleId="Style19">
    <w:name w:val="Style19"/>
    <w:basedOn w:val="a3"/>
    <w:rsid w:val="00494D29"/>
    <w:pPr>
      <w:widowControl w:val="0"/>
      <w:autoSpaceDE w:val="0"/>
      <w:autoSpaceDN w:val="0"/>
      <w:adjustRightInd w:val="0"/>
      <w:spacing w:line="456" w:lineRule="exact"/>
      <w:ind w:firstLine="667"/>
      <w:jc w:val="both"/>
    </w:pPr>
  </w:style>
  <w:style w:type="character" w:customStyle="1" w:styleId="FontStyle580">
    <w:name w:val="Font Style580"/>
    <w:rsid w:val="00494D29"/>
    <w:rPr>
      <w:rFonts w:ascii="Times New Roman" w:hAnsi="Times New Roman" w:cs="Times New Roman"/>
      <w:i/>
      <w:iCs/>
      <w:sz w:val="22"/>
      <w:szCs w:val="22"/>
    </w:rPr>
  </w:style>
  <w:style w:type="character" w:customStyle="1" w:styleId="FontStyle582">
    <w:name w:val="Font Style582"/>
    <w:rsid w:val="00494D29"/>
    <w:rPr>
      <w:rFonts w:ascii="Times New Roman" w:hAnsi="Times New Roman" w:cs="Times New Roman"/>
      <w:b/>
      <w:bCs/>
      <w:i/>
      <w:iCs/>
      <w:sz w:val="22"/>
      <w:szCs w:val="22"/>
    </w:rPr>
  </w:style>
  <w:style w:type="paragraph" w:customStyle="1" w:styleId="Style192">
    <w:name w:val="Style192"/>
    <w:basedOn w:val="a3"/>
    <w:rsid w:val="00494D29"/>
    <w:pPr>
      <w:widowControl w:val="0"/>
      <w:autoSpaceDE w:val="0"/>
      <w:autoSpaceDN w:val="0"/>
      <w:adjustRightInd w:val="0"/>
      <w:spacing w:line="226" w:lineRule="exact"/>
      <w:ind w:firstLine="346"/>
      <w:jc w:val="both"/>
    </w:pPr>
  </w:style>
  <w:style w:type="character" w:customStyle="1" w:styleId="FontStyle592">
    <w:name w:val="Font Style592"/>
    <w:rsid w:val="00494D29"/>
    <w:rPr>
      <w:rFonts w:ascii="Times New Roman" w:hAnsi="Times New Roman" w:cs="Times New Roman"/>
      <w:b/>
      <w:bCs/>
      <w:sz w:val="20"/>
      <w:szCs w:val="20"/>
    </w:rPr>
  </w:style>
  <w:style w:type="character" w:customStyle="1" w:styleId="FontStyle577">
    <w:name w:val="Font Style577"/>
    <w:rsid w:val="00494D29"/>
    <w:rPr>
      <w:rFonts w:ascii="Times New Roman" w:hAnsi="Times New Roman" w:cs="Times New Roman"/>
      <w:sz w:val="20"/>
      <w:szCs w:val="20"/>
    </w:rPr>
  </w:style>
  <w:style w:type="character" w:customStyle="1" w:styleId="FontStyle594">
    <w:name w:val="Font Style594"/>
    <w:rsid w:val="00494D29"/>
    <w:rPr>
      <w:rFonts w:ascii="Times New Roman" w:hAnsi="Times New Roman" w:cs="Times New Roman"/>
      <w:i/>
      <w:iCs/>
      <w:sz w:val="20"/>
      <w:szCs w:val="20"/>
    </w:rPr>
  </w:style>
  <w:style w:type="character" w:customStyle="1" w:styleId="FontStyle148">
    <w:name w:val="Font Style148"/>
    <w:rsid w:val="00494D29"/>
    <w:rPr>
      <w:rFonts w:ascii="Times New Roman" w:hAnsi="Times New Roman" w:cs="Times New Roman"/>
      <w:i/>
      <w:iCs/>
      <w:sz w:val="20"/>
      <w:szCs w:val="20"/>
    </w:rPr>
  </w:style>
  <w:style w:type="paragraph" w:customStyle="1" w:styleId="Style139">
    <w:name w:val="Style139"/>
    <w:basedOn w:val="a3"/>
    <w:rsid w:val="00494D29"/>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494D29"/>
    <w:rPr>
      <w:rFonts w:ascii="Times New Roman" w:hAnsi="Times New Roman" w:cs="Times New Roman"/>
      <w:b/>
      <w:bCs/>
      <w:i/>
      <w:iCs/>
      <w:spacing w:val="30"/>
      <w:sz w:val="22"/>
      <w:szCs w:val="22"/>
    </w:rPr>
  </w:style>
  <w:style w:type="paragraph" w:customStyle="1" w:styleId="Style161">
    <w:name w:val="Style161"/>
    <w:basedOn w:val="a3"/>
    <w:rsid w:val="00494D29"/>
    <w:pPr>
      <w:widowControl w:val="0"/>
      <w:autoSpaceDE w:val="0"/>
      <w:autoSpaceDN w:val="0"/>
      <w:adjustRightInd w:val="0"/>
      <w:spacing w:line="221" w:lineRule="exact"/>
      <w:ind w:firstLine="379"/>
      <w:jc w:val="both"/>
    </w:pPr>
  </w:style>
  <w:style w:type="character" w:customStyle="1" w:styleId="FontStyle562">
    <w:name w:val="Font Style562"/>
    <w:rsid w:val="00494D29"/>
    <w:rPr>
      <w:rFonts w:ascii="Times New Roman" w:hAnsi="Times New Roman" w:cs="Times New Roman"/>
      <w:b/>
      <w:bCs/>
      <w:spacing w:val="-10"/>
      <w:sz w:val="28"/>
      <w:szCs w:val="28"/>
    </w:rPr>
  </w:style>
  <w:style w:type="paragraph" w:customStyle="1" w:styleId="Style135">
    <w:name w:val="Style135"/>
    <w:basedOn w:val="a3"/>
    <w:rsid w:val="00494D29"/>
    <w:pPr>
      <w:widowControl w:val="0"/>
      <w:autoSpaceDE w:val="0"/>
      <w:autoSpaceDN w:val="0"/>
      <w:adjustRightInd w:val="0"/>
      <w:spacing w:line="302" w:lineRule="exact"/>
      <w:ind w:firstLine="355"/>
    </w:pPr>
  </w:style>
  <w:style w:type="character" w:customStyle="1" w:styleId="FontStyle188">
    <w:name w:val="Font Style188"/>
    <w:rsid w:val="00494D29"/>
    <w:rPr>
      <w:rFonts w:ascii="Times New Roman" w:hAnsi="Times New Roman" w:cs="Times New Roman"/>
      <w:b/>
      <w:bCs/>
      <w:sz w:val="20"/>
      <w:szCs w:val="20"/>
    </w:rPr>
  </w:style>
  <w:style w:type="character" w:customStyle="1" w:styleId="FontStyle581">
    <w:name w:val="Font Style581"/>
    <w:rsid w:val="00494D29"/>
    <w:rPr>
      <w:rFonts w:ascii="Courier New" w:hAnsi="Courier New" w:cs="Courier New"/>
      <w:b/>
      <w:bCs/>
      <w:sz w:val="26"/>
      <w:szCs w:val="26"/>
    </w:rPr>
  </w:style>
  <w:style w:type="character" w:customStyle="1" w:styleId="FontStyle653">
    <w:name w:val="Font Style653"/>
    <w:rsid w:val="00494D29"/>
    <w:rPr>
      <w:rFonts w:ascii="Book Antiqua" w:hAnsi="Book Antiqua" w:cs="Book Antiqua"/>
      <w:b/>
      <w:bCs/>
      <w:sz w:val="18"/>
      <w:szCs w:val="18"/>
    </w:rPr>
  </w:style>
  <w:style w:type="character" w:customStyle="1" w:styleId="FontStyle631">
    <w:name w:val="Font Style631"/>
    <w:rsid w:val="00494D29"/>
    <w:rPr>
      <w:rFonts w:ascii="Times New Roman" w:hAnsi="Times New Roman" w:cs="Times New Roman"/>
      <w:b/>
      <w:bCs/>
      <w:spacing w:val="20"/>
      <w:sz w:val="22"/>
      <w:szCs w:val="22"/>
    </w:rPr>
  </w:style>
  <w:style w:type="character" w:customStyle="1" w:styleId="FontStyle712">
    <w:name w:val="Font Style712"/>
    <w:rsid w:val="00494D29"/>
    <w:rPr>
      <w:rFonts w:ascii="Times New Roman" w:hAnsi="Times New Roman" w:cs="Times New Roman"/>
      <w:b/>
      <w:bCs/>
      <w:sz w:val="20"/>
      <w:szCs w:val="20"/>
    </w:rPr>
  </w:style>
  <w:style w:type="character" w:customStyle="1" w:styleId="FontStyle820">
    <w:name w:val="Font Style820"/>
    <w:rsid w:val="00494D29"/>
    <w:rPr>
      <w:rFonts w:ascii="Times New Roman" w:hAnsi="Times New Roman" w:cs="Times New Roman"/>
      <w:sz w:val="22"/>
      <w:szCs w:val="22"/>
    </w:rPr>
  </w:style>
  <w:style w:type="character" w:customStyle="1" w:styleId="FontStyle821">
    <w:name w:val="Font Style821"/>
    <w:rsid w:val="00494D29"/>
    <w:rPr>
      <w:rFonts w:ascii="Times New Roman" w:hAnsi="Times New Roman" w:cs="Times New Roman"/>
      <w:i/>
      <w:iCs/>
      <w:sz w:val="22"/>
      <w:szCs w:val="22"/>
    </w:rPr>
  </w:style>
  <w:style w:type="paragraph" w:customStyle="1" w:styleId="Style450">
    <w:name w:val="Style450"/>
    <w:basedOn w:val="a3"/>
    <w:rsid w:val="00494D29"/>
    <w:pPr>
      <w:widowControl w:val="0"/>
      <w:autoSpaceDE w:val="0"/>
      <w:autoSpaceDN w:val="0"/>
      <w:adjustRightInd w:val="0"/>
      <w:spacing w:line="336" w:lineRule="exact"/>
      <w:ind w:firstLine="331"/>
      <w:jc w:val="both"/>
    </w:pPr>
  </w:style>
  <w:style w:type="character" w:customStyle="1" w:styleId="z-">
    <w:name w:val="z-Начало формы Знак"/>
    <w:link w:val="z-0"/>
    <w:rsid w:val="00494D29"/>
    <w:rPr>
      <w:rFonts w:ascii="Arial" w:hAnsi="Arial"/>
      <w:b/>
      <w:bCs/>
      <w:kern w:val="32"/>
      <w:sz w:val="32"/>
      <w:szCs w:val="32"/>
    </w:rPr>
  </w:style>
  <w:style w:type="paragraph" w:styleId="z-0">
    <w:name w:val="HTML Top of Form"/>
    <w:basedOn w:val="a3"/>
    <w:next w:val="a3"/>
    <w:link w:val="z-"/>
    <w:unhideWhenUsed/>
    <w:rsid w:val="00494D29"/>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494D29"/>
    <w:rPr>
      <w:rFonts w:ascii="Arial" w:eastAsia="Times New Roman" w:hAnsi="Arial" w:cs="Arial"/>
      <w:vanish/>
      <w:sz w:val="16"/>
      <w:szCs w:val="16"/>
      <w:lang w:eastAsia="ru-RU"/>
    </w:rPr>
  </w:style>
  <w:style w:type="character" w:customStyle="1" w:styleId="Heading2Char">
    <w:name w:val="Heading 2 Char"/>
    <w:aliases w:val="Знак3 Знак Char"/>
    <w:locked/>
    <w:rsid w:val="00494D29"/>
    <w:rPr>
      <w:rFonts w:ascii="Arial" w:hAnsi="Arial" w:cs="Arial"/>
      <w:b/>
      <w:bCs/>
      <w:i/>
      <w:iCs/>
      <w:sz w:val="28"/>
      <w:szCs w:val="28"/>
    </w:rPr>
  </w:style>
  <w:style w:type="paragraph" w:customStyle="1" w:styleId="1d">
    <w:name w:val="Без интервала1"/>
    <w:basedOn w:val="a3"/>
    <w:link w:val="NoSpacingChar"/>
    <w:rsid w:val="00494D29"/>
  </w:style>
  <w:style w:type="character" w:customStyle="1" w:styleId="NoSpacingChar">
    <w:name w:val="No Spacing Char"/>
    <w:link w:val="1d"/>
    <w:locked/>
    <w:rsid w:val="00494D29"/>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494D29"/>
    <w:pPr>
      <w:ind w:left="708"/>
    </w:pPr>
  </w:style>
  <w:style w:type="character" w:customStyle="1" w:styleId="ListParagraphChar4">
    <w:name w:val="List Paragraph Char4"/>
    <w:link w:val="2f0"/>
    <w:locked/>
    <w:rsid w:val="00494D29"/>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494D29"/>
    <w:rPr>
      <w:i/>
      <w:iCs/>
      <w:color w:val="000000"/>
    </w:rPr>
  </w:style>
  <w:style w:type="character" w:customStyle="1" w:styleId="QuoteChar">
    <w:name w:val="Quote Char"/>
    <w:link w:val="210"/>
    <w:locked/>
    <w:rsid w:val="00494D29"/>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494D29"/>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494D29"/>
    <w:rPr>
      <w:rFonts w:ascii="Times New Roman" w:eastAsia="Times New Roman" w:hAnsi="Times New Roman" w:cs="Times New Roman"/>
      <w:b/>
      <w:bCs/>
      <w:i/>
      <w:iCs/>
      <w:color w:val="4F81BD"/>
      <w:sz w:val="24"/>
      <w:szCs w:val="24"/>
    </w:rPr>
  </w:style>
  <w:style w:type="character" w:customStyle="1" w:styleId="1f">
    <w:name w:val="Слабое выделение1"/>
    <w:rsid w:val="00494D29"/>
    <w:rPr>
      <w:rFonts w:cs="Times New Roman"/>
      <w:i/>
      <w:color w:val="808080"/>
    </w:rPr>
  </w:style>
  <w:style w:type="character" w:customStyle="1" w:styleId="1f0">
    <w:name w:val="Сильное выделение1"/>
    <w:rsid w:val="00494D29"/>
    <w:rPr>
      <w:rFonts w:cs="Times New Roman"/>
      <w:b/>
      <w:i/>
      <w:color w:val="4F81BD"/>
    </w:rPr>
  </w:style>
  <w:style w:type="character" w:customStyle="1" w:styleId="1f1">
    <w:name w:val="Слабая ссылка1"/>
    <w:rsid w:val="00494D29"/>
    <w:rPr>
      <w:rFonts w:cs="Times New Roman"/>
      <w:smallCaps/>
      <w:color w:val="C0504D"/>
      <w:u w:val="single"/>
    </w:rPr>
  </w:style>
  <w:style w:type="character" w:customStyle="1" w:styleId="1f2">
    <w:name w:val="Сильная ссылка1"/>
    <w:rsid w:val="00494D29"/>
    <w:rPr>
      <w:rFonts w:cs="Times New Roman"/>
      <w:b/>
      <w:smallCaps/>
      <w:color w:val="C0504D"/>
      <w:spacing w:val="5"/>
      <w:u w:val="single"/>
    </w:rPr>
  </w:style>
  <w:style w:type="character" w:customStyle="1" w:styleId="1f3">
    <w:name w:val="Название книги1"/>
    <w:rsid w:val="00494D29"/>
    <w:rPr>
      <w:rFonts w:cs="Times New Roman"/>
      <w:b/>
      <w:smallCaps/>
      <w:spacing w:val="5"/>
    </w:rPr>
  </w:style>
  <w:style w:type="paragraph" w:customStyle="1" w:styleId="1f4">
    <w:name w:val="Заголовок оглавления1"/>
    <w:basedOn w:val="11"/>
    <w:next w:val="a3"/>
    <w:rsid w:val="00494D29"/>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494D29"/>
    <w:pPr>
      <w:widowControl w:val="0"/>
      <w:spacing w:before="200" w:after="60" w:line="204" w:lineRule="auto"/>
      <w:jc w:val="center"/>
    </w:pPr>
    <w:rPr>
      <w:rFonts w:ascii="SchoolDL" w:hAnsi="SchoolDL"/>
      <w:b/>
      <w:caps/>
      <w:sz w:val="20"/>
      <w:szCs w:val="20"/>
    </w:rPr>
  </w:style>
  <w:style w:type="paragraph" w:customStyle="1" w:styleId="p">
    <w:name w:val="p"/>
    <w:basedOn w:val="a3"/>
    <w:rsid w:val="00494D29"/>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494D29"/>
    <w:rPr>
      <w:rFonts w:cs="Times New Roman"/>
    </w:rPr>
  </w:style>
  <w:style w:type="paragraph" w:customStyle="1" w:styleId="1f6">
    <w:name w:val="ЗАГОЛОВОК 1"/>
    <w:link w:val="1f7"/>
    <w:rsid w:val="00494D29"/>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494D29"/>
    <w:rPr>
      <w:rFonts w:ascii="Times New Roman" w:eastAsia="Times New Roman" w:hAnsi="Times New Roman" w:cs="Times New Roman"/>
      <w:b/>
      <w:caps/>
      <w:sz w:val="24"/>
      <w:szCs w:val="24"/>
      <w:lang w:eastAsia="ru-RU"/>
    </w:rPr>
  </w:style>
  <w:style w:type="paragraph" w:customStyle="1" w:styleId="1f8">
    <w:name w:val="Стиль1"/>
    <w:basedOn w:val="11"/>
    <w:link w:val="1f9"/>
    <w:rsid w:val="00494D29"/>
    <w:pPr>
      <w:keepNext/>
      <w:spacing w:line="312" w:lineRule="auto"/>
      <w:ind w:firstLine="0"/>
      <w:jc w:val="center"/>
    </w:pPr>
    <w:rPr>
      <w:bCs/>
      <w:kern w:val="32"/>
    </w:rPr>
  </w:style>
  <w:style w:type="character" w:customStyle="1" w:styleId="1f9">
    <w:name w:val="Стиль1 Знак"/>
    <w:link w:val="1f8"/>
    <w:locked/>
    <w:rsid w:val="00494D29"/>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494D29"/>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494D29"/>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494D29"/>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494D29"/>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494D29"/>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494D29"/>
    <w:pPr>
      <w:keepNext/>
      <w:numPr>
        <w:numId w:val="8"/>
      </w:numPr>
      <w:tabs>
        <w:tab w:val="left" w:pos="0"/>
      </w:tabs>
      <w:spacing w:before="240" w:after="60"/>
      <w:outlineLvl w:val="3"/>
    </w:pPr>
    <w:rPr>
      <w:bCs/>
      <w:i/>
      <w:sz w:val="28"/>
      <w:szCs w:val="28"/>
    </w:rPr>
  </w:style>
  <w:style w:type="paragraph" w:customStyle="1" w:styleId="1ff">
    <w:name w:val="Обычный1"/>
    <w:rsid w:val="00494D29"/>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494D29"/>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494D29"/>
    <w:rPr>
      <w:rFonts w:ascii="Cambria" w:hAnsi="Cambria" w:cs="Times New Roman"/>
      <w:b/>
      <w:bCs/>
      <w:color w:val="365F91"/>
      <w:sz w:val="28"/>
      <w:szCs w:val="28"/>
    </w:rPr>
  </w:style>
  <w:style w:type="character" w:customStyle="1" w:styleId="apple-converted-space">
    <w:name w:val="apple-converted-space"/>
    <w:rsid w:val="00494D29"/>
  </w:style>
  <w:style w:type="paragraph" w:styleId="afffc">
    <w:name w:val="List Paragraph"/>
    <w:basedOn w:val="a3"/>
    <w:link w:val="afffd"/>
    <w:uiPriority w:val="99"/>
    <w:qFormat/>
    <w:rsid w:val="00494D29"/>
    <w:pPr>
      <w:ind w:left="708"/>
    </w:pPr>
  </w:style>
  <w:style w:type="character" w:customStyle="1" w:styleId="afffd">
    <w:name w:val="Абзац списка Знак"/>
    <w:link w:val="afffc"/>
    <w:uiPriority w:val="99"/>
    <w:rsid w:val="00494D29"/>
    <w:rPr>
      <w:rFonts w:ascii="Times New Roman" w:eastAsia="Times New Roman" w:hAnsi="Times New Roman" w:cs="Times New Roman"/>
      <w:sz w:val="24"/>
      <w:szCs w:val="24"/>
    </w:rPr>
  </w:style>
  <w:style w:type="character" w:customStyle="1" w:styleId="211">
    <w:name w:val="Заголовок 2 Знак1"/>
    <w:uiPriority w:val="99"/>
    <w:rsid w:val="00494D29"/>
    <w:rPr>
      <w:rFonts w:ascii="Arial" w:hAnsi="Arial" w:cs="Arial"/>
      <w:b/>
      <w:bCs/>
      <w:i/>
      <w:iCs/>
      <w:sz w:val="28"/>
      <w:szCs w:val="28"/>
      <w:lang w:val="ru-RU" w:eastAsia="en-US" w:bidi="ar-SA"/>
    </w:rPr>
  </w:style>
  <w:style w:type="character" w:customStyle="1" w:styleId="apple-style-span">
    <w:name w:val="apple-style-span"/>
    <w:uiPriority w:val="99"/>
    <w:rsid w:val="00494D29"/>
  </w:style>
  <w:style w:type="paragraph" w:customStyle="1" w:styleId="1ff0">
    <w:name w:val="абзац1"/>
    <w:basedOn w:val="a3"/>
    <w:rsid w:val="00494D29"/>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494D29"/>
    <w:pPr>
      <w:jc w:val="both"/>
    </w:pPr>
    <w:rPr>
      <w:sz w:val="28"/>
      <w:szCs w:val="20"/>
    </w:rPr>
  </w:style>
  <w:style w:type="paragraph" w:customStyle="1" w:styleId="text">
    <w:name w:val="text"/>
    <w:basedOn w:val="a3"/>
    <w:rsid w:val="00494D29"/>
    <w:pPr>
      <w:spacing w:before="100" w:beforeAutospacing="1" w:after="100" w:afterAutospacing="1"/>
    </w:pPr>
  </w:style>
  <w:style w:type="character" w:customStyle="1" w:styleId="112">
    <w:name w:val="1 Заголовок 1 Знак"/>
    <w:link w:val="113"/>
    <w:locked/>
    <w:rsid w:val="00494D29"/>
    <w:rPr>
      <w:rFonts w:ascii="Arial" w:hAnsi="Arial"/>
      <w:b/>
      <w:sz w:val="32"/>
      <w:szCs w:val="32"/>
    </w:rPr>
  </w:style>
  <w:style w:type="paragraph" w:customStyle="1" w:styleId="113">
    <w:name w:val="1 Заголовок 1"/>
    <w:basedOn w:val="a3"/>
    <w:link w:val="112"/>
    <w:rsid w:val="00494D29"/>
    <w:pPr>
      <w:spacing w:before="240" w:after="60"/>
    </w:pPr>
    <w:rPr>
      <w:rFonts w:ascii="Arial" w:eastAsiaTheme="minorHAnsi" w:hAnsi="Arial" w:cstheme="minorBidi"/>
      <w:b/>
      <w:sz w:val="32"/>
      <w:szCs w:val="32"/>
      <w:lang w:eastAsia="en-US"/>
    </w:rPr>
  </w:style>
  <w:style w:type="paragraph" w:customStyle="1" w:styleId="Style14">
    <w:name w:val="Style14"/>
    <w:basedOn w:val="a3"/>
    <w:rsid w:val="00494D29"/>
    <w:pPr>
      <w:widowControl w:val="0"/>
      <w:autoSpaceDE w:val="0"/>
      <w:autoSpaceDN w:val="0"/>
      <w:adjustRightInd w:val="0"/>
    </w:pPr>
  </w:style>
  <w:style w:type="paragraph" w:customStyle="1" w:styleId="Style11">
    <w:name w:val="Style11"/>
    <w:basedOn w:val="a3"/>
    <w:rsid w:val="00494D29"/>
    <w:pPr>
      <w:widowControl w:val="0"/>
      <w:autoSpaceDE w:val="0"/>
      <w:autoSpaceDN w:val="0"/>
      <w:adjustRightInd w:val="0"/>
    </w:pPr>
  </w:style>
  <w:style w:type="paragraph" w:customStyle="1" w:styleId="FR1">
    <w:name w:val="FR1"/>
    <w:rsid w:val="00494D29"/>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494D29"/>
  </w:style>
  <w:style w:type="paragraph" w:customStyle="1" w:styleId="afffe">
    <w:name w:val="Обычный текст"/>
    <w:basedOn w:val="a3"/>
    <w:link w:val="affff"/>
    <w:rsid w:val="00494D29"/>
    <w:pPr>
      <w:ind w:firstLine="454"/>
      <w:jc w:val="both"/>
    </w:pPr>
    <w:rPr>
      <w:szCs w:val="20"/>
    </w:rPr>
  </w:style>
  <w:style w:type="character" w:customStyle="1" w:styleId="affff">
    <w:name w:val="Обычный текст Знак"/>
    <w:link w:val="afffe"/>
    <w:rsid w:val="00494D29"/>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494D29"/>
    <w:rPr>
      <w:bCs/>
      <w:kern w:val="32"/>
      <w:sz w:val="32"/>
      <w:lang w:val="ru-RU" w:eastAsia="en-US" w:bidi="ar-SA"/>
    </w:rPr>
  </w:style>
  <w:style w:type="character" w:customStyle="1" w:styleId="Heading3Char">
    <w:name w:val="Heading 3 Char"/>
    <w:aliases w:val="Знак2 Char"/>
    <w:locked/>
    <w:rsid w:val="00494D29"/>
    <w:rPr>
      <w:rFonts w:ascii="Arial" w:hAnsi="Arial" w:cs="Arial"/>
      <w:b/>
      <w:bCs/>
      <w:sz w:val="26"/>
      <w:szCs w:val="26"/>
      <w:lang w:val="ru-RU" w:eastAsia="en-US" w:bidi="ar-SA"/>
    </w:rPr>
  </w:style>
  <w:style w:type="character" w:customStyle="1" w:styleId="TitleChar">
    <w:name w:val="Title Char"/>
    <w:locked/>
    <w:rsid w:val="00494D29"/>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494D29"/>
    <w:rPr>
      <w:sz w:val="24"/>
      <w:lang w:val="en-US" w:eastAsia="en-US" w:bidi="ar-SA"/>
    </w:rPr>
  </w:style>
  <w:style w:type="paragraph" w:customStyle="1" w:styleId="l1">
    <w:name w:val="l1"/>
    <w:basedOn w:val="a3"/>
    <w:rsid w:val="00494D29"/>
    <w:pPr>
      <w:spacing w:before="100" w:beforeAutospacing="1" w:after="100" w:afterAutospacing="1"/>
    </w:pPr>
  </w:style>
  <w:style w:type="paragraph" w:customStyle="1" w:styleId="l2">
    <w:name w:val="l2"/>
    <w:basedOn w:val="a3"/>
    <w:rsid w:val="00494D29"/>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494D29"/>
    <w:rPr>
      <w:sz w:val="24"/>
      <w:szCs w:val="24"/>
      <w:lang w:val="ru-RU" w:eastAsia="ru-RU" w:bidi="ar-SA"/>
    </w:rPr>
  </w:style>
  <w:style w:type="character" w:customStyle="1" w:styleId="gapspan">
    <w:name w:val="gapspan"/>
    <w:rsid w:val="00494D29"/>
    <w:rPr>
      <w:rFonts w:cs="Times New Roman"/>
    </w:rPr>
  </w:style>
  <w:style w:type="paragraph" w:customStyle="1" w:styleId="TablLeft">
    <w:name w:val="Tabl Left"/>
    <w:basedOn w:val="a3"/>
    <w:semiHidden/>
    <w:rsid w:val="00494D29"/>
    <w:pPr>
      <w:overflowPunct w:val="0"/>
      <w:autoSpaceDE w:val="0"/>
      <w:autoSpaceDN w:val="0"/>
      <w:adjustRightInd w:val="0"/>
      <w:textAlignment w:val="baseline"/>
    </w:pPr>
    <w:rPr>
      <w:sz w:val="28"/>
      <w:szCs w:val="20"/>
    </w:rPr>
  </w:style>
  <w:style w:type="character" w:customStyle="1" w:styleId="citecrochet1">
    <w:name w:val="cite_crochet1"/>
    <w:rsid w:val="00494D29"/>
    <w:rPr>
      <w:vanish/>
    </w:rPr>
  </w:style>
  <w:style w:type="character" w:customStyle="1" w:styleId="nowrap1">
    <w:name w:val="nowrap1"/>
    <w:rsid w:val="00494D29"/>
  </w:style>
  <w:style w:type="paragraph" w:customStyle="1" w:styleId="style3">
    <w:name w:val="style3"/>
    <w:basedOn w:val="a3"/>
    <w:rsid w:val="00494D29"/>
    <w:pPr>
      <w:spacing w:before="100" w:beforeAutospacing="1" w:after="100" w:afterAutospacing="1"/>
    </w:pPr>
    <w:rPr>
      <w:rFonts w:ascii="Verdana" w:hAnsi="Verdana"/>
      <w:sz w:val="18"/>
      <w:szCs w:val="18"/>
    </w:rPr>
  </w:style>
  <w:style w:type="character" w:customStyle="1" w:styleId="zagl">
    <w:name w:val="zagl"/>
    <w:rsid w:val="00494D29"/>
  </w:style>
  <w:style w:type="character" w:customStyle="1" w:styleId="font4">
    <w:name w:val="font4"/>
    <w:rsid w:val="00494D29"/>
  </w:style>
  <w:style w:type="paragraph" w:customStyle="1" w:styleId="tekstob">
    <w:name w:val="tekstob"/>
    <w:basedOn w:val="a3"/>
    <w:rsid w:val="00494D29"/>
    <w:pPr>
      <w:spacing w:before="100" w:beforeAutospacing="1" w:after="100" w:afterAutospacing="1"/>
    </w:pPr>
  </w:style>
  <w:style w:type="character" w:customStyle="1" w:styleId="st1">
    <w:name w:val="st1"/>
    <w:rsid w:val="00494D29"/>
  </w:style>
  <w:style w:type="character" w:customStyle="1" w:styleId="p1">
    <w:name w:val="p1"/>
    <w:rsid w:val="00494D29"/>
    <w:rPr>
      <w:rFonts w:cs="Times New Roman"/>
    </w:rPr>
  </w:style>
  <w:style w:type="character" w:customStyle="1" w:styleId="accented">
    <w:name w:val="accented"/>
    <w:rsid w:val="00494D29"/>
  </w:style>
  <w:style w:type="character" w:customStyle="1" w:styleId="editsection">
    <w:name w:val="editsection"/>
    <w:rsid w:val="00494D29"/>
  </w:style>
  <w:style w:type="paragraph" w:customStyle="1" w:styleId="-1">
    <w:name w:val="Обычный-1"/>
    <w:basedOn w:val="a3"/>
    <w:rsid w:val="00494D29"/>
    <w:pPr>
      <w:widowControl w:val="0"/>
      <w:spacing w:line="360" w:lineRule="auto"/>
      <w:ind w:firstLine="720"/>
      <w:jc w:val="both"/>
    </w:pPr>
    <w:rPr>
      <w:szCs w:val="20"/>
    </w:rPr>
  </w:style>
  <w:style w:type="paragraph" w:customStyle="1" w:styleId="text-v">
    <w:name w:val="text-v"/>
    <w:basedOn w:val="a3"/>
    <w:rsid w:val="00494D29"/>
    <w:pPr>
      <w:spacing w:before="100" w:beforeAutospacing="1" w:after="100" w:afterAutospacing="1"/>
    </w:pPr>
  </w:style>
  <w:style w:type="paragraph" w:customStyle="1" w:styleId="normal5">
    <w:name w:val="normal5"/>
    <w:basedOn w:val="a3"/>
    <w:rsid w:val="00494D29"/>
    <w:pPr>
      <w:spacing w:before="100" w:beforeAutospacing="1" w:after="100" w:afterAutospacing="1"/>
    </w:pPr>
  </w:style>
  <w:style w:type="paragraph" w:styleId="affff0">
    <w:name w:val="No Spacing"/>
    <w:link w:val="affff1"/>
    <w:qFormat/>
    <w:rsid w:val="00494D29"/>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494D29"/>
    <w:rPr>
      <w:rFonts w:ascii="Times New Roman" w:eastAsia="Times New Roman" w:hAnsi="Times New Roman" w:cs="Times New Roman"/>
      <w:sz w:val="24"/>
      <w:szCs w:val="24"/>
      <w:lang w:eastAsia="ru-RU"/>
    </w:rPr>
  </w:style>
  <w:style w:type="paragraph" w:customStyle="1" w:styleId="1ff1">
    <w:name w:val="Основной текст1"/>
    <w:basedOn w:val="1a"/>
    <w:rsid w:val="00494D29"/>
    <w:pPr>
      <w:widowControl/>
      <w:spacing w:after="120"/>
      <w:ind w:firstLine="0"/>
      <w:jc w:val="left"/>
    </w:pPr>
    <w:rPr>
      <w:rFonts w:ascii="Times New Roman" w:hAnsi="Times New Roman"/>
      <w:sz w:val="24"/>
    </w:rPr>
  </w:style>
  <w:style w:type="character" w:customStyle="1" w:styleId="FontStyle571">
    <w:name w:val="Font Style571"/>
    <w:rsid w:val="00494D29"/>
    <w:rPr>
      <w:rFonts w:ascii="Times New Roman" w:hAnsi="Times New Roman" w:cs="Times New Roman"/>
      <w:b/>
      <w:bCs/>
      <w:i/>
      <w:iCs/>
      <w:spacing w:val="30"/>
      <w:sz w:val="20"/>
      <w:szCs w:val="20"/>
    </w:rPr>
  </w:style>
  <w:style w:type="character" w:customStyle="1" w:styleId="FontStyle658">
    <w:name w:val="Font Style658"/>
    <w:rsid w:val="00494D29"/>
    <w:rPr>
      <w:rFonts w:ascii="Times New Roman" w:hAnsi="Times New Roman" w:cs="Times New Roman"/>
      <w:b/>
      <w:bCs/>
      <w:spacing w:val="-30"/>
      <w:sz w:val="32"/>
      <w:szCs w:val="32"/>
    </w:rPr>
  </w:style>
  <w:style w:type="character" w:customStyle="1" w:styleId="FontStyle596">
    <w:name w:val="Font Style596"/>
    <w:rsid w:val="00494D29"/>
    <w:rPr>
      <w:rFonts w:ascii="Consolas" w:hAnsi="Consolas" w:cs="Consolas"/>
      <w:i/>
      <w:iCs/>
      <w:spacing w:val="10"/>
      <w:sz w:val="24"/>
      <w:szCs w:val="24"/>
    </w:rPr>
  </w:style>
  <w:style w:type="character" w:customStyle="1" w:styleId="FontStyle621">
    <w:name w:val="Font Style621"/>
    <w:rsid w:val="00494D29"/>
    <w:rPr>
      <w:rFonts w:ascii="Times New Roman" w:hAnsi="Times New Roman" w:cs="Times New Roman" w:hint="default"/>
      <w:b/>
      <w:bCs/>
      <w:i/>
      <w:iCs/>
      <w:spacing w:val="30"/>
      <w:sz w:val="18"/>
      <w:szCs w:val="18"/>
    </w:rPr>
  </w:style>
  <w:style w:type="paragraph" w:customStyle="1" w:styleId="Style570">
    <w:name w:val="Style570"/>
    <w:basedOn w:val="a3"/>
    <w:rsid w:val="00494D29"/>
    <w:pPr>
      <w:widowControl w:val="0"/>
      <w:autoSpaceDE w:val="0"/>
      <w:autoSpaceDN w:val="0"/>
      <w:adjustRightInd w:val="0"/>
    </w:pPr>
  </w:style>
  <w:style w:type="character" w:customStyle="1" w:styleId="FontStyle870">
    <w:name w:val="Font Style870"/>
    <w:rsid w:val="00494D29"/>
    <w:rPr>
      <w:rFonts w:ascii="Times New Roman" w:hAnsi="Times New Roman" w:cs="Times New Roman" w:hint="default"/>
      <w:b/>
      <w:bCs/>
      <w:i/>
      <w:iCs/>
      <w:sz w:val="22"/>
      <w:szCs w:val="22"/>
    </w:rPr>
  </w:style>
  <w:style w:type="paragraph" w:customStyle="1" w:styleId="Style43">
    <w:name w:val="Style43"/>
    <w:basedOn w:val="a3"/>
    <w:rsid w:val="00494D29"/>
    <w:pPr>
      <w:widowControl w:val="0"/>
      <w:autoSpaceDE w:val="0"/>
      <w:autoSpaceDN w:val="0"/>
      <w:adjustRightInd w:val="0"/>
      <w:spacing w:line="211" w:lineRule="exact"/>
      <w:ind w:hanging="756"/>
    </w:pPr>
  </w:style>
  <w:style w:type="paragraph" w:customStyle="1" w:styleId="Style318">
    <w:name w:val="Style318"/>
    <w:basedOn w:val="a3"/>
    <w:rsid w:val="00494D29"/>
    <w:pPr>
      <w:widowControl w:val="0"/>
      <w:autoSpaceDE w:val="0"/>
      <w:autoSpaceDN w:val="0"/>
      <w:adjustRightInd w:val="0"/>
      <w:spacing w:line="223" w:lineRule="exact"/>
      <w:ind w:firstLine="374"/>
      <w:jc w:val="both"/>
    </w:pPr>
  </w:style>
  <w:style w:type="character" w:customStyle="1" w:styleId="FontStyle846">
    <w:name w:val="Font Style846"/>
    <w:rsid w:val="00494D29"/>
    <w:rPr>
      <w:rFonts w:ascii="Times New Roman" w:hAnsi="Times New Roman" w:cs="Times New Roman"/>
      <w:b/>
      <w:bCs/>
      <w:sz w:val="22"/>
      <w:szCs w:val="22"/>
    </w:rPr>
  </w:style>
  <w:style w:type="character" w:customStyle="1" w:styleId="FontStyle811">
    <w:name w:val="Font Style811"/>
    <w:rsid w:val="00494D29"/>
    <w:rPr>
      <w:rFonts w:ascii="Times New Roman" w:hAnsi="Times New Roman" w:cs="Times New Roman"/>
      <w:b/>
      <w:bCs/>
      <w:i/>
      <w:iCs/>
      <w:sz w:val="22"/>
      <w:szCs w:val="22"/>
    </w:rPr>
  </w:style>
  <w:style w:type="paragraph" w:customStyle="1" w:styleId="bodytext">
    <w:name w:val="bodytext"/>
    <w:basedOn w:val="a3"/>
    <w:rsid w:val="00494D29"/>
    <w:pPr>
      <w:spacing w:after="100" w:afterAutospacing="1" w:line="300" w:lineRule="atLeast"/>
    </w:pPr>
    <w:rPr>
      <w:rFonts w:ascii="Arial" w:hAnsi="Arial" w:cs="Arial"/>
      <w:color w:val="666666"/>
      <w:sz w:val="21"/>
      <w:szCs w:val="21"/>
    </w:rPr>
  </w:style>
  <w:style w:type="paragraph" w:customStyle="1" w:styleId="subheader">
    <w:name w:val="subheader"/>
    <w:basedOn w:val="a3"/>
    <w:rsid w:val="00494D29"/>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494D29"/>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494D29"/>
  </w:style>
  <w:style w:type="character" w:customStyle="1" w:styleId="mymarkfind">
    <w:name w:val="my_mark_find"/>
    <w:rsid w:val="00494D29"/>
  </w:style>
  <w:style w:type="paragraph" w:customStyle="1" w:styleId="3a">
    <w:name w:val="Знак3"/>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494D29"/>
    <w:pPr>
      <w:spacing w:before="48" w:after="48"/>
      <w:jc w:val="both"/>
    </w:pPr>
  </w:style>
  <w:style w:type="character" w:customStyle="1" w:styleId="b-serp-url">
    <w:name w:val="b-serp-url"/>
    <w:rsid w:val="00494D29"/>
  </w:style>
  <w:style w:type="paragraph" w:styleId="z-2">
    <w:name w:val="HTML Bottom of Form"/>
    <w:basedOn w:val="a3"/>
    <w:next w:val="a3"/>
    <w:link w:val="z-3"/>
    <w:rsid w:val="00494D29"/>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494D29"/>
    <w:rPr>
      <w:rFonts w:ascii="Arial" w:eastAsia="Times New Roman" w:hAnsi="Arial" w:cs="Times New Roman"/>
      <w:vanish/>
      <w:sz w:val="16"/>
      <w:szCs w:val="16"/>
    </w:rPr>
  </w:style>
  <w:style w:type="paragraph" w:customStyle="1" w:styleId="3b">
    <w:name w:val="Стиль3"/>
    <w:basedOn w:val="a3"/>
    <w:link w:val="3c"/>
    <w:rsid w:val="00494D29"/>
    <w:pPr>
      <w:widowControl w:val="0"/>
      <w:autoSpaceDE w:val="0"/>
      <w:autoSpaceDN w:val="0"/>
      <w:adjustRightInd w:val="0"/>
      <w:ind w:firstLine="567"/>
      <w:jc w:val="both"/>
    </w:pPr>
    <w:rPr>
      <w:b/>
      <w:sz w:val="28"/>
      <w:szCs w:val="20"/>
    </w:rPr>
  </w:style>
  <w:style w:type="character" w:customStyle="1" w:styleId="3c">
    <w:name w:val="Стиль3 Знак"/>
    <w:link w:val="3b"/>
    <w:locked/>
    <w:rsid w:val="00494D29"/>
    <w:rPr>
      <w:rFonts w:ascii="Times New Roman" w:eastAsia="Times New Roman" w:hAnsi="Times New Roman" w:cs="Times New Roman"/>
      <w:b/>
      <w:sz w:val="28"/>
      <w:szCs w:val="20"/>
      <w:lang w:eastAsia="ru-RU"/>
    </w:rPr>
  </w:style>
  <w:style w:type="paragraph" w:customStyle="1" w:styleId="biblio">
    <w:name w:val="biblio"/>
    <w:basedOn w:val="a3"/>
    <w:rsid w:val="00494D29"/>
    <w:pPr>
      <w:spacing w:before="48" w:after="48"/>
      <w:ind w:firstLine="360"/>
      <w:jc w:val="both"/>
    </w:pPr>
    <w:rPr>
      <w:sz w:val="19"/>
      <w:szCs w:val="19"/>
    </w:rPr>
  </w:style>
  <w:style w:type="paragraph" w:customStyle="1" w:styleId="biblio0">
    <w:name w:val="biblio0"/>
    <w:basedOn w:val="a3"/>
    <w:rsid w:val="00494D29"/>
    <w:pPr>
      <w:spacing w:before="48" w:after="48"/>
      <w:jc w:val="both"/>
    </w:pPr>
    <w:rPr>
      <w:sz w:val="19"/>
      <w:szCs w:val="19"/>
    </w:rPr>
  </w:style>
  <w:style w:type="paragraph" w:customStyle="1" w:styleId="podpis">
    <w:name w:val="podpis"/>
    <w:basedOn w:val="a3"/>
    <w:rsid w:val="00494D29"/>
    <w:pPr>
      <w:spacing w:before="48" w:after="48"/>
      <w:jc w:val="right"/>
    </w:pPr>
    <w:rPr>
      <w:i/>
      <w:iCs/>
      <w:sz w:val="19"/>
      <w:szCs w:val="19"/>
    </w:rPr>
  </w:style>
  <w:style w:type="paragraph" w:customStyle="1" w:styleId="ris">
    <w:name w:val="ris"/>
    <w:basedOn w:val="a3"/>
    <w:rsid w:val="00494D29"/>
    <w:pPr>
      <w:spacing w:before="48" w:after="48"/>
      <w:jc w:val="center"/>
    </w:pPr>
    <w:rPr>
      <w:i/>
      <w:iCs/>
      <w:sz w:val="19"/>
      <w:szCs w:val="19"/>
    </w:rPr>
  </w:style>
  <w:style w:type="paragraph" w:customStyle="1" w:styleId="small">
    <w:name w:val="small"/>
    <w:basedOn w:val="a3"/>
    <w:rsid w:val="00494D29"/>
    <w:pPr>
      <w:spacing w:before="48" w:after="48"/>
      <w:ind w:firstLine="360"/>
      <w:jc w:val="both"/>
    </w:pPr>
    <w:rPr>
      <w:sz w:val="19"/>
      <w:szCs w:val="19"/>
    </w:rPr>
  </w:style>
  <w:style w:type="paragraph" w:customStyle="1" w:styleId="small0">
    <w:name w:val="small0"/>
    <w:basedOn w:val="a3"/>
    <w:rsid w:val="00494D29"/>
    <w:pPr>
      <w:spacing w:before="48" w:after="48"/>
      <w:jc w:val="both"/>
    </w:pPr>
    <w:rPr>
      <w:sz w:val="19"/>
      <w:szCs w:val="19"/>
    </w:rPr>
  </w:style>
  <w:style w:type="paragraph" w:customStyle="1" w:styleId="stih4">
    <w:name w:val="stih4"/>
    <w:basedOn w:val="a3"/>
    <w:rsid w:val="00494D29"/>
    <w:pPr>
      <w:spacing w:before="120" w:after="120"/>
      <w:ind w:left="3240"/>
    </w:pPr>
    <w:rPr>
      <w:sz w:val="19"/>
      <w:szCs w:val="19"/>
    </w:rPr>
  </w:style>
  <w:style w:type="paragraph" w:customStyle="1" w:styleId="zag8">
    <w:name w:val="zag8"/>
    <w:basedOn w:val="a3"/>
    <w:rsid w:val="00494D29"/>
    <w:pPr>
      <w:spacing w:before="240" w:after="48"/>
      <w:jc w:val="center"/>
    </w:pPr>
    <w:rPr>
      <w:sz w:val="19"/>
      <w:szCs w:val="19"/>
    </w:rPr>
  </w:style>
  <w:style w:type="character" w:customStyle="1" w:styleId="page">
    <w:name w:val="page"/>
    <w:rsid w:val="00494D29"/>
    <w:rPr>
      <w:i/>
      <w:iCs/>
      <w:vanish/>
      <w:color w:val="00008B"/>
      <w:sz w:val="19"/>
      <w:szCs w:val="19"/>
      <w:bdr w:val="single" w:sz="4" w:space="0" w:color="C1C1C1"/>
    </w:rPr>
  </w:style>
  <w:style w:type="paragraph" w:customStyle="1" w:styleId="hook">
    <w:name w:val="hook"/>
    <w:basedOn w:val="a3"/>
    <w:rsid w:val="00494D29"/>
    <w:pPr>
      <w:spacing w:before="100" w:beforeAutospacing="1" w:after="100" w:afterAutospacing="1"/>
    </w:pPr>
    <w:rPr>
      <w:rFonts w:ascii="Comic Sans MS" w:hAnsi="Comic Sans MS"/>
      <w:b/>
      <w:bCs/>
    </w:rPr>
  </w:style>
  <w:style w:type="character" w:customStyle="1" w:styleId="current">
    <w:name w:val="current"/>
    <w:rsid w:val="00494D29"/>
  </w:style>
  <w:style w:type="paragraph" w:customStyle="1" w:styleId="affff3">
    <w:name w:val="Цитаты"/>
    <w:basedOn w:val="1a"/>
    <w:rsid w:val="00494D29"/>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494D29"/>
    <w:pPr>
      <w:spacing w:before="100" w:after="100"/>
      <w:jc w:val="both"/>
    </w:pPr>
    <w:rPr>
      <w:rFonts w:ascii="Arial" w:hAnsi="Arial"/>
      <w:color w:val="000000"/>
      <w:sz w:val="20"/>
      <w:szCs w:val="20"/>
    </w:rPr>
  </w:style>
  <w:style w:type="character" w:customStyle="1" w:styleId="udar">
    <w:name w:val="udar"/>
    <w:rsid w:val="00494D29"/>
    <w:rPr>
      <w:rFonts w:cs="Times New Roman"/>
    </w:rPr>
  </w:style>
  <w:style w:type="paragraph" w:customStyle="1" w:styleId="CharCharCarCarCharCharCarCarCharCharCarCarCharChar">
    <w:name w:val="Char Char Car Car Char Char Car Car Char Char Car Car Char Char"/>
    <w:basedOn w:val="a3"/>
    <w:rsid w:val="00494D29"/>
    <w:pPr>
      <w:spacing w:after="160" w:line="240" w:lineRule="exact"/>
    </w:pPr>
    <w:rPr>
      <w:sz w:val="20"/>
      <w:szCs w:val="20"/>
    </w:rPr>
  </w:style>
  <w:style w:type="paragraph" w:customStyle="1" w:styleId="310">
    <w:name w:val="Основной текст с отступом 31"/>
    <w:basedOn w:val="a3"/>
    <w:rsid w:val="00494D29"/>
    <w:pPr>
      <w:ind w:firstLine="567"/>
      <w:jc w:val="both"/>
    </w:pPr>
    <w:rPr>
      <w:rFonts w:ascii="Arial" w:hAnsi="Arial"/>
      <w:sz w:val="20"/>
      <w:szCs w:val="20"/>
    </w:rPr>
  </w:style>
  <w:style w:type="character" w:customStyle="1" w:styleId="submenu-table">
    <w:name w:val="submenu-table"/>
    <w:rsid w:val="00494D29"/>
  </w:style>
  <w:style w:type="paragraph" w:customStyle="1" w:styleId="book">
    <w:name w:val="book"/>
    <w:basedOn w:val="a3"/>
    <w:rsid w:val="00494D29"/>
    <w:pPr>
      <w:ind w:firstLine="450"/>
      <w:jc w:val="both"/>
    </w:pPr>
  </w:style>
  <w:style w:type="character" w:customStyle="1" w:styleId="bday">
    <w:name w:val="bday"/>
    <w:rsid w:val="00494D29"/>
  </w:style>
  <w:style w:type="paragraph" w:customStyle="1" w:styleId="212">
    <w:name w:val="Основной текст 21"/>
    <w:basedOn w:val="a3"/>
    <w:rsid w:val="00494D29"/>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494D29"/>
    <w:rPr>
      <w:sz w:val="24"/>
      <w:szCs w:val="24"/>
    </w:rPr>
  </w:style>
  <w:style w:type="paragraph" w:customStyle="1" w:styleId="Style45">
    <w:name w:val="Style45"/>
    <w:basedOn w:val="a3"/>
    <w:rsid w:val="00494D29"/>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494D29"/>
    <w:rPr>
      <w:b/>
      <w:caps/>
      <w:sz w:val="24"/>
      <w:szCs w:val="24"/>
      <w:lang w:val="ru-RU" w:eastAsia="ru-RU" w:bidi="ar-SA"/>
    </w:rPr>
  </w:style>
  <w:style w:type="character" w:customStyle="1" w:styleId="400">
    <w:name w:val="Знак Знак40"/>
    <w:locked/>
    <w:rsid w:val="00494D29"/>
    <w:rPr>
      <w:rFonts w:ascii="Arial" w:hAnsi="Arial" w:cs="Arial"/>
      <w:b/>
      <w:bCs/>
      <w:i/>
      <w:iCs/>
      <w:sz w:val="28"/>
      <w:szCs w:val="28"/>
      <w:lang w:val="ru-RU" w:eastAsia="en-US" w:bidi="ar-SA"/>
    </w:rPr>
  </w:style>
  <w:style w:type="character" w:customStyle="1" w:styleId="390">
    <w:name w:val="Знак Знак39"/>
    <w:locked/>
    <w:rsid w:val="00494D29"/>
    <w:rPr>
      <w:b/>
      <w:bCs/>
      <w:sz w:val="27"/>
      <w:szCs w:val="27"/>
      <w:lang w:val="ru-RU" w:eastAsia="ru-RU" w:bidi="ar-SA"/>
    </w:rPr>
  </w:style>
  <w:style w:type="character" w:customStyle="1" w:styleId="380">
    <w:name w:val="Знак Знак38"/>
    <w:locked/>
    <w:rsid w:val="00494D29"/>
    <w:rPr>
      <w:b/>
      <w:bCs/>
      <w:sz w:val="28"/>
      <w:szCs w:val="28"/>
      <w:lang w:val="ru-RU" w:eastAsia="ru-RU" w:bidi="ar-SA"/>
    </w:rPr>
  </w:style>
  <w:style w:type="character" w:customStyle="1" w:styleId="370">
    <w:name w:val="Знак Знак37"/>
    <w:locked/>
    <w:rsid w:val="00494D29"/>
    <w:rPr>
      <w:b/>
      <w:bCs/>
      <w:i/>
      <w:iCs/>
      <w:sz w:val="26"/>
      <w:szCs w:val="26"/>
      <w:lang w:val="ru-RU" w:eastAsia="ru-RU" w:bidi="ar-SA"/>
    </w:rPr>
  </w:style>
  <w:style w:type="character" w:customStyle="1" w:styleId="360">
    <w:name w:val="Знак Знак36"/>
    <w:locked/>
    <w:rsid w:val="00494D29"/>
    <w:rPr>
      <w:sz w:val="24"/>
      <w:lang w:val="ru-RU" w:eastAsia="ru-RU" w:bidi="ar-SA"/>
    </w:rPr>
  </w:style>
  <w:style w:type="character" w:customStyle="1" w:styleId="350">
    <w:name w:val="Знак Знак35"/>
    <w:locked/>
    <w:rsid w:val="00494D29"/>
    <w:rPr>
      <w:sz w:val="24"/>
      <w:szCs w:val="24"/>
      <w:lang w:val="ru-RU" w:eastAsia="ru-RU" w:bidi="ar-SA"/>
    </w:rPr>
  </w:style>
  <w:style w:type="character" w:customStyle="1" w:styleId="340">
    <w:name w:val="Знак Знак34"/>
    <w:locked/>
    <w:rsid w:val="00494D29"/>
    <w:rPr>
      <w:i/>
      <w:iCs/>
      <w:sz w:val="24"/>
      <w:szCs w:val="24"/>
      <w:lang w:val="ru-RU" w:eastAsia="ru-RU" w:bidi="ar-SA"/>
    </w:rPr>
  </w:style>
  <w:style w:type="character" w:customStyle="1" w:styleId="affff5">
    <w:name w:val="Знак Знак Знак"/>
    <w:locked/>
    <w:rsid w:val="00494D29"/>
    <w:rPr>
      <w:rFonts w:ascii="Courier New" w:hAnsi="Courier New" w:cs="Courier New"/>
      <w:lang w:val="ru-RU" w:eastAsia="ru-RU" w:bidi="ar-SA"/>
    </w:rPr>
  </w:style>
  <w:style w:type="paragraph" w:customStyle="1" w:styleId="affff6">
    <w:name w:val="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494D29"/>
    <w:pPr>
      <w:autoSpaceDE w:val="0"/>
      <w:autoSpaceDN w:val="0"/>
      <w:adjustRightInd w:val="0"/>
    </w:pPr>
  </w:style>
  <w:style w:type="paragraph" w:customStyle="1" w:styleId="affff8">
    <w:name w:val="Темы"/>
    <w:basedOn w:val="a3"/>
    <w:link w:val="affff9"/>
    <w:rsid w:val="00494D29"/>
    <w:pPr>
      <w:keepNext/>
    </w:pPr>
  </w:style>
  <w:style w:type="character" w:customStyle="1" w:styleId="affff9">
    <w:name w:val="Темы Знак"/>
    <w:link w:val="affff8"/>
    <w:locked/>
    <w:rsid w:val="00494D29"/>
    <w:rPr>
      <w:rFonts w:ascii="Times New Roman" w:eastAsia="Times New Roman" w:hAnsi="Times New Roman" w:cs="Times New Roman"/>
      <w:sz w:val="24"/>
      <w:szCs w:val="24"/>
      <w:lang w:eastAsia="ru-RU"/>
    </w:rPr>
  </w:style>
  <w:style w:type="paragraph" w:customStyle="1" w:styleId="affffa">
    <w:name w:val="a"/>
    <w:basedOn w:val="a3"/>
    <w:rsid w:val="00494D29"/>
    <w:pPr>
      <w:spacing w:before="100" w:beforeAutospacing="1" w:after="100" w:afterAutospacing="1"/>
    </w:pPr>
  </w:style>
  <w:style w:type="paragraph" w:customStyle="1" w:styleId="acxspmiddle">
    <w:name w:val="acxspmiddle"/>
    <w:basedOn w:val="a3"/>
    <w:rsid w:val="00494D29"/>
    <w:pPr>
      <w:spacing w:before="100" w:beforeAutospacing="1" w:after="100" w:afterAutospacing="1"/>
    </w:pPr>
  </w:style>
  <w:style w:type="character" w:customStyle="1" w:styleId="affffb">
    <w:name w:val="Основной текст_"/>
    <w:link w:val="1ff3"/>
    <w:locked/>
    <w:rsid w:val="00494D29"/>
    <w:rPr>
      <w:rFonts w:ascii="Arial" w:hAnsi="Arial" w:cs="Arial"/>
      <w:sz w:val="19"/>
      <w:szCs w:val="19"/>
      <w:shd w:val="clear" w:color="auto" w:fill="FFFFFF"/>
    </w:rPr>
  </w:style>
  <w:style w:type="paragraph" w:customStyle="1" w:styleId="1ff3">
    <w:name w:val="Основной текст1"/>
    <w:basedOn w:val="a3"/>
    <w:link w:val="affffb"/>
    <w:rsid w:val="00494D29"/>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494D29"/>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494D29"/>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494D29"/>
    <w:pPr>
      <w:spacing w:after="160" w:line="240" w:lineRule="exact"/>
    </w:pPr>
    <w:rPr>
      <w:rFonts w:ascii="Verdana" w:hAnsi="Verdana"/>
      <w:lang w:val="en-US" w:eastAsia="en-US"/>
    </w:rPr>
  </w:style>
  <w:style w:type="paragraph" w:customStyle="1" w:styleId="Style24">
    <w:name w:val="Style24"/>
    <w:basedOn w:val="a3"/>
    <w:rsid w:val="00494D29"/>
    <w:pPr>
      <w:widowControl w:val="0"/>
      <w:autoSpaceDE w:val="0"/>
      <w:autoSpaceDN w:val="0"/>
      <w:adjustRightInd w:val="0"/>
      <w:spacing w:line="482" w:lineRule="exact"/>
      <w:ind w:firstLine="720"/>
      <w:jc w:val="both"/>
    </w:pPr>
  </w:style>
  <w:style w:type="paragraph" w:customStyle="1" w:styleId="ConsPlusTitle">
    <w:name w:val="ConsPlusTitle"/>
    <w:rsid w:val="00494D2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494D29"/>
    <w:rPr>
      <w:rFonts w:ascii="Courier New" w:hAnsi="Courier New"/>
      <w:sz w:val="20"/>
      <w:szCs w:val="20"/>
    </w:rPr>
  </w:style>
  <w:style w:type="paragraph" w:customStyle="1" w:styleId="ConsPlusNormal">
    <w:name w:val="ConsPlusNormal"/>
    <w:link w:val="ConsPlusNormal0"/>
    <w:rsid w:val="00494D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94D29"/>
    <w:rPr>
      <w:rFonts w:ascii="Arial" w:eastAsia="Times New Roman" w:hAnsi="Arial" w:cs="Arial"/>
      <w:sz w:val="20"/>
      <w:szCs w:val="20"/>
      <w:lang w:eastAsia="ru-RU"/>
    </w:rPr>
  </w:style>
  <w:style w:type="paragraph" w:customStyle="1" w:styleId="213">
    <w:name w:val="Заголовок 21"/>
    <w:basedOn w:val="a3"/>
    <w:next w:val="a3"/>
    <w:rsid w:val="00494D29"/>
    <w:pPr>
      <w:keepNext/>
      <w:widowControl w:val="0"/>
      <w:jc w:val="center"/>
    </w:pPr>
    <w:rPr>
      <w:b/>
      <w:sz w:val="26"/>
      <w:szCs w:val="20"/>
    </w:rPr>
  </w:style>
  <w:style w:type="paragraph" w:customStyle="1" w:styleId="2f1">
    <w:name w:val="Обычный2"/>
    <w:basedOn w:val="a3"/>
    <w:rsid w:val="00494D29"/>
    <w:pPr>
      <w:spacing w:before="100" w:beforeAutospacing="1" w:after="100" w:afterAutospacing="1"/>
    </w:pPr>
  </w:style>
  <w:style w:type="paragraph" w:customStyle="1" w:styleId="2f2">
    <w:name w:val="заголовок 2"/>
    <w:basedOn w:val="a3"/>
    <w:next w:val="a3"/>
    <w:rsid w:val="00494D29"/>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494D29"/>
    <w:pPr>
      <w:spacing w:before="24" w:after="16"/>
      <w:ind w:firstLine="454"/>
      <w:jc w:val="center"/>
    </w:pPr>
    <w:rPr>
      <w:rFonts w:ascii="Times New Roman" w:hAnsi="Times New Roman" w:cs="Times New Roman"/>
      <w:b/>
      <w:bCs/>
    </w:rPr>
  </w:style>
  <w:style w:type="paragraph" w:customStyle="1" w:styleId="46">
    <w:name w:val="Стиль4"/>
    <w:basedOn w:val="21"/>
    <w:rsid w:val="00494D29"/>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494D29"/>
    <w:pPr>
      <w:keepNext/>
      <w:spacing w:before="0" w:beforeAutospacing="0" w:after="0" w:afterAutospacing="0" w:line="312" w:lineRule="auto"/>
      <w:ind w:firstLine="454"/>
    </w:pPr>
    <w:rPr>
      <w:sz w:val="22"/>
      <w:szCs w:val="22"/>
    </w:rPr>
  </w:style>
  <w:style w:type="paragraph" w:customStyle="1" w:styleId="63">
    <w:name w:val="Стиль6"/>
    <w:basedOn w:val="a3"/>
    <w:rsid w:val="00494D29"/>
    <w:pPr>
      <w:spacing w:line="312" w:lineRule="auto"/>
      <w:ind w:firstLine="454"/>
      <w:jc w:val="both"/>
    </w:pPr>
  </w:style>
  <w:style w:type="paragraph" w:customStyle="1" w:styleId="affffd">
    <w:name w:val="Стиль По ширине"/>
    <w:basedOn w:val="a3"/>
    <w:rsid w:val="00494D29"/>
    <w:pPr>
      <w:spacing w:line="312" w:lineRule="auto"/>
      <w:ind w:firstLine="454"/>
      <w:jc w:val="both"/>
    </w:pPr>
  </w:style>
  <w:style w:type="paragraph" w:customStyle="1" w:styleId="Style8">
    <w:name w:val="Style8"/>
    <w:basedOn w:val="a3"/>
    <w:rsid w:val="00494D29"/>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494D29"/>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494D29"/>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494D29"/>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494D29"/>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494D29"/>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494D29"/>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494D29"/>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494D29"/>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494D29"/>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494D29"/>
    <w:rPr>
      <w:rFonts w:ascii="Arial" w:eastAsia="Times New Roman" w:hAnsi="Arial" w:cs="Times New Roman"/>
      <w:sz w:val="20"/>
      <w:szCs w:val="20"/>
      <w:lang w:eastAsia="ru-RU"/>
    </w:rPr>
  </w:style>
  <w:style w:type="paragraph" w:customStyle="1" w:styleId="western">
    <w:name w:val="western"/>
    <w:basedOn w:val="a3"/>
    <w:rsid w:val="00494D29"/>
    <w:pPr>
      <w:shd w:val="clear" w:color="auto" w:fill="FFFFFF"/>
      <w:spacing w:before="778" w:line="475" w:lineRule="atLeast"/>
    </w:pPr>
    <w:rPr>
      <w:color w:val="000000"/>
    </w:rPr>
  </w:style>
  <w:style w:type="character" w:customStyle="1" w:styleId="small11">
    <w:name w:val="small11"/>
    <w:rsid w:val="00494D29"/>
    <w:rPr>
      <w:rFonts w:ascii="Times New Roman" w:hAnsi="Times New Roman" w:cs="Times New Roman" w:hint="default"/>
      <w:sz w:val="16"/>
      <w:szCs w:val="16"/>
    </w:rPr>
  </w:style>
  <w:style w:type="character" w:customStyle="1" w:styleId="b-serp-urlitem1">
    <w:name w:val="b-serp-url__item1"/>
    <w:rsid w:val="00494D29"/>
    <w:rPr>
      <w:rFonts w:ascii="Times New Roman" w:hAnsi="Times New Roman" w:cs="Times New Roman" w:hint="default"/>
    </w:rPr>
  </w:style>
  <w:style w:type="character" w:customStyle="1" w:styleId="121">
    <w:name w:val="Знак Знак12"/>
    <w:locked/>
    <w:rsid w:val="00494D29"/>
    <w:rPr>
      <w:b/>
      <w:bCs w:val="0"/>
      <w:caps/>
      <w:sz w:val="24"/>
      <w:szCs w:val="24"/>
      <w:lang w:val="ru-RU" w:eastAsia="ru-RU" w:bidi="ar-SA"/>
    </w:rPr>
  </w:style>
  <w:style w:type="character" w:customStyle="1" w:styleId="tbln121">
    <w:name w:val="tbln121"/>
    <w:rsid w:val="00494D29"/>
    <w:rPr>
      <w:rFonts w:ascii="Arial" w:hAnsi="Arial" w:cs="Arial" w:hint="default"/>
      <w:b w:val="0"/>
      <w:bCs w:val="0"/>
      <w:i/>
      <w:iCs/>
      <w:strike w:val="0"/>
      <w:dstrike w:val="0"/>
      <w:color w:val="000000"/>
      <w:sz w:val="18"/>
      <w:szCs w:val="18"/>
      <w:u w:val="none"/>
    </w:rPr>
  </w:style>
  <w:style w:type="character" w:customStyle="1" w:styleId="mistake">
    <w:name w:val="mistake"/>
    <w:rsid w:val="00494D29"/>
    <w:rPr>
      <w:sz w:val="24"/>
      <w:szCs w:val="24"/>
    </w:rPr>
  </w:style>
  <w:style w:type="character" w:customStyle="1" w:styleId="trb12">
    <w:name w:val="trb12"/>
    <w:rsid w:val="00494D29"/>
  </w:style>
  <w:style w:type="character" w:customStyle="1" w:styleId="tbln12">
    <w:name w:val="tbln12"/>
    <w:rsid w:val="00494D29"/>
  </w:style>
  <w:style w:type="character" w:customStyle="1" w:styleId="tbb12">
    <w:name w:val="tbb12"/>
    <w:rsid w:val="00494D29"/>
  </w:style>
  <w:style w:type="character" w:customStyle="1" w:styleId="hpsatn">
    <w:name w:val="hps atn"/>
    <w:rsid w:val="00494D29"/>
  </w:style>
  <w:style w:type="character" w:customStyle="1" w:styleId="64">
    <w:name w:val="Знак Знак6"/>
    <w:rsid w:val="00494D29"/>
    <w:rPr>
      <w:rFonts w:ascii="Arial" w:hAnsi="Arial" w:cs="Arial" w:hint="default"/>
      <w:b/>
      <w:bCs/>
      <w:kern w:val="32"/>
      <w:sz w:val="32"/>
      <w:szCs w:val="32"/>
    </w:rPr>
  </w:style>
  <w:style w:type="character" w:customStyle="1" w:styleId="FontStyle42">
    <w:name w:val="Font Style42"/>
    <w:rsid w:val="00494D29"/>
    <w:rPr>
      <w:rFonts w:ascii="Times New Roman" w:hAnsi="Times New Roman" w:cs="Times New Roman" w:hint="default"/>
      <w:sz w:val="26"/>
      <w:szCs w:val="26"/>
    </w:rPr>
  </w:style>
  <w:style w:type="character" w:customStyle="1" w:styleId="FontStyle41">
    <w:name w:val="Font Style41"/>
    <w:rsid w:val="00494D29"/>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494D29"/>
    <w:rPr>
      <w:sz w:val="24"/>
      <w:szCs w:val="24"/>
      <w:lang w:val="ru-RU" w:eastAsia="ru-RU" w:bidi="ar-SA"/>
    </w:rPr>
  </w:style>
  <w:style w:type="character" w:customStyle="1" w:styleId="FontStyle139">
    <w:name w:val="Font Style139"/>
    <w:rsid w:val="00494D29"/>
    <w:rPr>
      <w:rFonts w:ascii="Palatino Linotype" w:hAnsi="Palatino Linotype" w:cs="Palatino Linotype" w:hint="default"/>
      <w:sz w:val="18"/>
      <w:szCs w:val="18"/>
    </w:rPr>
  </w:style>
  <w:style w:type="character" w:customStyle="1" w:styleId="FontStyle157">
    <w:name w:val="Font Style157"/>
    <w:rsid w:val="00494D29"/>
    <w:rPr>
      <w:rFonts w:ascii="Palatino Linotype" w:hAnsi="Palatino Linotype" w:cs="Palatino Linotype" w:hint="default"/>
      <w:sz w:val="18"/>
      <w:szCs w:val="18"/>
    </w:rPr>
  </w:style>
  <w:style w:type="character" w:customStyle="1" w:styleId="FontStyle138">
    <w:name w:val="Font Style138"/>
    <w:rsid w:val="00494D29"/>
    <w:rPr>
      <w:rFonts w:ascii="Palatino Linotype" w:hAnsi="Palatino Linotype" w:cs="Palatino Linotype" w:hint="default"/>
      <w:b/>
      <w:bCs/>
      <w:sz w:val="18"/>
      <w:szCs w:val="18"/>
    </w:rPr>
  </w:style>
  <w:style w:type="character" w:customStyle="1" w:styleId="FontStyle146">
    <w:name w:val="Font Style146"/>
    <w:rsid w:val="00494D29"/>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494D29"/>
    <w:rPr>
      <w:sz w:val="24"/>
      <w:szCs w:val="24"/>
      <w:lang w:val="ru-RU" w:eastAsia="ru-RU" w:bidi="ar-SA"/>
    </w:rPr>
  </w:style>
  <w:style w:type="character" w:customStyle="1" w:styleId="1ff7">
    <w:name w:val="Знак1"/>
    <w:rsid w:val="00494D29"/>
    <w:rPr>
      <w:rFonts w:ascii="Arial" w:hAnsi="Arial" w:cs="Arial" w:hint="default"/>
      <w:b/>
      <w:bCs/>
      <w:kern w:val="32"/>
      <w:sz w:val="32"/>
      <w:szCs w:val="32"/>
      <w:lang w:val="ru-RU" w:eastAsia="ru-RU" w:bidi="ar-SA"/>
    </w:rPr>
  </w:style>
  <w:style w:type="character" w:customStyle="1" w:styleId="2f3">
    <w:name w:val="Знак2"/>
    <w:rsid w:val="00494D29"/>
    <w:rPr>
      <w:sz w:val="24"/>
      <w:lang w:val="ru-RU" w:eastAsia="en-US" w:bidi="ar-SA"/>
    </w:rPr>
  </w:style>
  <w:style w:type="character" w:customStyle="1" w:styleId="311">
    <w:name w:val="Заголовок 3 Знак1"/>
    <w:aliases w:val="Знак2 Знак3"/>
    <w:locked/>
    <w:rsid w:val="00494D29"/>
    <w:rPr>
      <w:b/>
      <w:bCs/>
      <w:sz w:val="27"/>
      <w:szCs w:val="27"/>
      <w:lang w:val="ru-RU" w:eastAsia="ru-RU" w:bidi="ar-SA"/>
    </w:rPr>
  </w:style>
  <w:style w:type="paragraph" w:customStyle="1" w:styleId="mane">
    <w:name w:val="mane"/>
    <w:rsid w:val="00494D2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494D29"/>
    <w:rPr>
      <w:rFonts w:ascii="Sylfaen" w:hAnsi="Sylfaen" w:cs="Sylfaen"/>
      <w:sz w:val="18"/>
      <w:szCs w:val="18"/>
    </w:rPr>
  </w:style>
  <w:style w:type="character" w:customStyle="1" w:styleId="keyword1">
    <w:name w:val="keyword1"/>
    <w:rsid w:val="00494D29"/>
    <w:rPr>
      <w:i/>
      <w:iCs/>
    </w:rPr>
  </w:style>
  <w:style w:type="character" w:customStyle="1" w:styleId="keyworddef1">
    <w:name w:val="keyword_def1"/>
    <w:rsid w:val="00494D29"/>
    <w:rPr>
      <w:b/>
      <w:bCs/>
      <w:i/>
      <w:iCs/>
    </w:rPr>
  </w:style>
  <w:style w:type="character" w:customStyle="1" w:styleId="afffff">
    <w:name w:val="Выделение в тексте документа"/>
    <w:rsid w:val="00494D29"/>
    <w:rPr>
      <w:rFonts w:cs="Times New Roman"/>
      <w:b/>
    </w:rPr>
  </w:style>
  <w:style w:type="paragraph" w:customStyle="1" w:styleId="afffff0">
    <w:name w:val="Текст документа"/>
    <w:basedOn w:val="a3"/>
    <w:rsid w:val="00494D29"/>
    <w:pPr>
      <w:ind w:firstLine="709"/>
      <w:jc w:val="both"/>
    </w:pPr>
  </w:style>
  <w:style w:type="character" w:customStyle="1" w:styleId="xmlemitalic1">
    <w:name w:val="xml_em_italic1"/>
    <w:rsid w:val="00494D29"/>
    <w:rPr>
      <w:i/>
      <w:iCs/>
    </w:rPr>
  </w:style>
  <w:style w:type="paragraph" w:customStyle="1" w:styleId="afffff1">
    <w:name w:val="Модуль"/>
    <w:basedOn w:val="a3"/>
    <w:rsid w:val="00494D29"/>
    <w:pPr>
      <w:keepNext/>
      <w:jc w:val="both"/>
    </w:pPr>
  </w:style>
  <w:style w:type="character" w:customStyle="1" w:styleId="WW8Num4z3">
    <w:name w:val="WW8Num4z3"/>
    <w:rsid w:val="00494D29"/>
    <w:rPr>
      <w:rFonts w:ascii="Symbol" w:hAnsi="Symbol"/>
    </w:rPr>
  </w:style>
  <w:style w:type="paragraph" w:customStyle="1" w:styleId="114">
    <w:name w:val="Название11"/>
    <w:basedOn w:val="a3"/>
    <w:next w:val="aff2"/>
    <w:qFormat/>
    <w:rsid w:val="00494D29"/>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494D29"/>
    <w:pPr>
      <w:suppressLineNumbers/>
      <w:suppressAutoHyphens/>
    </w:pPr>
    <w:rPr>
      <w:lang w:eastAsia="ar-SA"/>
    </w:rPr>
  </w:style>
  <w:style w:type="paragraph" w:customStyle="1" w:styleId="afffff3">
    <w:name w:val="Заголовок таблицы"/>
    <w:basedOn w:val="afffff2"/>
    <w:rsid w:val="00494D29"/>
    <w:pPr>
      <w:jc w:val="center"/>
    </w:pPr>
    <w:rPr>
      <w:b/>
      <w:bCs/>
    </w:rPr>
  </w:style>
  <w:style w:type="paragraph" w:customStyle="1" w:styleId="Style46">
    <w:name w:val="Style46"/>
    <w:basedOn w:val="a3"/>
    <w:rsid w:val="00494D29"/>
    <w:pPr>
      <w:widowControl w:val="0"/>
      <w:autoSpaceDE w:val="0"/>
      <w:autoSpaceDN w:val="0"/>
      <w:adjustRightInd w:val="0"/>
      <w:spacing w:line="240" w:lineRule="exact"/>
      <w:ind w:hanging="106"/>
    </w:pPr>
  </w:style>
  <w:style w:type="paragraph" w:customStyle="1" w:styleId="Style61">
    <w:name w:val="Style61"/>
    <w:basedOn w:val="a3"/>
    <w:rsid w:val="00494D29"/>
    <w:pPr>
      <w:widowControl w:val="0"/>
      <w:autoSpaceDE w:val="0"/>
      <w:autoSpaceDN w:val="0"/>
      <w:adjustRightInd w:val="0"/>
      <w:spacing w:line="242" w:lineRule="exact"/>
      <w:ind w:hanging="446"/>
    </w:pPr>
  </w:style>
  <w:style w:type="paragraph" w:customStyle="1" w:styleId="Style164">
    <w:name w:val="Style164"/>
    <w:basedOn w:val="a3"/>
    <w:rsid w:val="00494D29"/>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494D29"/>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494D29"/>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494D29"/>
    <w:pPr>
      <w:spacing w:before="100" w:beforeAutospacing="1" w:after="100" w:afterAutospacing="1"/>
      <w:ind w:firstLine="360"/>
      <w:jc w:val="both"/>
    </w:pPr>
  </w:style>
  <w:style w:type="character" w:customStyle="1" w:styleId="c1">
    <w:name w:val="c1"/>
    <w:rsid w:val="00494D29"/>
  </w:style>
  <w:style w:type="character" w:customStyle="1" w:styleId="afffff4">
    <w:name w:val="Текст.Акцентированный"/>
    <w:rsid w:val="00494D29"/>
    <w:rPr>
      <w:rFonts w:cs="Times New Roman"/>
      <w:i/>
    </w:rPr>
  </w:style>
  <w:style w:type="paragraph" w:customStyle="1" w:styleId="65">
    <w:name w:val="Обычный (веб)6"/>
    <w:basedOn w:val="a3"/>
    <w:rsid w:val="00494D29"/>
  </w:style>
  <w:style w:type="paragraph" w:customStyle="1" w:styleId="afffff5">
    <w:name w:val="слайд"/>
    <w:basedOn w:val="a3"/>
    <w:rsid w:val="00494D29"/>
    <w:pPr>
      <w:jc w:val="both"/>
    </w:pPr>
    <w:rPr>
      <w:sz w:val="36"/>
      <w:lang w:eastAsia="en-US"/>
    </w:rPr>
  </w:style>
  <w:style w:type="character" w:customStyle="1" w:styleId="st">
    <w:name w:val="st"/>
    <w:rsid w:val="00494D29"/>
  </w:style>
  <w:style w:type="character" w:customStyle="1" w:styleId="keyworddef">
    <w:name w:val="keyword_def"/>
    <w:rsid w:val="00494D29"/>
  </w:style>
  <w:style w:type="character" w:customStyle="1" w:styleId="grame">
    <w:name w:val="grame"/>
    <w:rsid w:val="00494D29"/>
  </w:style>
  <w:style w:type="paragraph" w:customStyle="1" w:styleId="115">
    <w:name w:val="Обычный + 11 пт"/>
    <w:basedOn w:val="a3"/>
    <w:rsid w:val="00494D29"/>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494D29"/>
  </w:style>
  <w:style w:type="paragraph" w:customStyle="1" w:styleId="afffff6">
    <w:name w:val="Знак Знак Знак Знак Знак Знак Знак Знак Знак Знак Знак Знак Знак"/>
    <w:basedOn w:val="a3"/>
    <w:rsid w:val="00494D29"/>
    <w:pPr>
      <w:spacing w:after="160" w:line="240" w:lineRule="exact"/>
    </w:pPr>
    <w:rPr>
      <w:rFonts w:ascii="Verdana" w:hAnsi="Verdana"/>
      <w:lang w:val="en-US" w:eastAsia="en-US"/>
    </w:rPr>
  </w:style>
  <w:style w:type="character" w:customStyle="1" w:styleId="pav31">
    <w:name w:val="pav31"/>
    <w:rsid w:val="00494D29"/>
    <w:rPr>
      <w:rFonts w:ascii="Comic Sans MS" w:hAnsi="Comic Sans MS" w:hint="default"/>
      <w:color w:val="272652"/>
      <w:sz w:val="12"/>
      <w:szCs w:val="12"/>
    </w:rPr>
  </w:style>
  <w:style w:type="paragraph" w:customStyle="1" w:styleId="pri">
    <w:name w:val="pri"/>
    <w:basedOn w:val="a3"/>
    <w:rsid w:val="00494D29"/>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494D29"/>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494D29"/>
    <w:rPr>
      <w:rFonts w:ascii="Times New Roman" w:eastAsia="Times New Roman" w:hAnsi="Times New Roman" w:cs="Times New Roman"/>
      <w:i/>
      <w:snapToGrid w:val="0"/>
      <w:sz w:val="12"/>
      <w:szCs w:val="20"/>
      <w:lang w:eastAsia="ru-RU"/>
    </w:rPr>
  </w:style>
  <w:style w:type="character" w:customStyle="1" w:styleId="WW8Num3z1">
    <w:name w:val="WW8Num3z1"/>
    <w:rsid w:val="00494D29"/>
    <w:rPr>
      <w:rFonts w:ascii="Times New Roman" w:eastAsia="Times New Roman" w:hAnsi="Times New Roman" w:cs="Times New Roman"/>
    </w:rPr>
  </w:style>
  <w:style w:type="character" w:customStyle="1" w:styleId="WW8Num4z0">
    <w:name w:val="WW8Num4z0"/>
    <w:rsid w:val="00494D29"/>
    <w:rPr>
      <w:rFonts w:ascii="Wingdings" w:hAnsi="Wingdings"/>
    </w:rPr>
  </w:style>
  <w:style w:type="character" w:customStyle="1" w:styleId="WW8Num4z1">
    <w:name w:val="WW8Num4z1"/>
    <w:rsid w:val="00494D29"/>
    <w:rPr>
      <w:rFonts w:ascii="Courier New" w:hAnsi="Courier New" w:cs="Courier New"/>
    </w:rPr>
  </w:style>
  <w:style w:type="character" w:customStyle="1" w:styleId="WW8Num6z1">
    <w:name w:val="WW8Num6z1"/>
    <w:rsid w:val="00494D29"/>
    <w:rPr>
      <w:rFonts w:ascii="Times New Roman" w:eastAsia="Times New Roman" w:hAnsi="Times New Roman" w:cs="Times New Roman"/>
    </w:rPr>
  </w:style>
  <w:style w:type="character" w:customStyle="1" w:styleId="WW8Num7z1">
    <w:name w:val="WW8Num7z1"/>
    <w:rsid w:val="00494D29"/>
    <w:rPr>
      <w:rFonts w:ascii="Times New Roman" w:eastAsia="Times New Roman" w:hAnsi="Times New Roman" w:cs="Times New Roman"/>
    </w:rPr>
  </w:style>
  <w:style w:type="character" w:customStyle="1" w:styleId="WW8Num8z0">
    <w:name w:val="WW8Num8z0"/>
    <w:rsid w:val="00494D29"/>
    <w:rPr>
      <w:color w:val="auto"/>
    </w:rPr>
  </w:style>
  <w:style w:type="character" w:customStyle="1" w:styleId="WW8Num14z0">
    <w:name w:val="WW8Num14z0"/>
    <w:rsid w:val="00494D29"/>
    <w:rPr>
      <w:rFonts w:ascii="Wingdings" w:hAnsi="Wingdings"/>
    </w:rPr>
  </w:style>
  <w:style w:type="character" w:customStyle="1" w:styleId="WW8Num14z1">
    <w:name w:val="WW8Num14z1"/>
    <w:rsid w:val="00494D29"/>
    <w:rPr>
      <w:rFonts w:ascii="Courier New" w:hAnsi="Courier New" w:cs="Courier New"/>
    </w:rPr>
  </w:style>
  <w:style w:type="character" w:customStyle="1" w:styleId="WW8Num14z3">
    <w:name w:val="WW8Num14z3"/>
    <w:rsid w:val="00494D29"/>
    <w:rPr>
      <w:rFonts w:ascii="Symbol" w:hAnsi="Symbol"/>
    </w:rPr>
  </w:style>
  <w:style w:type="character" w:customStyle="1" w:styleId="WW8Num15z1">
    <w:name w:val="WW8Num15z1"/>
    <w:rsid w:val="00494D29"/>
    <w:rPr>
      <w:rFonts w:ascii="Times New Roman" w:eastAsia="Times New Roman" w:hAnsi="Times New Roman" w:cs="Times New Roman"/>
    </w:rPr>
  </w:style>
  <w:style w:type="character" w:customStyle="1" w:styleId="WW8Num17z1">
    <w:name w:val="WW8Num17z1"/>
    <w:rsid w:val="00494D29"/>
    <w:rPr>
      <w:rFonts w:ascii="Times New Roman" w:eastAsia="Times New Roman" w:hAnsi="Times New Roman" w:cs="Times New Roman"/>
    </w:rPr>
  </w:style>
  <w:style w:type="character" w:customStyle="1" w:styleId="WW8Num18z0">
    <w:name w:val="WW8Num18z0"/>
    <w:rsid w:val="00494D29"/>
    <w:rPr>
      <w:rFonts w:ascii="Wingdings" w:hAnsi="Wingdings"/>
      <w:sz w:val="20"/>
    </w:rPr>
  </w:style>
  <w:style w:type="character" w:customStyle="1" w:styleId="FontStyle514">
    <w:name w:val="Font Style514"/>
    <w:rsid w:val="00494D29"/>
    <w:rPr>
      <w:rFonts w:ascii="Times New Roman" w:hAnsi="Times New Roman" w:cs="Times New Roman" w:hint="default"/>
      <w:sz w:val="20"/>
      <w:szCs w:val="20"/>
    </w:rPr>
  </w:style>
  <w:style w:type="character" w:customStyle="1" w:styleId="FontStyle528">
    <w:name w:val="Font Style528"/>
    <w:rsid w:val="00494D29"/>
    <w:rPr>
      <w:rFonts w:ascii="Times New Roman" w:hAnsi="Times New Roman" w:cs="Times New Roman"/>
      <w:b/>
      <w:bCs/>
      <w:i/>
      <w:iCs/>
      <w:sz w:val="16"/>
      <w:szCs w:val="16"/>
    </w:rPr>
  </w:style>
  <w:style w:type="character" w:customStyle="1" w:styleId="MTEquationSection">
    <w:name w:val="MTEquationSection"/>
    <w:rsid w:val="00494D29"/>
    <w:rPr>
      <w:vanish/>
      <w:color w:val="FF0000"/>
      <w:lang w:val="en-US"/>
    </w:rPr>
  </w:style>
  <w:style w:type="character" w:customStyle="1" w:styleId="texample1">
    <w:name w:val="texample1"/>
    <w:rsid w:val="00494D29"/>
    <w:rPr>
      <w:rFonts w:ascii="Courier New" w:hAnsi="Courier New" w:cs="Courier New" w:hint="default"/>
      <w:color w:val="8B0000"/>
    </w:rPr>
  </w:style>
  <w:style w:type="character" w:customStyle="1" w:styleId="FontStyle28">
    <w:name w:val="Font Style28"/>
    <w:rsid w:val="00494D29"/>
    <w:rPr>
      <w:rFonts w:ascii="Times New Roman" w:hAnsi="Times New Roman" w:cs="Times New Roman"/>
      <w:i/>
      <w:iCs/>
      <w:sz w:val="18"/>
      <w:szCs w:val="18"/>
    </w:rPr>
  </w:style>
  <w:style w:type="character" w:customStyle="1" w:styleId="FontStyle33">
    <w:name w:val="Font Style33"/>
    <w:rsid w:val="00494D29"/>
    <w:rPr>
      <w:rFonts w:ascii="Arial" w:hAnsi="Arial" w:cs="Arial"/>
      <w:sz w:val="16"/>
      <w:szCs w:val="16"/>
    </w:rPr>
  </w:style>
  <w:style w:type="character" w:customStyle="1" w:styleId="FontStyle20">
    <w:name w:val="Font Style20"/>
    <w:rsid w:val="00494D29"/>
    <w:rPr>
      <w:rFonts w:ascii="Book Antiqua" w:hAnsi="Book Antiqua" w:cs="Book Antiqua"/>
      <w:sz w:val="18"/>
      <w:szCs w:val="18"/>
    </w:rPr>
  </w:style>
  <w:style w:type="paragraph" w:customStyle="1" w:styleId="Style6">
    <w:name w:val="Style6"/>
    <w:basedOn w:val="a3"/>
    <w:rsid w:val="00494D29"/>
    <w:pPr>
      <w:widowControl w:val="0"/>
      <w:autoSpaceDE w:val="0"/>
      <w:autoSpaceDN w:val="0"/>
      <w:adjustRightInd w:val="0"/>
    </w:pPr>
    <w:rPr>
      <w:rFonts w:ascii="Arial Narrow" w:hAnsi="Arial Narrow"/>
    </w:rPr>
  </w:style>
  <w:style w:type="character" w:customStyle="1" w:styleId="FontStyle14">
    <w:name w:val="Font Style14"/>
    <w:rsid w:val="00494D29"/>
    <w:rPr>
      <w:rFonts w:ascii="Franklin Gothic Book" w:hAnsi="Franklin Gothic Book" w:cs="Franklin Gothic Book"/>
      <w:b/>
      <w:bCs/>
      <w:sz w:val="30"/>
      <w:szCs w:val="30"/>
    </w:rPr>
  </w:style>
  <w:style w:type="character" w:customStyle="1" w:styleId="FontStyle13">
    <w:name w:val="Font Style13"/>
    <w:rsid w:val="00494D29"/>
    <w:rPr>
      <w:rFonts w:ascii="Arial" w:hAnsi="Arial" w:cs="Arial"/>
      <w:b/>
      <w:bCs/>
      <w:sz w:val="14"/>
      <w:szCs w:val="14"/>
    </w:rPr>
  </w:style>
  <w:style w:type="paragraph" w:customStyle="1" w:styleId="Style18">
    <w:name w:val="Style18"/>
    <w:basedOn w:val="a3"/>
    <w:rsid w:val="00494D29"/>
    <w:pPr>
      <w:widowControl w:val="0"/>
      <w:autoSpaceDE w:val="0"/>
      <w:autoSpaceDN w:val="0"/>
      <w:adjustRightInd w:val="0"/>
      <w:spacing w:line="483" w:lineRule="exact"/>
      <w:ind w:firstLine="566"/>
      <w:jc w:val="both"/>
    </w:pPr>
  </w:style>
  <w:style w:type="paragraph" w:customStyle="1" w:styleId="2f4">
    <w:name w:val="Загол. 2 ур."/>
    <w:basedOn w:val="a3"/>
    <w:rsid w:val="00494D29"/>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494D2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494D29"/>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494D2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494D29"/>
  </w:style>
  <w:style w:type="character" w:customStyle="1" w:styleId="fontstyle15">
    <w:name w:val="fontstyle15"/>
    <w:rsid w:val="00494D29"/>
  </w:style>
  <w:style w:type="character" w:customStyle="1" w:styleId="fontstyle140">
    <w:name w:val="fontstyle14"/>
    <w:rsid w:val="00494D29"/>
  </w:style>
  <w:style w:type="character" w:customStyle="1" w:styleId="fontstyle16">
    <w:name w:val="fontstyle16"/>
    <w:rsid w:val="00494D29"/>
  </w:style>
  <w:style w:type="character" w:customStyle="1" w:styleId="noprint">
    <w:name w:val="noprint"/>
    <w:rsid w:val="00494D29"/>
  </w:style>
  <w:style w:type="paragraph" w:customStyle="1" w:styleId="center">
    <w:name w:val="center"/>
    <w:basedOn w:val="a3"/>
    <w:rsid w:val="00494D29"/>
    <w:pPr>
      <w:spacing w:before="100" w:beforeAutospacing="1" w:after="100" w:afterAutospacing="1"/>
    </w:pPr>
  </w:style>
  <w:style w:type="paragraph" w:customStyle="1" w:styleId="p12left">
    <w:name w:val="p12_left"/>
    <w:basedOn w:val="a3"/>
    <w:rsid w:val="00494D29"/>
    <w:pPr>
      <w:spacing w:before="100" w:beforeAutospacing="1" w:after="100" w:afterAutospacing="1"/>
    </w:pPr>
  </w:style>
  <w:style w:type="character" w:customStyle="1" w:styleId="spelle">
    <w:name w:val="spelle"/>
    <w:rsid w:val="00494D29"/>
  </w:style>
  <w:style w:type="character" w:customStyle="1" w:styleId="a00">
    <w:name w:val="a0"/>
    <w:rsid w:val="00494D29"/>
  </w:style>
  <w:style w:type="character" w:customStyle="1" w:styleId="style10">
    <w:name w:val="style1"/>
    <w:rsid w:val="00494D29"/>
  </w:style>
  <w:style w:type="character" w:customStyle="1" w:styleId="Typewriter">
    <w:name w:val="Typewriter"/>
    <w:rsid w:val="00494D29"/>
    <w:rPr>
      <w:rFonts w:ascii="Courier New" w:hAnsi="Courier New"/>
      <w:sz w:val="20"/>
    </w:rPr>
  </w:style>
  <w:style w:type="paragraph" w:customStyle="1" w:styleId="ConsNonformat">
    <w:name w:val="ConsNonformat"/>
    <w:rsid w:val="00494D2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494D29"/>
    <w:pPr>
      <w:tabs>
        <w:tab w:val="center" w:pos="4153"/>
        <w:tab w:val="right" w:pos="8306"/>
      </w:tabs>
    </w:pPr>
    <w:rPr>
      <w:rFonts w:ascii="Arial" w:hAnsi="Arial"/>
      <w:szCs w:val="20"/>
    </w:rPr>
  </w:style>
  <w:style w:type="character" w:customStyle="1" w:styleId="keyword">
    <w:name w:val="keyword"/>
    <w:rsid w:val="00494D29"/>
  </w:style>
  <w:style w:type="character" w:customStyle="1" w:styleId="texample">
    <w:name w:val="texample"/>
    <w:rsid w:val="00494D29"/>
  </w:style>
  <w:style w:type="character" w:customStyle="1" w:styleId="sentence">
    <w:name w:val="sentence"/>
    <w:rsid w:val="00494D29"/>
  </w:style>
  <w:style w:type="character" w:customStyle="1" w:styleId="input">
    <w:name w:val="input"/>
    <w:rsid w:val="00494D29"/>
  </w:style>
  <w:style w:type="character" w:customStyle="1" w:styleId="xmlemitalic">
    <w:name w:val="xml_em_italic"/>
    <w:rsid w:val="00494D29"/>
  </w:style>
  <w:style w:type="character" w:customStyle="1" w:styleId="WW8Num16z0">
    <w:name w:val="WW8Num16z0"/>
    <w:rsid w:val="00494D29"/>
    <w:rPr>
      <w:rFonts w:ascii="Wingdings 2" w:hAnsi="Wingdings 2" w:cs="OpenSymbol"/>
    </w:rPr>
  </w:style>
  <w:style w:type="paragraph" w:customStyle="1" w:styleId="afffff8">
    <w:name w:val="Абзац"/>
    <w:basedOn w:val="a3"/>
    <w:rsid w:val="00494D29"/>
    <w:pPr>
      <w:spacing w:line="312" w:lineRule="auto"/>
      <w:ind w:firstLine="567"/>
      <w:jc w:val="both"/>
    </w:pPr>
    <w:rPr>
      <w:spacing w:val="-4"/>
      <w:szCs w:val="20"/>
    </w:rPr>
  </w:style>
  <w:style w:type="character" w:customStyle="1" w:styleId="BodyTextIndent3Char">
    <w:name w:val="Body Text Indent 3 Char"/>
    <w:semiHidden/>
    <w:locked/>
    <w:rsid w:val="00494D29"/>
    <w:rPr>
      <w:sz w:val="16"/>
      <w:szCs w:val="16"/>
      <w:lang w:val="ru-RU" w:eastAsia="ru-RU" w:bidi="ar-SA"/>
    </w:rPr>
  </w:style>
  <w:style w:type="character" w:customStyle="1" w:styleId="FontStyle54">
    <w:name w:val="Font Style54"/>
    <w:rsid w:val="00494D29"/>
    <w:rPr>
      <w:rFonts w:ascii="Times New Roman" w:hAnsi="Times New Roman" w:cs="Times New Roman"/>
      <w:sz w:val="24"/>
      <w:szCs w:val="24"/>
    </w:rPr>
  </w:style>
  <w:style w:type="character" w:customStyle="1" w:styleId="HTML10">
    <w:name w:val="Стандартный HTML Знак1"/>
    <w:semiHidden/>
    <w:rsid w:val="00494D29"/>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494D29"/>
    <w:rPr>
      <w:sz w:val="24"/>
      <w:szCs w:val="24"/>
    </w:rPr>
  </w:style>
  <w:style w:type="character" w:customStyle="1" w:styleId="1ffb">
    <w:name w:val="Текст примечания Знак1"/>
    <w:semiHidden/>
    <w:rsid w:val="00494D29"/>
  </w:style>
  <w:style w:type="character" w:customStyle="1" w:styleId="1ffc">
    <w:name w:val="Нижний колонтитул Знак1"/>
    <w:semiHidden/>
    <w:rsid w:val="00494D29"/>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494D29"/>
    <w:rPr>
      <w:sz w:val="16"/>
      <w:szCs w:val="16"/>
    </w:rPr>
  </w:style>
  <w:style w:type="character" w:customStyle="1" w:styleId="313">
    <w:name w:val="Основной текст с отступом 3 Знак1"/>
    <w:semiHidden/>
    <w:rsid w:val="00494D29"/>
    <w:rPr>
      <w:sz w:val="16"/>
      <w:szCs w:val="16"/>
    </w:rPr>
  </w:style>
  <w:style w:type="character" w:customStyle="1" w:styleId="214">
    <w:name w:val="Основной текст с отступом 2 Знак1"/>
    <w:semiHidden/>
    <w:rsid w:val="00494D29"/>
    <w:rPr>
      <w:sz w:val="24"/>
      <w:szCs w:val="24"/>
    </w:rPr>
  </w:style>
  <w:style w:type="character" w:customStyle="1" w:styleId="215">
    <w:name w:val="Основной текст 2 Знак1"/>
    <w:semiHidden/>
    <w:rsid w:val="00494D29"/>
    <w:rPr>
      <w:sz w:val="24"/>
      <w:szCs w:val="24"/>
    </w:rPr>
  </w:style>
  <w:style w:type="character" w:customStyle="1" w:styleId="1ffd">
    <w:name w:val="Схема документа Знак1"/>
    <w:semiHidden/>
    <w:rsid w:val="00494D29"/>
    <w:rPr>
      <w:rFonts w:ascii="Tahoma" w:hAnsi="Tahoma" w:cs="Tahoma"/>
      <w:sz w:val="16"/>
      <w:szCs w:val="16"/>
    </w:rPr>
  </w:style>
  <w:style w:type="character" w:customStyle="1" w:styleId="1ffe">
    <w:name w:val="Текст выноски Знак1"/>
    <w:semiHidden/>
    <w:rsid w:val="00494D29"/>
    <w:rPr>
      <w:rFonts w:ascii="Tahoma" w:hAnsi="Tahoma" w:cs="Tahoma"/>
      <w:sz w:val="16"/>
      <w:szCs w:val="16"/>
    </w:rPr>
  </w:style>
  <w:style w:type="character" w:customStyle="1" w:styleId="1fff">
    <w:name w:val="Название Знак1"/>
    <w:rsid w:val="00494D29"/>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494D29"/>
    <w:rPr>
      <w:b/>
      <w:bCs/>
    </w:rPr>
  </w:style>
  <w:style w:type="character" w:customStyle="1" w:styleId="serp-urlitem">
    <w:name w:val="serp-url__item"/>
    <w:rsid w:val="00494D29"/>
  </w:style>
  <w:style w:type="character" w:customStyle="1" w:styleId="1fff1">
    <w:name w:val="Гиперссылка1"/>
    <w:rsid w:val="00494D29"/>
    <w:rPr>
      <w:strike w:val="0"/>
      <w:dstrike w:val="0"/>
      <w:color w:val="006890"/>
      <w:u w:val="none"/>
    </w:rPr>
  </w:style>
  <w:style w:type="character" w:customStyle="1" w:styleId="221">
    <w:name w:val="Заголовок 2 Знак2"/>
    <w:rsid w:val="00494D29"/>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494D29"/>
    <w:rPr>
      <w:sz w:val="24"/>
      <w:szCs w:val="24"/>
    </w:rPr>
  </w:style>
  <w:style w:type="paragraph" w:customStyle="1" w:styleId="paragraf2">
    <w:name w:val="paragraf2"/>
    <w:basedOn w:val="a3"/>
    <w:rsid w:val="00494D29"/>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494D29"/>
    <w:pPr>
      <w:tabs>
        <w:tab w:val="center" w:pos="4680"/>
        <w:tab w:val="right" w:pos="9360"/>
      </w:tabs>
      <w:ind w:right="850"/>
    </w:pPr>
    <w:rPr>
      <w:lang w:eastAsia="en-US"/>
    </w:rPr>
  </w:style>
  <w:style w:type="paragraph" w:customStyle="1" w:styleId="Mycell">
    <w:name w:val="My cell"/>
    <w:basedOn w:val="a3"/>
    <w:rsid w:val="00494D29"/>
    <w:pPr>
      <w:widowControl w:val="0"/>
      <w:jc w:val="both"/>
    </w:pPr>
    <w:rPr>
      <w:rFonts w:ascii="Antiqua" w:hAnsi="Antiqua"/>
      <w:szCs w:val="20"/>
      <w:lang w:val="en-GB"/>
    </w:rPr>
  </w:style>
  <w:style w:type="character" w:customStyle="1" w:styleId="FontStyle55">
    <w:name w:val="Font Style55"/>
    <w:rsid w:val="00494D29"/>
    <w:rPr>
      <w:rFonts w:ascii="Times New Roman" w:hAnsi="Times New Roman" w:cs="Times New Roman"/>
      <w:sz w:val="28"/>
      <w:szCs w:val="28"/>
    </w:rPr>
  </w:style>
  <w:style w:type="paragraph" w:customStyle="1" w:styleId="Style49">
    <w:name w:val="Style49"/>
    <w:basedOn w:val="a3"/>
    <w:rsid w:val="00494D29"/>
    <w:pPr>
      <w:widowControl w:val="0"/>
      <w:autoSpaceDE w:val="0"/>
      <w:autoSpaceDN w:val="0"/>
      <w:adjustRightInd w:val="0"/>
      <w:spacing w:line="480" w:lineRule="exact"/>
      <w:ind w:firstLine="240"/>
      <w:jc w:val="both"/>
    </w:pPr>
  </w:style>
  <w:style w:type="character" w:customStyle="1" w:styleId="gogofoundword">
    <w:name w:val="gogofoundword"/>
    <w:rsid w:val="00494D29"/>
  </w:style>
  <w:style w:type="paragraph" w:customStyle="1" w:styleId="20">
    <w:name w:val="Обычный 2"/>
    <w:basedOn w:val="a3"/>
    <w:rsid w:val="00494D29"/>
    <w:pPr>
      <w:numPr>
        <w:ilvl w:val="1"/>
        <w:numId w:val="9"/>
      </w:numPr>
      <w:tabs>
        <w:tab w:val="left" w:pos="1211"/>
      </w:tabs>
      <w:jc w:val="both"/>
    </w:pPr>
    <w:rPr>
      <w:sz w:val="20"/>
      <w:szCs w:val="20"/>
    </w:rPr>
  </w:style>
  <w:style w:type="paragraph" w:customStyle="1" w:styleId="2f5">
    <w:name w:val="Стиль Заголовок 2 + полужирный"/>
    <w:basedOn w:val="21"/>
    <w:rsid w:val="00494D29"/>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494D29"/>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494D29"/>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494D29"/>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494D29"/>
    <w:pPr>
      <w:keepNext/>
      <w:pageBreakBefore/>
      <w:autoSpaceDE w:val="0"/>
      <w:autoSpaceDN w:val="0"/>
      <w:adjustRightInd w:val="0"/>
      <w:spacing w:line="312" w:lineRule="auto"/>
    </w:pPr>
    <w:rPr>
      <w:bCs/>
      <w:szCs w:val="20"/>
    </w:rPr>
  </w:style>
  <w:style w:type="paragraph" w:customStyle="1" w:styleId="314">
    <w:name w:val="Заголовок 3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494D29"/>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494D29"/>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494D29"/>
    <w:rPr>
      <w:color w:val="auto"/>
    </w:rPr>
  </w:style>
  <w:style w:type="paragraph" w:customStyle="1" w:styleId="Caaieiaie2">
    <w:name w:val="Caaieiaie 2"/>
    <w:basedOn w:val="Default"/>
    <w:next w:val="Default"/>
    <w:rsid w:val="00494D29"/>
    <w:rPr>
      <w:color w:val="auto"/>
    </w:rPr>
  </w:style>
  <w:style w:type="paragraph" w:customStyle="1" w:styleId="afffffb">
    <w:name w:val="Нормальный"/>
    <w:rsid w:val="00494D29"/>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494D29"/>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494D29"/>
    <w:rPr>
      <w:rFonts w:ascii="Times New Roman" w:hAnsi="Times New Roman" w:cs="Times New Roman"/>
      <w:i/>
      <w:iCs/>
      <w:sz w:val="20"/>
      <w:szCs w:val="20"/>
    </w:rPr>
  </w:style>
  <w:style w:type="character" w:customStyle="1" w:styleId="Heading4Char">
    <w:name w:val="Heading 4 Char"/>
    <w:semiHidden/>
    <w:locked/>
    <w:rsid w:val="00494D29"/>
    <w:rPr>
      <w:b/>
      <w:bCs/>
      <w:sz w:val="28"/>
      <w:szCs w:val="28"/>
      <w:lang w:val="ru-RU" w:eastAsia="ru-RU" w:bidi="ar-SA"/>
    </w:rPr>
  </w:style>
  <w:style w:type="paragraph" w:customStyle="1" w:styleId="e">
    <w:name w:val="Основн*e"/>
    <w:basedOn w:val="a3"/>
    <w:rsid w:val="00494D29"/>
    <w:pPr>
      <w:widowControl w:val="0"/>
      <w:autoSpaceDE w:val="0"/>
      <w:autoSpaceDN w:val="0"/>
      <w:adjustRightInd w:val="0"/>
      <w:spacing w:line="360" w:lineRule="auto"/>
      <w:ind w:firstLine="709"/>
      <w:jc w:val="both"/>
    </w:pPr>
    <w:rPr>
      <w:sz w:val="28"/>
      <w:szCs w:val="28"/>
    </w:rPr>
  </w:style>
  <w:style w:type="character" w:customStyle="1" w:styleId="font2">
    <w:name w:val="font2"/>
    <w:rsid w:val="00494D29"/>
  </w:style>
  <w:style w:type="character" w:customStyle="1" w:styleId="FontStyle40">
    <w:name w:val="Font Style40"/>
    <w:rsid w:val="00494D29"/>
    <w:rPr>
      <w:rFonts w:ascii="Times New Roman" w:hAnsi="Times New Roman" w:cs="Times New Roman"/>
      <w:sz w:val="26"/>
      <w:szCs w:val="26"/>
    </w:rPr>
  </w:style>
  <w:style w:type="paragraph" w:customStyle="1" w:styleId="Style23">
    <w:name w:val="Style23"/>
    <w:basedOn w:val="a3"/>
    <w:rsid w:val="00494D29"/>
    <w:pPr>
      <w:widowControl w:val="0"/>
      <w:autoSpaceDE w:val="0"/>
      <w:autoSpaceDN w:val="0"/>
      <w:adjustRightInd w:val="0"/>
      <w:spacing w:line="482" w:lineRule="exact"/>
      <w:ind w:firstLine="720"/>
      <w:jc w:val="both"/>
    </w:pPr>
  </w:style>
  <w:style w:type="character" w:customStyle="1" w:styleId="FontStyle43">
    <w:name w:val="Font Style43"/>
    <w:rsid w:val="00494D29"/>
    <w:rPr>
      <w:rFonts w:ascii="Times New Roman" w:hAnsi="Times New Roman" w:cs="Times New Roman"/>
      <w:b/>
      <w:bCs/>
      <w:sz w:val="26"/>
      <w:szCs w:val="26"/>
    </w:rPr>
  </w:style>
  <w:style w:type="character" w:customStyle="1" w:styleId="FontStyle59">
    <w:name w:val="Font Style59"/>
    <w:rsid w:val="00494D29"/>
    <w:rPr>
      <w:rFonts w:ascii="Times New Roman" w:hAnsi="Times New Roman" w:cs="Times New Roman"/>
      <w:sz w:val="28"/>
      <w:szCs w:val="28"/>
    </w:rPr>
  </w:style>
  <w:style w:type="paragraph" w:customStyle="1" w:styleId="Style28">
    <w:name w:val="Style28"/>
    <w:basedOn w:val="a3"/>
    <w:rsid w:val="00494D29"/>
    <w:pPr>
      <w:widowControl w:val="0"/>
      <w:autoSpaceDE w:val="0"/>
      <w:autoSpaceDN w:val="0"/>
      <w:adjustRightInd w:val="0"/>
      <w:spacing w:line="494" w:lineRule="exact"/>
      <w:ind w:firstLine="902"/>
    </w:pPr>
  </w:style>
  <w:style w:type="character" w:customStyle="1" w:styleId="blk">
    <w:name w:val="blk"/>
    <w:rsid w:val="00494D29"/>
  </w:style>
  <w:style w:type="character" w:customStyle="1" w:styleId="FontStyle47">
    <w:name w:val="Font Style47"/>
    <w:rsid w:val="00494D29"/>
    <w:rPr>
      <w:rFonts w:ascii="Times New Roman" w:hAnsi="Times New Roman" w:cs="Times New Roman"/>
      <w:b/>
      <w:bCs/>
      <w:sz w:val="22"/>
      <w:szCs w:val="22"/>
    </w:rPr>
  </w:style>
  <w:style w:type="character" w:customStyle="1" w:styleId="FontStyle44">
    <w:name w:val="Font Style44"/>
    <w:rsid w:val="00494D29"/>
    <w:rPr>
      <w:rFonts w:ascii="Times New Roman" w:hAnsi="Times New Roman" w:cs="Times New Roman"/>
      <w:b/>
      <w:bCs/>
      <w:sz w:val="26"/>
      <w:szCs w:val="26"/>
    </w:rPr>
  </w:style>
  <w:style w:type="character" w:customStyle="1" w:styleId="FontStyle34">
    <w:name w:val="Font Style34"/>
    <w:rsid w:val="00494D29"/>
    <w:rPr>
      <w:rFonts w:ascii="Times New Roman" w:hAnsi="Times New Roman" w:cs="Times New Roman"/>
      <w:sz w:val="26"/>
      <w:szCs w:val="26"/>
    </w:rPr>
  </w:style>
  <w:style w:type="paragraph" w:styleId="afffffd">
    <w:name w:val="Intense Quote"/>
    <w:basedOn w:val="a3"/>
    <w:next w:val="a3"/>
    <w:link w:val="afffffe"/>
    <w:qFormat/>
    <w:rsid w:val="00494D29"/>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494D29"/>
    <w:rPr>
      <w:rFonts w:ascii="Times New Roman" w:eastAsia="Times New Roman" w:hAnsi="Times New Roman" w:cs="Times New Roman"/>
      <w:b/>
      <w:bCs/>
      <w:i/>
      <w:iCs/>
      <w:color w:val="4F81BD"/>
      <w:sz w:val="24"/>
      <w:szCs w:val="24"/>
    </w:rPr>
  </w:style>
  <w:style w:type="character" w:customStyle="1" w:styleId="FontStyle45">
    <w:name w:val="Font Style45"/>
    <w:rsid w:val="00494D29"/>
    <w:rPr>
      <w:rFonts w:ascii="Times New Roman" w:hAnsi="Times New Roman" w:cs="Times New Roman"/>
      <w:i/>
      <w:iCs/>
      <w:sz w:val="26"/>
      <w:szCs w:val="26"/>
    </w:rPr>
  </w:style>
  <w:style w:type="paragraph" w:customStyle="1" w:styleId="Style36">
    <w:name w:val="Style36"/>
    <w:basedOn w:val="a3"/>
    <w:rsid w:val="00494D29"/>
    <w:pPr>
      <w:widowControl w:val="0"/>
      <w:autoSpaceDE w:val="0"/>
      <w:autoSpaceDN w:val="0"/>
      <w:adjustRightInd w:val="0"/>
    </w:pPr>
  </w:style>
  <w:style w:type="paragraph" w:customStyle="1" w:styleId="47">
    <w:name w:val="Квадрат4"/>
    <w:basedOn w:val="a3"/>
    <w:rsid w:val="00494D29"/>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494D29"/>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494D29"/>
    <w:rPr>
      <w:rFonts w:ascii="Century Schoolbook" w:hAnsi="Century Schoolbook"/>
      <w:sz w:val="21"/>
      <w:szCs w:val="21"/>
      <w:shd w:val="clear" w:color="auto" w:fill="FFFFFF"/>
    </w:rPr>
  </w:style>
  <w:style w:type="paragraph" w:customStyle="1" w:styleId="225">
    <w:name w:val="Основной текст (22)"/>
    <w:basedOn w:val="a3"/>
    <w:link w:val="223"/>
    <w:rsid w:val="00494D29"/>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494D29"/>
    <w:rPr>
      <w:rFonts w:ascii="Arial" w:hAnsi="Arial" w:cs="Arial"/>
      <w:b/>
      <w:bCs/>
      <w:i/>
      <w:iCs/>
      <w:sz w:val="21"/>
      <w:szCs w:val="21"/>
      <w:shd w:val="clear" w:color="auto" w:fill="FFFFFF"/>
    </w:rPr>
  </w:style>
  <w:style w:type="paragraph" w:customStyle="1" w:styleId="341">
    <w:name w:val="Основной текст34"/>
    <w:basedOn w:val="a3"/>
    <w:rsid w:val="00494D29"/>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494D29"/>
    <w:rPr>
      <w:rFonts w:ascii="Century Schoolbook" w:hAnsi="Century Schoolbook"/>
      <w:sz w:val="18"/>
      <w:szCs w:val="18"/>
      <w:shd w:val="clear" w:color="auto" w:fill="FFFFFF"/>
    </w:rPr>
  </w:style>
  <w:style w:type="paragraph" w:customStyle="1" w:styleId="132">
    <w:name w:val="Основной текст (13)"/>
    <w:basedOn w:val="a3"/>
    <w:link w:val="130"/>
    <w:rsid w:val="00494D29"/>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494D29"/>
    <w:rPr>
      <w:rFonts w:ascii="Century Schoolbook" w:hAnsi="Century Schoolbook"/>
      <w:sz w:val="18"/>
      <w:szCs w:val="18"/>
      <w:shd w:val="clear" w:color="auto" w:fill="FFFFFF"/>
    </w:rPr>
  </w:style>
  <w:style w:type="paragraph" w:customStyle="1" w:styleId="93">
    <w:name w:val="Основной текст (9)"/>
    <w:basedOn w:val="a3"/>
    <w:link w:val="92"/>
    <w:rsid w:val="00494D29"/>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494D29"/>
    <w:rPr>
      <w:rFonts w:ascii="Century Schoolbook" w:hAnsi="Century Schoolbook"/>
      <w:sz w:val="18"/>
      <w:szCs w:val="18"/>
      <w:shd w:val="clear" w:color="auto" w:fill="FFFFFF"/>
    </w:rPr>
  </w:style>
  <w:style w:type="paragraph" w:customStyle="1" w:styleId="3f">
    <w:name w:val="Основной текст (3)"/>
    <w:basedOn w:val="a3"/>
    <w:link w:val="3e"/>
    <w:rsid w:val="00494D29"/>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494D29"/>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494D29"/>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494D29"/>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494D29"/>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494D29"/>
    <w:rPr>
      <w:sz w:val="24"/>
      <w:lang w:eastAsia="ru-RU"/>
    </w:rPr>
  </w:style>
  <w:style w:type="paragraph" w:customStyle="1" w:styleId="affffff0">
    <w:name w:val="Êðàòêèé îáðàòíûé àäðåñ"/>
    <w:basedOn w:val="a3"/>
    <w:rsid w:val="00494D29"/>
    <w:rPr>
      <w:rFonts w:ascii="MS Sans Serif" w:hAnsi="MS Sans Serif"/>
      <w:sz w:val="20"/>
      <w:szCs w:val="20"/>
      <w:lang w:val="en-US"/>
    </w:rPr>
  </w:style>
  <w:style w:type="character" w:customStyle="1" w:styleId="530">
    <w:name w:val="Знак Знак53"/>
    <w:locked/>
    <w:rsid w:val="00494D29"/>
    <w:rPr>
      <w:b/>
      <w:caps/>
      <w:sz w:val="24"/>
      <w:szCs w:val="24"/>
      <w:lang w:val="ru-RU" w:eastAsia="ru-RU" w:bidi="ar-SA"/>
    </w:rPr>
  </w:style>
  <w:style w:type="character" w:customStyle="1" w:styleId="ft250">
    <w:name w:val="ft250"/>
    <w:rsid w:val="00494D29"/>
  </w:style>
  <w:style w:type="paragraph" w:customStyle="1" w:styleId="s16">
    <w:name w:val="s_16"/>
    <w:basedOn w:val="a3"/>
    <w:rsid w:val="00494D29"/>
    <w:pPr>
      <w:spacing w:before="100" w:beforeAutospacing="1" w:after="100" w:afterAutospacing="1"/>
    </w:pPr>
  </w:style>
  <w:style w:type="character" w:customStyle="1" w:styleId="410">
    <w:name w:val="Знак Знак41"/>
    <w:locked/>
    <w:rsid w:val="00494D29"/>
    <w:rPr>
      <w:sz w:val="16"/>
      <w:szCs w:val="16"/>
      <w:lang w:val="ru-RU" w:eastAsia="ru-RU" w:bidi="ar-SA"/>
    </w:rPr>
  </w:style>
  <w:style w:type="paragraph" w:customStyle="1" w:styleId="Iniiaiieoaenonionooiii3">
    <w:name w:val="Iniiaiie oaeno n ionooiii 3"/>
    <w:basedOn w:val="a3"/>
    <w:rsid w:val="00494D29"/>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494D29"/>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494D2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494D2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494D29"/>
    <w:rPr>
      <w:rFonts w:ascii="Arial" w:eastAsia="Times New Roman" w:hAnsi="Arial" w:cs="Arial"/>
      <w:b/>
      <w:bCs/>
      <w:kern w:val="32"/>
      <w:sz w:val="32"/>
      <w:szCs w:val="32"/>
      <w:lang w:eastAsia="ru-RU"/>
    </w:rPr>
  </w:style>
  <w:style w:type="paragraph" w:customStyle="1" w:styleId="article">
    <w:name w:val="article"/>
    <w:basedOn w:val="a3"/>
    <w:rsid w:val="00494D29"/>
    <w:pPr>
      <w:spacing w:before="100" w:beforeAutospacing="1" w:after="100" w:afterAutospacing="1"/>
    </w:pPr>
  </w:style>
  <w:style w:type="character" w:customStyle="1" w:styleId="HTML11">
    <w:name w:val="Адрес HTML Знак1"/>
    <w:rsid w:val="00494D29"/>
    <w:rPr>
      <w:rFonts w:ascii="Times New Roman" w:eastAsia="Times New Roman" w:hAnsi="Times New Roman"/>
      <w:i/>
      <w:iCs/>
      <w:sz w:val="24"/>
      <w:szCs w:val="24"/>
    </w:rPr>
  </w:style>
  <w:style w:type="paragraph" w:customStyle="1" w:styleId="affffff1">
    <w:name w:val="ненормальный"/>
    <w:basedOn w:val="a3"/>
    <w:rsid w:val="00494D29"/>
    <w:pPr>
      <w:spacing w:line="360" w:lineRule="auto"/>
      <w:ind w:firstLine="709"/>
      <w:jc w:val="both"/>
    </w:pPr>
    <w:rPr>
      <w:sz w:val="28"/>
      <w:szCs w:val="20"/>
    </w:rPr>
  </w:style>
  <w:style w:type="character" w:customStyle="1" w:styleId="FontStyle564">
    <w:name w:val="Font Style564"/>
    <w:rsid w:val="00494D29"/>
    <w:rPr>
      <w:rFonts w:ascii="Times New Roman" w:hAnsi="Times New Roman" w:cs="Times New Roman"/>
      <w:sz w:val="20"/>
      <w:szCs w:val="20"/>
    </w:rPr>
  </w:style>
  <w:style w:type="character" w:customStyle="1" w:styleId="FontStyle115">
    <w:name w:val="Font Style115"/>
    <w:rsid w:val="00494D29"/>
    <w:rPr>
      <w:rFonts w:ascii="Times New Roman" w:hAnsi="Times New Roman" w:cs="Times New Roman"/>
      <w:sz w:val="28"/>
      <w:szCs w:val="28"/>
    </w:rPr>
  </w:style>
  <w:style w:type="character" w:customStyle="1" w:styleId="FontStyle117">
    <w:name w:val="Font Style117"/>
    <w:rsid w:val="00494D29"/>
    <w:rPr>
      <w:rFonts w:ascii="Times New Roman" w:hAnsi="Times New Roman" w:cs="Times New Roman"/>
      <w:i/>
      <w:iCs/>
      <w:sz w:val="28"/>
      <w:szCs w:val="28"/>
    </w:rPr>
  </w:style>
  <w:style w:type="character" w:customStyle="1" w:styleId="ft318">
    <w:name w:val="ft318"/>
    <w:rsid w:val="00494D29"/>
  </w:style>
  <w:style w:type="character" w:customStyle="1" w:styleId="fieldname">
    <w:name w:val="fieldname"/>
    <w:rsid w:val="00494D29"/>
  </w:style>
  <w:style w:type="character" w:customStyle="1" w:styleId="FontStyle448">
    <w:name w:val="Font Style448"/>
    <w:rsid w:val="00494D29"/>
    <w:rPr>
      <w:rFonts w:ascii="Times New Roman" w:hAnsi="Times New Roman" w:cs="Times New Roman"/>
      <w:sz w:val="20"/>
      <w:szCs w:val="20"/>
    </w:rPr>
  </w:style>
  <w:style w:type="paragraph" w:customStyle="1" w:styleId="caaieiaie3">
    <w:name w:val="caaieiaie 3"/>
    <w:rsid w:val="00494D29"/>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494D29"/>
    <w:rPr>
      <w:rFonts w:ascii="Garamond" w:hAnsi="Garamond" w:cs="Garamond"/>
      <w:sz w:val="24"/>
      <w:szCs w:val="24"/>
    </w:rPr>
  </w:style>
  <w:style w:type="character" w:customStyle="1" w:styleId="FooterChar">
    <w:name w:val="Footer Char"/>
    <w:locked/>
    <w:rsid w:val="00494D29"/>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494D29"/>
    <w:rPr>
      <w:lang w:eastAsia="en-US"/>
    </w:rPr>
  </w:style>
  <w:style w:type="character" w:customStyle="1" w:styleId="316">
    <w:name w:val="Знак3 Знак Знак1"/>
    <w:aliases w:val=" Знак3 Знак Знак Знак1"/>
    <w:semiHidden/>
    <w:locked/>
    <w:rsid w:val="00494D29"/>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494D29"/>
    <w:rPr>
      <w:rFonts w:ascii="Arial" w:hAnsi="Arial"/>
      <w:b/>
      <w:sz w:val="36"/>
      <w:lang w:val="ru-RU" w:eastAsia="en-US"/>
    </w:rPr>
  </w:style>
  <w:style w:type="character" w:customStyle="1" w:styleId="2f6">
    <w:name w:val="Знак Знак2"/>
    <w:rsid w:val="00494D29"/>
    <w:rPr>
      <w:rFonts w:ascii="Arial" w:hAnsi="Arial"/>
      <w:b/>
      <w:sz w:val="36"/>
      <w:lang w:val="ru-RU" w:eastAsia="en-US"/>
    </w:rPr>
  </w:style>
  <w:style w:type="paragraph" w:customStyle="1" w:styleId="1fff5">
    <w:name w:val="Знак Знак Знак Знак Знак Знак1"/>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494D29"/>
    <w:rPr>
      <w:b/>
      <w:caps/>
      <w:sz w:val="24"/>
      <w:lang w:val="ru-RU" w:eastAsia="ru-RU"/>
    </w:rPr>
  </w:style>
  <w:style w:type="character" w:customStyle="1" w:styleId="143">
    <w:name w:val="Знак Знак14"/>
    <w:locked/>
    <w:rsid w:val="00494D29"/>
    <w:rPr>
      <w:b/>
      <w:sz w:val="27"/>
      <w:lang w:val="ru-RU" w:eastAsia="ru-RU"/>
    </w:rPr>
  </w:style>
  <w:style w:type="character" w:customStyle="1" w:styleId="72">
    <w:name w:val="Знак Знак7"/>
    <w:rsid w:val="00494D29"/>
    <w:rPr>
      <w:sz w:val="16"/>
      <w:lang w:val="ru-RU" w:eastAsia="ru-RU"/>
    </w:rPr>
  </w:style>
  <w:style w:type="character" w:customStyle="1" w:styleId="151">
    <w:name w:val="Знак Знак15"/>
    <w:rsid w:val="00494D29"/>
    <w:rPr>
      <w:rFonts w:ascii="Arial" w:hAnsi="Arial"/>
      <w:b/>
      <w:i/>
      <w:sz w:val="28"/>
      <w:lang w:val="ru-RU" w:eastAsia="en-US"/>
    </w:rPr>
  </w:style>
  <w:style w:type="character" w:customStyle="1" w:styleId="101">
    <w:name w:val="Знак Знак10"/>
    <w:rsid w:val="00494D29"/>
    <w:rPr>
      <w:rFonts w:ascii="Calibri" w:hAnsi="Calibri"/>
      <w:i/>
      <w:sz w:val="24"/>
      <w:lang w:val="ru-RU" w:eastAsia="en-US"/>
    </w:rPr>
  </w:style>
  <w:style w:type="character" w:customStyle="1" w:styleId="611">
    <w:name w:val="Знак Знак61"/>
    <w:locked/>
    <w:rsid w:val="00494D29"/>
    <w:rPr>
      <w:sz w:val="24"/>
    </w:rPr>
  </w:style>
  <w:style w:type="character" w:customStyle="1" w:styleId="affffff2">
    <w:name w:val="Основной текст + Курсив"/>
    <w:aliases w:val="Интервал 1 pt144"/>
    <w:rsid w:val="00494D29"/>
    <w:rPr>
      <w:i/>
      <w:spacing w:val="20"/>
      <w:sz w:val="22"/>
    </w:rPr>
  </w:style>
  <w:style w:type="character" w:customStyle="1" w:styleId="460">
    <w:name w:val="Знак Знак46"/>
    <w:locked/>
    <w:rsid w:val="00494D29"/>
    <w:rPr>
      <w:rFonts w:ascii="Arial" w:hAnsi="Arial" w:cs="Arial"/>
      <w:b/>
      <w:bCs/>
      <w:i/>
      <w:iCs/>
      <w:sz w:val="28"/>
      <w:szCs w:val="28"/>
      <w:lang w:val="ru-RU" w:eastAsia="en-US" w:bidi="ar-SA"/>
    </w:rPr>
  </w:style>
  <w:style w:type="character" w:customStyle="1" w:styleId="56">
    <w:name w:val="Знак5 Знак Знак"/>
    <w:locked/>
    <w:rsid w:val="00494D29"/>
    <w:rPr>
      <w:sz w:val="16"/>
      <w:szCs w:val="16"/>
      <w:lang w:val="ru-RU" w:eastAsia="ru-RU" w:bidi="ar-SA"/>
    </w:rPr>
  </w:style>
  <w:style w:type="paragraph" w:customStyle="1" w:styleId="affffff3">
    <w:name w:val="заг_пар"/>
    <w:basedOn w:val="32"/>
    <w:next w:val="1a"/>
    <w:rsid w:val="00494D29"/>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494D29"/>
    <w:pPr>
      <w:widowControl w:val="0"/>
    </w:pPr>
    <w:rPr>
      <w:rFonts w:ascii="Calibri" w:hAnsi="Calibri"/>
      <w:sz w:val="22"/>
      <w:szCs w:val="22"/>
      <w:lang w:val="en-US" w:eastAsia="en-US"/>
    </w:rPr>
  </w:style>
  <w:style w:type="paragraph" w:customStyle="1" w:styleId="affffff4">
    <w:name w:val="параг_огл"/>
    <w:basedOn w:val="a3"/>
    <w:next w:val="aff0"/>
    <w:rsid w:val="00494D29"/>
    <w:rPr>
      <w:sz w:val="20"/>
      <w:szCs w:val="20"/>
      <w:lang w:eastAsia="en-US"/>
    </w:rPr>
  </w:style>
  <w:style w:type="paragraph" w:customStyle="1" w:styleId="411">
    <w:name w:val="Заголовок 41"/>
    <w:basedOn w:val="1a"/>
    <w:next w:val="1a"/>
    <w:rsid w:val="00494D29"/>
    <w:pPr>
      <w:keepNext/>
      <w:widowControl/>
      <w:ind w:firstLine="0"/>
      <w:jc w:val="left"/>
    </w:pPr>
    <w:rPr>
      <w:rFonts w:ascii="Times New Roman" w:hAnsi="Times New Roman"/>
      <w:snapToGrid/>
      <w:sz w:val="24"/>
    </w:rPr>
  </w:style>
  <w:style w:type="paragraph" w:customStyle="1" w:styleId="Style17">
    <w:name w:val="Style17"/>
    <w:basedOn w:val="a3"/>
    <w:rsid w:val="00494D29"/>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494D29"/>
    <w:pPr>
      <w:keepNext/>
      <w:widowControl w:val="0"/>
      <w:jc w:val="center"/>
    </w:pPr>
    <w:rPr>
      <w:rFonts w:eastAsia="Calibri"/>
      <w:b/>
      <w:sz w:val="26"/>
      <w:szCs w:val="20"/>
    </w:rPr>
  </w:style>
  <w:style w:type="paragraph" w:customStyle="1" w:styleId="2f7">
    <w:name w:val="Обычный2"/>
    <w:basedOn w:val="a3"/>
    <w:rsid w:val="00494D29"/>
    <w:pPr>
      <w:spacing w:before="100" w:beforeAutospacing="1" w:after="100" w:afterAutospacing="1"/>
    </w:pPr>
    <w:rPr>
      <w:rFonts w:eastAsia="Calibri"/>
    </w:rPr>
  </w:style>
  <w:style w:type="paragraph" w:customStyle="1" w:styleId="217">
    <w:name w:val="Основной текст 21"/>
    <w:basedOn w:val="a3"/>
    <w:rsid w:val="00494D29"/>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494D29"/>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494D29"/>
    <w:pPr>
      <w:widowControl/>
      <w:spacing w:before="0" w:after="0"/>
    </w:pPr>
    <w:rPr>
      <w:rFonts w:ascii="Courier New" w:eastAsia="Calibri" w:hAnsi="Courier New"/>
      <w:sz w:val="20"/>
    </w:rPr>
  </w:style>
  <w:style w:type="paragraph" w:customStyle="1" w:styleId="412">
    <w:name w:val="Заголовок 41"/>
    <w:basedOn w:val="1ff"/>
    <w:next w:val="1ff"/>
    <w:rsid w:val="00494D29"/>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494D29"/>
    <w:pPr>
      <w:spacing w:after="160" w:line="240" w:lineRule="exact"/>
    </w:pPr>
    <w:rPr>
      <w:rFonts w:ascii="Verdana" w:eastAsia="Calibri" w:hAnsi="Verdana"/>
      <w:lang w:val="en-US" w:eastAsia="en-US"/>
    </w:rPr>
  </w:style>
  <w:style w:type="paragraph" w:customStyle="1" w:styleId="affffff5">
    <w:name w:val="Мой стиль"/>
    <w:basedOn w:val="a3"/>
    <w:rsid w:val="00494D29"/>
    <w:pPr>
      <w:ind w:left="284" w:right="567"/>
      <w:jc w:val="center"/>
    </w:pPr>
    <w:rPr>
      <w:rFonts w:ascii="Calibri" w:hAnsi="Calibri" w:cs="Calibri"/>
      <w:b/>
      <w:bCs/>
      <w:sz w:val="28"/>
      <w:szCs w:val="28"/>
    </w:rPr>
  </w:style>
  <w:style w:type="paragraph" w:customStyle="1" w:styleId="base">
    <w:name w:val="base"/>
    <w:basedOn w:val="a3"/>
    <w:rsid w:val="00494D29"/>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494D29"/>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494D29"/>
    <w:rPr>
      <w:sz w:val="16"/>
      <w:szCs w:val="16"/>
      <w:lang w:bidi="ar-SA"/>
    </w:rPr>
  </w:style>
  <w:style w:type="character" w:customStyle="1" w:styleId="1fff8">
    <w:name w:val="Знак1 Знак Знак"/>
    <w:rsid w:val="00494D29"/>
    <w:rPr>
      <w:sz w:val="24"/>
      <w:szCs w:val="24"/>
      <w:lang w:val="ru-RU" w:eastAsia="ru-RU" w:bidi="ar-SA"/>
    </w:rPr>
  </w:style>
  <w:style w:type="character" w:customStyle="1" w:styleId="1fff9">
    <w:name w:val="Знак Знак Знак1"/>
    <w:locked/>
    <w:rsid w:val="00494D29"/>
    <w:rPr>
      <w:b/>
      <w:caps/>
      <w:sz w:val="24"/>
      <w:szCs w:val="24"/>
      <w:lang w:val="ru-RU" w:eastAsia="ru-RU" w:bidi="ar-SA"/>
    </w:rPr>
  </w:style>
  <w:style w:type="character" w:customStyle="1" w:styleId="sem">
    <w:name w:val="sem"/>
    <w:rsid w:val="00494D29"/>
  </w:style>
  <w:style w:type="paragraph" w:customStyle="1" w:styleId="1">
    <w:name w:val="1"/>
    <w:basedOn w:val="a3"/>
    <w:rsid w:val="00494D29"/>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494D29"/>
    <w:rPr>
      <w:rFonts w:ascii="Times New Roman" w:hAnsi="Times New Roman"/>
      <w:i w:val="0"/>
      <w:iCs w:val="0"/>
      <w:sz w:val="24"/>
      <w:lang w:eastAsia="ru-RU"/>
    </w:rPr>
  </w:style>
  <w:style w:type="paragraph" w:customStyle="1" w:styleId="main">
    <w:name w:val="main"/>
    <w:basedOn w:val="a3"/>
    <w:rsid w:val="00494D29"/>
    <w:pPr>
      <w:ind w:firstLine="400"/>
      <w:jc w:val="both"/>
      <w:textAlignment w:val="center"/>
    </w:pPr>
    <w:rPr>
      <w:sz w:val="27"/>
      <w:szCs w:val="27"/>
    </w:rPr>
  </w:style>
  <w:style w:type="character" w:customStyle="1" w:styleId="affffff6">
    <w:name w:val="кадр"/>
    <w:rsid w:val="00494D29"/>
  </w:style>
  <w:style w:type="character" w:customStyle="1" w:styleId="-">
    <w:name w:val="опред-е"/>
    <w:rsid w:val="00494D29"/>
  </w:style>
  <w:style w:type="paragraph" w:customStyle="1" w:styleId="218">
    <w:name w:val="Основной текст с отступом 21"/>
    <w:basedOn w:val="a3"/>
    <w:rsid w:val="00494D29"/>
    <w:pPr>
      <w:keepNext/>
      <w:ind w:right="-2" w:firstLine="709"/>
      <w:jc w:val="both"/>
    </w:pPr>
    <w:rPr>
      <w:sz w:val="28"/>
      <w:szCs w:val="20"/>
    </w:rPr>
  </w:style>
  <w:style w:type="character" w:customStyle="1" w:styleId="searchmatch">
    <w:name w:val="searchmatch"/>
    <w:rsid w:val="00494D29"/>
  </w:style>
  <w:style w:type="character" w:customStyle="1" w:styleId="FontStyle160">
    <w:name w:val="Font Style16"/>
    <w:rsid w:val="00494D29"/>
    <w:rPr>
      <w:rFonts w:ascii="Times New Roman" w:hAnsi="Times New Roman" w:cs="Times New Roman"/>
      <w:sz w:val="26"/>
      <w:szCs w:val="26"/>
    </w:rPr>
  </w:style>
  <w:style w:type="paragraph" w:customStyle="1" w:styleId="1KGK9">
    <w:name w:val="1KG=K9"/>
    <w:rsid w:val="00494D2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494D29"/>
    <w:rPr>
      <w:rFonts w:ascii="Times New Roman" w:hAnsi="Times New Roman" w:cs="Times New Roman"/>
      <w:i/>
      <w:iCs/>
      <w:sz w:val="24"/>
      <w:szCs w:val="24"/>
    </w:rPr>
  </w:style>
  <w:style w:type="character" w:customStyle="1" w:styleId="1fffa">
    <w:name w:val="Основной шрифт абзаца1"/>
    <w:rsid w:val="00494D29"/>
  </w:style>
  <w:style w:type="character" w:customStyle="1" w:styleId="affffff7">
    <w:name w:val="Символ сноски"/>
    <w:rsid w:val="00494D29"/>
  </w:style>
  <w:style w:type="character" w:customStyle="1" w:styleId="mnemo">
    <w:name w:val="mnemo"/>
    <w:rsid w:val="00494D29"/>
  </w:style>
  <w:style w:type="character" w:customStyle="1" w:styleId="texhtml">
    <w:name w:val="texhtml"/>
    <w:rsid w:val="00494D29"/>
  </w:style>
  <w:style w:type="paragraph" w:customStyle="1" w:styleId="1fffb">
    <w:name w:val="Название1"/>
    <w:basedOn w:val="a3"/>
    <w:rsid w:val="00494D29"/>
    <w:pPr>
      <w:suppressLineNumbers/>
      <w:suppressAutoHyphens/>
      <w:spacing w:before="120" w:after="120"/>
    </w:pPr>
    <w:rPr>
      <w:rFonts w:cs="Mangal"/>
      <w:i/>
      <w:iCs/>
      <w:lang w:eastAsia="ar-SA"/>
    </w:rPr>
  </w:style>
  <w:style w:type="paragraph" w:customStyle="1" w:styleId="1fffc">
    <w:name w:val="Указатель1"/>
    <w:basedOn w:val="a3"/>
    <w:rsid w:val="00494D29"/>
    <w:pPr>
      <w:suppressLineNumbers/>
      <w:suppressAutoHyphens/>
    </w:pPr>
    <w:rPr>
      <w:rFonts w:cs="Mangal"/>
      <w:lang w:eastAsia="ar-SA"/>
    </w:rPr>
  </w:style>
  <w:style w:type="character" w:customStyle="1" w:styleId="butback">
    <w:name w:val="butback"/>
    <w:rsid w:val="00494D29"/>
  </w:style>
  <w:style w:type="paragraph" w:customStyle="1" w:styleId="Style26">
    <w:name w:val="Style26"/>
    <w:basedOn w:val="a3"/>
    <w:rsid w:val="00494D29"/>
    <w:pPr>
      <w:widowControl w:val="0"/>
      <w:autoSpaceDE w:val="0"/>
      <w:autoSpaceDN w:val="0"/>
      <w:adjustRightInd w:val="0"/>
      <w:spacing w:line="485" w:lineRule="exact"/>
      <w:ind w:firstLine="902"/>
      <w:jc w:val="both"/>
    </w:pPr>
  </w:style>
  <w:style w:type="paragraph" w:customStyle="1" w:styleId="Style7">
    <w:name w:val="Style7"/>
    <w:basedOn w:val="a3"/>
    <w:rsid w:val="00494D29"/>
    <w:pPr>
      <w:widowControl w:val="0"/>
      <w:autoSpaceDE w:val="0"/>
      <w:autoSpaceDN w:val="0"/>
      <w:adjustRightInd w:val="0"/>
    </w:pPr>
  </w:style>
  <w:style w:type="paragraph" w:customStyle="1" w:styleId="Style32">
    <w:name w:val="Style32"/>
    <w:basedOn w:val="a3"/>
    <w:rsid w:val="00494D29"/>
    <w:pPr>
      <w:widowControl w:val="0"/>
      <w:autoSpaceDE w:val="0"/>
      <w:autoSpaceDN w:val="0"/>
      <w:adjustRightInd w:val="0"/>
    </w:pPr>
  </w:style>
  <w:style w:type="paragraph" w:customStyle="1" w:styleId="Style34">
    <w:name w:val="Style34"/>
    <w:basedOn w:val="a3"/>
    <w:rsid w:val="00494D29"/>
    <w:pPr>
      <w:widowControl w:val="0"/>
      <w:autoSpaceDE w:val="0"/>
      <w:autoSpaceDN w:val="0"/>
      <w:adjustRightInd w:val="0"/>
      <w:spacing w:line="485" w:lineRule="exact"/>
      <w:ind w:firstLine="691"/>
    </w:pPr>
  </w:style>
  <w:style w:type="paragraph" w:customStyle="1" w:styleId="Style4">
    <w:name w:val="Style4"/>
    <w:basedOn w:val="a3"/>
    <w:rsid w:val="00494D29"/>
    <w:pPr>
      <w:widowControl w:val="0"/>
      <w:autoSpaceDE w:val="0"/>
      <w:autoSpaceDN w:val="0"/>
      <w:adjustRightInd w:val="0"/>
      <w:spacing w:line="499" w:lineRule="exact"/>
      <w:ind w:firstLine="667"/>
      <w:jc w:val="both"/>
    </w:pPr>
  </w:style>
  <w:style w:type="paragraph" w:customStyle="1" w:styleId="Style40">
    <w:name w:val="Style40"/>
    <w:basedOn w:val="a3"/>
    <w:rsid w:val="00494D29"/>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494D29"/>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494D29"/>
    <w:pPr>
      <w:widowControl w:val="0"/>
      <w:autoSpaceDE w:val="0"/>
      <w:autoSpaceDN w:val="0"/>
      <w:adjustRightInd w:val="0"/>
      <w:spacing w:line="446" w:lineRule="exact"/>
    </w:pPr>
  </w:style>
  <w:style w:type="paragraph" w:customStyle="1" w:styleId="Style20">
    <w:name w:val="Style20"/>
    <w:basedOn w:val="a3"/>
    <w:rsid w:val="00494D29"/>
    <w:pPr>
      <w:widowControl w:val="0"/>
      <w:autoSpaceDE w:val="0"/>
      <w:autoSpaceDN w:val="0"/>
      <w:adjustRightInd w:val="0"/>
      <w:spacing w:line="485" w:lineRule="exact"/>
      <w:ind w:firstLine="854"/>
      <w:jc w:val="both"/>
    </w:pPr>
  </w:style>
  <w:style w:type="paragraph" w:customStyle="1" w:styleId="Style13">
    <w:name w:val="Style13"/>
    <w:basedOn w:val="a3"/>
    <w:rsid w:val="00494D29"/>
    <w:pPr>
      <w:widowControl w:val="0"/>
      <w:autoSpaceDE w:val="0"/>
      <w:autoSpaceDN w:val="0"/>
      <w:adjustRightInd w:val="0"/>
      <w:spacing w:line="486" w:lineRule="exact"/>
      <w:ind w:firstLine="710"/>
      <w:jc w:val="both"/>
    </w:pPr>
  </w:style>
  <w:style w:type="paragraph" w:customStyle="1" w:styleId="urllink">
    <w:name w:val="urllink"/>
    <w:basedOn w:val="a3"/>
    <w:rsid w:val="00494D29"/>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494D29"/>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494D29"/>
    <w:pPr>
      <w:tabs>
        <w:tab w:val="left" w:pos="454"/>
      </w:tabs>
      <w:ind w:left="454" w:hanging="454"/>
      <w:jc w:val="both"/>
    </w:pPr>
    <w:rPr>
      <w:b/>
    </w:rPr>
  </w:style>
  <w:style w:type="paragraph" w:customStyle="1" w:styleId="10pt">
    <w:name w:val="Стиль Основной текст с отступом + 10 pt по ширине"/>
    <w:basedOn w:val="aff9"/>
    <w:rsid w:val="00494D29"/>
    <w:pPr>
      <w:spacing w:after="0"/>
      <w:ind w:left="0" w:firstLine="454"/>
      <w:jc w:val="both"/>
    </w:pPr>
    <w:rPr>
      <w:sz w:val="20"/>
      <w:szCs w:val="20"/>
    </w:rPr>
  </w:style>
  <w:style w:type="paragraph" w:customStyle="1" w:styleId="ConsPlusDocList">
    <w:name w:val="ConsPlusDocList"/>
    <w:rsid w:val="00494D2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494D29"/>
  </w:style>
  <w:style w:type="paragraph" w:customStyle="1" w:styleId="affffff8">
    <w:name w:val="Стиль"/>
    <w:link w:val="3f1"/>
    <w:rsid w:val="00494D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494D29"/>
    <w:rPr>
      <w:rFonts w:ascii="Times New Roman" w:eastAsia="Times New Roman" w:hAnsi="Times New Roman" w:cs="Times New Roman"/>
      <w:sz w:val="24"/>
      <w:szCs w:val="24"/>
      <w:lang w:eastAsia="ru-RU"/>
    </w:rPr>
  </w:style>
  <w:style w:type="paragraph" w:customStyle="1" w:styleId="affffff9">
    <w:name w:val="Литература"/>
    <w:basedOn w:val="a3"/>
    <w:rsid w:val="00494D29"/>
    <w:pPr>
      <w:keepNext/>
      <w:jc w:val="center"/>
    </w:pPr>
    <w:rPr>
      <w:b/>
    </w:rPr>
  </w:style>
  <w:style w:type="paragraph" w:customStyle="1" w:styleId="affffffa">
    <w:name w:val="Знак Знак Знак Знак Знак Знак Знак"/>
    <w:basedOn w:val="a3"/>
    <w:rsid w:val="00494D29"/>
    <w:pPr>
      <w:spacing w:after="160" w:line="240" w:lineRule="exact"/>
    </w:pPr>
    <w:rPr>
      <w:rFonts w:ascii="Verdana" w:hAnsi="Verdana"/>
      <w:sz w:val="20"/>
      <w:szCs w:val="20"/>
      <w:lang w:val="en-US" w:eastAsia="en-US"/>
    </w:rPr>
  </w:style>
  <w:style w:type="character" w:customStyle="1" w:styleId="highlighthighlightactive">
    <w:name w:val="highlight highlight_active"/>
    <w:rsid w:val="00494D29"/>
  </w:style>
  <w:style w:type="paragraph" w:customStyle="1" w:styleId="osntext">
    <w:name w:val="osn_text"/>
    <w:basedOn w:val="a3"/>
    <w:rsid w:val="00494D29"/>
    <w:pPr>
      <w:widowControl w:val="0"/>
      <w:ind w:firstLine="567"/>
      <w:jc w:val="both"/>
    </w:pPr>
    <w:rPr>
      <w:sz w:val="20"/>
      <w:szCs w:val="20"/>
    </w:rPr>
  </w:style>
  <w:style w:type="paragraph" w:customStyle="1" w:styleId="copyrights">
    <w:name w:val="copyrights"/>
    <w:basedOn w:val="a3"/>
    <w:rsid w:val="00494D29"/>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494D29"/>
    <w:pPr>
      <w:widowControl w:val="0"/>
      <w:autoSpaceDE w:val="0"/>
      <w:autoSpaceDN w:val="0"/>
      <w:adjustRightInd w:val="0"/>
    </w:pPr>
  </w:style>
  <w:style w:type="paragraph" w:customStyle="1" w:styleId="Style30">
    <w:name w:val="Style30"/>
    <w:basedOn w:val="a3"/>
    <w:rsid w:val="00494D29"/>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494D29"/>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494D29"/>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494D29"/>
    <w:pPr>
      <w:numPr>
        <w:ilvl w:val="1"/>
      </w:numPr>
      <w:tabs>
        <w:tab w:val="left" w:pos="792"/>
      </w:tabs>
    </w:pPr>
    <w:rPr>
      <w:i w:val="0"/>
      <w:iCs w:val="0"/>
      <w:kern w:val="32"/>
      <w:sz w:val="24"/>
      <w:szCs w:val="32"/>
      <w:lang w:eastAsia="ru-RU"/>
    </w:rPr>
  </w:style>
  <w:style w:type="character" w:styleId="affffffb">
    <w:name w:val="Subtle Emphasis"/>
    <w:qFormat/>
    <w:rsid w:val="00494D29"/>
    <w:rPr>
      <w:i/>
      <w:iCs/>
      <w:color w:val="808080"/>
    </w:rPr>
  </w:style>
  <w:style w:type="character" w:styleId="affffffc">
    <w:name w:val="Placeholder Text"/>
    <w:semiHidden/>
    <w:rsid w:val="00494D29"/>
    <w:rPr>
      <w:color w:val="808080"/>
    </w:rPr>
  </w:style>
  <w:style w:type="character" w:customStyle="1" w:styleId="textcopy">
    <w:name w:val="textcopy"/>
    <w:rsid w:val="00494D29"/>
  </w:style>
  <w:style w:type="character" w:customStyle="1" w:styleId="affffffd">
    <w:name w:val="Выделенный"/>
    <w:rsid w:val="00494D29"/>
    <w:rPr>
      <w:b/>
      <w:lang w:val="ru-RU" w:eastAsia="ru-RU"/>
    </w:rPr>
  </w:style>
  <w:style w:type="character" w:customStyle="1" w:styleId="ft224">
    <w:name w:val="ft224"/>
    <w:rsid w:val="00494D29"/>
  </w:style>
  <w:style w:type="paragraph" w:customStyle="1" w:styleId="1ffff">
    <w:name w:val="стиль1"/>
    <w:basedOn w:val="a3"/>
    <w:rsid w:val="00494D29"/>
    <w:pPr>
      <w:spacing w:before="100" w:beforeAutospacing="1" w:after="100" w:afterAutospacing="1"/>
    </w:pPr>
  </w:style>
  <w:style w:type="character" w:customStyle="1" w:styleId="PlainTextChar">
    <w:name w:val="Plain Text Char"/>
    <w:aliases w:val="Heading 12 Char,Знак8 Char"/>
    <w:semiHidden/>
    <w:locked/>
    <w:rsid w:val="00494D29"/>
    <w:rPr>
      <w:rFonts w:ascii="Courier New" w:hAnsi="Courier New"/>
      <w:lang w:val="ru-RU" w:eastAsia="ru-RU" w:bidi="ar-SA"/>
    </w:rPr>
  </w:style>
  <w:style w:type="paragraph" w:customStyle="1" w:styleId="Times">
    <w:name w:val="Times"/>
    <w:basedOn w:val="TableParagraph"/>
    <w:rsid w:val="00494D29"/>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494D29"/>
  </w:style>
  <w:style w:type="paragraph" w:customStyle="1" w:styleId="2f9">
    <w:name w:val="Основной текст2"/>
    <w:basedOn w:val="a3"/>
    <w:rsid w:val="00494D29"/>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494D29"/>
    <w:rPr>
      <w:rFonts w:cs="Times New Roman"/>
      <w:color w:val="666666"/>
    </w:rPr>
  </w:style>
  <w:style w:type="paragraph" w:customStyle="1" w:styleId="12pt025">
    <w:name w:val="Стиль 12 pt полужирный Черный уплотненный на  025 пт"/>
    <w:basedOn w:val="11"/>
    <w:rsid w:val="00494D29"/>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494D29"/>
    <w:pPr>
      <w:numPr>
        <w:numId w:val="13"/>
      </w:numPr>
      <w:tabs>
        <w:tab w:val="left" w:pos="0"/>
      </w:tabs>
      <w:jc w:val="both"/>
    </w:pPr>
    <w:rPr>
      <w:b/>
    </w:rPr>
  </w:style>
  <w:style w:type="character" w:customStyle="1" w:styleId="FontStyle111">
    <w:name w:val="Font Style111"/>
    <w:rsid w:val="00494D29"/>
    <w:rPr>
      <w:rFonts w:ascii="Century Schoolbook" w:hAnsi="Century Schoolbook" w:cs="Century Schoolbook" w:hint="default"/>
      <w:sz w:val="18"/>
      <w:szCs w:val="18"/>
    </w:rPr>
  </w:style>
  <w:style w:type="character" w:customStyle="1" w:styleId="FontStyle136">
    <w:name w:val="Font Style136"/>
    <w:rsid w:val="00494D29"/>
    <w:rPr>
      <w:rFonts w:ascii="Century Schoolbook" w:hAnsi="Century Schoolbook" w:cs="Century Schoolbook"/>
      <w:b/>
      <w:bCs/>
      <w:sz w:val="18"/>
      <w:szCs w:val="18"/>
    </w:rPr>
  </w:style>
  <w:style w:type="paragraph" w:customStyle="1" w:styleId="Style67">
    <w:name w:val="Style67"/>
    <w:basedOn w:val="a3"/>
    <w:rsid w:val="00494D29"/>
    <w:pPr>
      <w:widowControl w:val="0"/>
      <w:autoSpaceDE w:val="0"/>
      <w:autoSpaceDN w:val="0"/>
      <w:adjustRightInd w:val="0"/>
    </w:pPr>
    <w:rPr>
      <w:rFonts w:ascii="Arial Black" w:hAnsi="Arial Black"/>
    </w:rPr>
  </w:style>
  <w:style w:type="character" w:customStyle="1" w:styleId="r">
    <w:name w:val="r"/>
    <w:rsid w:val="00494D29"/>
  </w:style>
  <w:style w:type="character" w:customStyle="1" w:styleId="rl">
    <w:name w:val="rl"/>
    <w:rsid w:val="00494D29"/>
  </w:style>
  <w:style w:type="character" w:customStyle="1" w:styleId="ep">
    <w:name w:val="ep"/>
    <w:rsid w:val="00494D29"/>
  </w:style>
  <w:style w:type="character" w:customStyle="1" w:styleId="f">
    <w:name w:val="f"/>
    <w:rsid w:val="00494D29"/>
  </w:style>
  <w:style w:type="paragraph" w:customStyle="1" w:styleId="affffffe">
    <w:name w:val="Диссер"/>
    <w:basedOn w:val="a3"/>
    <w:rsid w:val="00494D29"/>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494D29"/>
    <w:rPr>
      <w:sz w:val="24"/>
      <w:szCs w:val="24"/>
      <w:lang w:val="ru-RU" w:eastAsia="ru-RU" w:bidi="ar-SA"/>
    </w:rPr>
  </w:style>
  <w:style w:type="character" w:customStyle="1" w:styleId="430">
    <w:name w:val="Знак Знак43"/>
    <w:locked/>
    <w:rsid w:val="00494D29"/>
    <w:rPr>
      <w:color w:val="000000"/>
      <w:sz w:val="28"/>
      <w:szCs w:val="24"/>
      <w:lang w:eastAsia="ru-RU"/>
    </w:rPr>
  </w:style>
  <w:style w:type="paragraph" w:customStyle="1" w:styleId="afffffff">
    <w:name w:val="Знак Знак Знак 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494D29"/>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494D29"/>
    <w:rPr>
      <w:sz w:val="24"/>
      <w:szCs w:val="24"/>
      <w:lang w:val="ru-RU" w:eastAsia="ru-RU" w:bidi="ar-SA"/>
    </w:rPr>
  </w:style>
  <w:style w:type="paragraph" w:customStyle="1" w:styleId="a1">
    <w:name w:val="мой"/>
    <w:basedOn w:val="a3"/>
    <w:rsid w:val="00494D29"/>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494D29"/>
    <w:pPr>
      <w:widowControl/>
      <w:ind w:firstLine="0"/>
      <w:jc w:val="left"/>
    </w:pPr>
    <w:rPr>
      <w:rFonts w:ascii="Times New Roman" w:hAnsi="Times New Roman"/>
      <w:snapToGrid/>
      <w:sz w:val="24"/>
    </w:rPr>
  </w:style>
  <w:style w:type="paragraph" w:customStyle="1" w:styleId="31">
    <w:name w:val="заголовок 3"/>
    <w:basedOn w:val="a3"/>
    <w:next w:val="a3"/>
    <w:rsid w:val="00494D29"/>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494D29"/>
  </w:style>
  <w:style w:type="paragraph" w:customStyle="1" w:styleId="-0">
    <w:name w:val="абзац-Азар"/>
    <w:basedOn w:val="afe"/>
    <w:rsid w:val="00494D29"/>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494D29"/>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494D29"/>
    <w:rPr>
      <w:rFonts w:ascii="Arial" w:hAnsi="Arial"/>
      <w:sz w:val="24"/>
      <w:szCs w:val="24"/>
      <w:lang w:bidi="ar-SA"/>
    </w:rPr>
  </w:style>
  <w:style w:type="paragraph" w:customStyle="1" w:styleId="1ffff1">
    <w:name w:val="Знак Знак Знак Знак Знак Знак1 Знак Знак Знак"/>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494D29"/>
    <w:pPr>
      <w:spacing w:before="100" w:beforeAutospacing="1" w:after="100" w:afterAutospacing="1"/>
      <w:jc w:val="both"/>
    </w:pPr>
    <w:rPr>
      <w:rFonts w:ascii="Georgia" w:hAnsi="Georgia"/>
      <w:color w:val="555555"/>
    </w:rPr>
  </w:style>
  <w:style w:type="paragraph" w:customStyle="1" w:styleId="bodytxt">
    <w:name w:val="bodytxt"/>
    <w:basedOn w:val="a3"/>
    <w:rsid w:val="00494D29"/>
    <w:pPr>
      <w:spacing w:before="100" w:beforeAutospacing="1" w:after="100" w:afterAutospacing="1"/>
    </w:pPr>
    <w:rPr>
      <w:rFonts w:ascii="Tahoma" w:hAnsi="Tahoma" w:cs="Tahoma"/>
      <w:color w:val="111111"/>
      <w:sz w:val="33"/>
      <w:szCs w:val="33"/>
    </w:rPr>
  </w:style>
  <w:style w:type="character" w:customStyle="1" w:styleId="afffffff1">
    <w:name w:val="выделение"/>
    <w:rsid w:val="00494D29"/>
    <w:rPr>
      <w:rFonts w:cs="Times New Roman"/>
    </w:rPr>
  </w:style>
  <w:style w:type="paragraph" w:customStyle="1" w:styleId="a">
    <w:name w:val="нумерованный содержание"/>
    <w:basedOn w:val="a3"/>
    <w:rsid w:val="00494D29"/>
    <w:pPr>
      <w:numPr>
        <w:numId w:val="16"/>
      </w:numPr>
    </w:pPr>
    <w:rPr>
      <w:rFonts w:eastAsia="Calibri"/>
      <w:szCs w:val="22"/>
      <w:lang w:eastAsia="en-US"/>
    </w:rPr>
  </w:style>
  <w:style w:type="character" w:customStyle="1" w:styleId="440">
    <w:name w:val="Знак Знак44"/>
    <w:locked/>
    <w:rsid w:val="00494D29"/>
    <w:rPr>
      <w:sz w:val="24"/>
      <w:szCs w:val="24"/>
    </w:rPr>
  </w:style>
  <w:style w:type="character" w:customStyle="1" w:styleId="FontStyle18">
    <w:name w:val="Font Style18"/>
    <w:rsid w:val="00494D29"/>
    <w:rPr>
      <w:rFonts w:ascii="Times New Roman" w:hAnsi="Times New Roman" w:cs="Times New Roman"/>
      <w:b/>
      <w:bCs/>
      <w:sz w:val="18"/>
      <w:szCs w:val="18"/>
    </w:rPr>
  </w:style>
  <w:style w:type="character" w:customStyle="1" w:styleId="FontStyle19">
    <w:name w:val="Font Style19"/>
    <w:rsid w:val="00494D29"/>
    <w:rPr>
      <w:rFonts w:ascii="Arial" w:hAnsi="Arial" w:cs="Arial"/>
      <w:sz w:val="16"/>
      <w:szCs w:val="16"/>
    </w:rPr>
  </w:style>
  <w:style w:type="character" w:customStyle="1" w:styleId="FontStyle150">
    <w:name w:val="Font Style15"/>
    <w:rsid w:val="00494D29"/>
    <w:rPr>
      <w:rFonts w:ascii="Georgia" w:hAnsi="Georgia" w:cs="Georgia"/>
      <w:sz w:val="18"/>
      <w:szCs w:val="18"/>
    </w:rPr>
  </w:style>
  <w:style w:type="character" w:customStyle="1" w:styleId="FontStyle17">
    <w:name w:val="Font Style17"/>
    <w:rsid w:val="00494D29"/>
    <w:rPr>
      <w:rFonts w:ascii="Times New Roman" w:hAnsi="Times New Roman" w:cs="Times New Roman"/>
      <w:sz w:val="20"/>
      <w:szCs w:val="20"/>
    </w:rPr>
  </w:style>
  <w:style w:type="character" w:customStyle="1" w:styleId="c0">
    <w:name w:val="c0"/>
    <w:rsid w:val="00494D29"/>
  </w:style>
  <w:style w:type="character" w:customStyle="1" w:styleId="FontStyle48">
    <w:name w:val="Font Style48"/>
    <w:rsid w:val="00494D29"/>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494D29"/>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494D29"/>
    <w:pPr>
      <w:spacing w:before="100" w:beforeAutospacing="1" w:after="100" w:afterAutospacing="1"/>
    </w:pPr>
  </w:style>
  <w:style w:type="character" w:customStyle="1" w:styleId="WW8Num1z0">
    <w:name w:val="WW8Num1z0"/>
    <w:rsid w:val="00494D29"/>
  </w:style>
  <w:style w:type="character" w:customStyle="1" w:styleId="WW8Num1z1">
    <w:name w:val="WW8Num1z1"/>
    <w:rsid w:val="00494D29"/>
  </w:style>
  <w:style w:type="character" w:customStyle="1" w:styleId="WW8Num1z2">
    <w:name w:val="WW8Num1z2"/>
    <w:rsid w:val="00494D29"/>
  </w:style>
  <w:style w:type="character" w:customStyle="1" w:styleId="WW8Num1z3">
    <w:name w:val="WW8Num1z3"/>
    <w:rsid w:val="00494D29"/>
  </w:style>
  <w:style w:type="character" w:customStyle="1" w:styleId="WW8Num1z4">
    <w:name w:val="WW8Num1z4"/>
    <w:rsid w:val="00494D29"/>
  </w:style>
  <w:style w:type="character" w:customStyle="1" w:styleId="WW8Num1z5">
    <w:name w:val="WW8Num1z5"/>
    <w:rsid w:val="00494D29"/>
  </w:style>
  <w:style w:type="character" w:customStyle="1" w:styleId="WW8Num1z6">
    <w:name w:val="WW8Num1z6"/>
    <w:rsid w:val="00494D29"/>
  </w:style>
  <w:style w:type="character" w:customStyle="1" w:styleId="WW8Num1z7">
    <w:name w:val="WW8Num1z7"/>
    <w:rsid w:val="00494D29"/>
  </w:style>
  <w:style w:type="character" w:customStyle="1" w:styleId="WW8Num1z8">
    <w:name w:val="WW8Num1z8"/>
    <w:rsid w:val="00494D29"/>
  </w:style>
  <w:style w:type="character" w:customStyle="1" w:styleId="WW8Num2z0">
    <w:name w:val="WW8Num2z0"/>
    <w:rsid w:val="00494D29"/>
    <w:rPr>
      <w:rFonts w:ascii="Symbol" w:hAnsi="Symbol" w:cs="Symbol"/>
    </w:rPr>
  </w:style>
  <w:style w:type="character" w:customStyle="1" w:styleId="WW8Num2z1">
    <w:name w:val="WW8Num2z1"/>
    <w:rsid w:val="00494D29"/>
    <w:rPr>
      <w:rFonts w:ascii="Courier New" w:hAnsi="Courier New" w:cs="Courier New"/>
    </w:rPr>
  </w:style>
  <w:style w:type="character" w:customStyle="1" w:styleId="WW8Num2z2">
    <w:name w:val="WW8Num2z2"/>
    <w:rsid w:val="00494D29"/>
    <w:rPr>
      <w:rFonts w:ascii="Wingdings" w:hAnsi="Wingdings" w:cs="Wingdings"/>
    </w:rPr>
  </w:style>
  <w:style w:type="character" w:customStyle="1" w:styleId="WW8Num3z0">
    <w:name w:val="WW8Num3z0"/>
    <w:rsid w:val="00494D29"/>
    <w:rPr>
      <w:rFonts w:ascii="Symbol" w:hAnsi="Symbol" w:cs="Symbol"/>
      <w:color w:val="auto"/>
    </w:rPr>
  </w:style>
  <w:style w:type="character" w:customStyle="1" w:styleId="WW8Num3z2">
    <w:name w:val="WW8Num3z2"/>
    <w:rsid w:val="00494D29"/>
    <w:rPr>
      <w:rFonts w:ascii="Wingdings" w:hAnsi="Wingdings" w:cs="Wingdings"/>
    </w:rPr>
  </w:style>
  <w:style w:type="character" w:customStyle="1" w:styleId="WW8Num3z3">
    <w:name w:val="WW8Num3z3"/>
    <w:rsid w:val="00494D29"/>
    <w:rPr>
      <w:rFonts w:ascii="Symbol" w:hAnsi="Symbol" w:cs="Symbol"/>
    </w:rPr>
  </w:style>
  <w:style w:type="character" w:customStyle="1" w:styleId="WW8Num4z2">
    <w:name w:val="WW8Num4z2"/>
    <w:rsid w:val="00494D29"/>
  </w:style>
  <w:style w:type="character" w:customStyle="1" w:styleId="WW8Num4z4">
    <w:name w:val="WW8Num4z4"/>
    <w:rsid w:val="00494D29"/>
  </w:style>
  <w:style w:type="character" w:customStyle="1" w:styleId="WW8Num4z5">
    <w:name w:val="WW8Num4z5"/>
    <w:rsid w:val="00494D29"/>
  </w:style>
  <w:style w:type="character" w:customStyle="1" w:styleId="WW8Num4z6">
    <w:name w:val="WW8Num4z6"/>
    <w:rsid w:val="00494D29"/>
  </w:style>
  <w:style w:type="character" w:customStyle="1" w:styleId="WW8Num4z7">
    <w:name w:val="WW8Num4z7"/>
    <w:rsid w:val="00494D29"/>
  </w:style>
  <w:style w:type="character" w:customStyle="1" w:styleId="WW8Num4z8">
    <w:name w:val="WW8Num4z8"/>
    <w:rsid w:val="00494D29"/>
  </w:style>
  <w:style w:type="character" w:customStyle="1" w:styleId="WW8Num5z0">
    <w:name w:val="WW8Num5z0"/>
    <w:rsid w:val="00494D29"/>
  </w:style>
  <w:style w:type="character" w:customStyle="1" w:styleId="WW8Num5z1">
    <w:name w:val="WW8Num5z1"/>
    <w:rsid w:val="00494D29"/>
  </w:style>
  <w:style w:type="character" w:customStyle="1" w:styleId="WW8Num5z2">
    <w:name w:val="WW8Num5z2"/>
    <w:rsid w:val="00494D29"/>
  </w:style>
  <w:style w:type="character" w:customStyle="1" w:styleId="WW8Num5z3">
    <w:name w:val="WW8Num5z3"/>
    <w:rsid w:val="00494D29"/>
  </w:style>
  <w:style w:type="character" w:customStyle="1" w:styleId="WW8Num5z4">
    <w:name w:val="WW8Num5z4"/>
    <w:rsid w:val="00494D29"/>
  </w:style>
  <w:style w:type="character" w:customStyle="1" w:styleId="WW8Num5z5">
    <w:name w:val="WW8Num5z5"/>
    <w:rsid w:val="00494D29"/>
  </w:style>
  <w:style w:type="character" w:customStyle="1" w:styleId="WW8Num5z6">
    <w:name w:val="WW8Num5z6"/>
    <w:rsid w:val="00494D29"/>
  </w:style>
  <w:style w:type="character" w:customStyle="1" w:styleId="WW8Num5z7">
    <w:name w:val="WW8Num5z7"/>
    <w:rsid w:val="00494D29"/>
  </w:style>
  <w:style w:type="character" w:customStyle="1" w:styleId="WW8Num5z8">
    <w:name w:val="WW8Num5z8"/>
    <w:rsid w:val="00494D29"/>
  </w:style>
  <w:style w:type="character" w:customStyle="1" w:styleId="WW8Num6z0">
    <w:name w:val="WW8Num6z0"/>
    <w:rsid w:val="00494D29"/>
  </w:style>
  <w:style w:type="character" w:customStyle="1" w:styleId="WW8Num6z2">
    <w:name w:val="WW8Num6z2"/>
    <w:rsid w:val="00494D29"/>
  </w:style>
  <w:style w:type="character" w:customStyle="1" w:styleId="WW8Num6z3">
    <w:name w:val="WW8Num6z3"/>
    <w:rsid w:val="00494D29"/>
  </w:style>
  <w:style w:type="character" w:customStyle="1" w:styleId="WW8Num6z4">
    <w:name w:val="WW8Num6z4"/>
    <w:rsid w:val="00494D29"/>
  </w:style>
  <w:style w:type="character" w:customStyle="1" w:styleId="WW8Num6z5">
    <w:name w:val="WW8Num6z5"/>
    <w:rsid w:val="00494D29"/>
  </w:style>
  <w:style w:type="character" w:customStyle="1" w:styleId="WW8Num6z6">
    <w:name w:val="WW8Num6z6"/>
    <w:rsid w:val="00494D29"/>
  </w:style>
  <w:style w:type="character" w:customStyle="1" w:styleId="WW8Num6z7">
    <w:name w:val="WW8Num6z7"/>
    <w:rsid w:val="00494D29"/>
  </w:style>
  <w:style w:type="character" w:customStyle="1" w:styleId="WW8Num6z8">
    <w:name w:val="WW8Num6z8"/>
    <w:rsid w:val="00494D29"/>
  </w:style>
  <w:style w:type="character" w:customStyle="1" w:styleId="WW8Num7z0">
    <w:name w:val="WW8Num7z0"/>
    <w:rsid w:val="00494D29"/>
    <w:rPr>
      <w:rFonts w:ascii="Symbol" w:hAnsi="Symbol" w:cs="Symbol"/>
    </w:rPr>
  </w:style>
  <w:style w:type="character" w:customStyle="1" w:styleId="WW8Num7z2">
    <w:name w:val="WW8Num7z2"/>
    <w:rsid w:val="00494D29"/>
  </w:style>
  <w:style w:type="character" w:customStyle="1" w:styleId="WW8Num7z3">
    <w:name w:val="WW8Num7z3"/>
    <w:rsid w:val="00494D29"/>
  </w:style>
  <w:style w:type="character" w:customStyle="1" w:styleId="WW8Num7z4">
    <w:name w:val="WW8Num7z4"/>
    <w:rsid w:val="00494D29"/>
  </w:style>
  <w:style w:type="character" w:customStyle="1" w:styleId="WW8Num7z5">
    <w:name w:val="WW8Num7z5"/>
    <w:rsid w:val="00494D29"/>
  </w:style>
  <w:style w:type="character" w:customStyle="1" w:styleId="WW8Num7z6">
    <w:name w:val="WW8Num7z6"/>
    <w:rsid w:val="00494D29"/>
  </w:style>
  <w:style w:type="character" w:customStyle="1" w:styleId="WW8Num7z7">
    <w:name w:val="WW8Num7z7"/>
    <w:rsid w:val="00494D29"/>
  </w:style>
  <w:style w:type="character" w:customStyle="1" w:styleId="WW8Num7z8">
    <w:name w:val="WW8Num7z8"/>
    <w:rsid w:val="00494D29"/>
  </w:style>
  <w:style w:type="character" w:customStyle="1" w:styleId="WW8Num8z1">
    <w:name w:val="WW8Num8z1"/>
    <w:rsid w:val="00494D29"/>
  </w:style>
  <w:style w:type="character" w:customStyle="1" w:styleId="WW8Num8z2">
    <w:name w:val="WW8Num8z2"/>
    <w:rsid w:val="00494D29"/>
  </w:style>
  <w:style w:type="character" w:customStyle="1" w:styleId="WW8Num8z3">
    <w:name w:val="WW8Num8z3"/>
    <w:rsid w:val="00494D29"/>
  </w:style>
  <w:style w:type="character" w:customStyle="1" w:styleId="WW8Num8z4">
    <w:name w:val="WW8Num8z4"/>
    <w:rsid w:val="00494D29"/>
  </w:style>
  <w:style w:type="character" w:customStyle="1" w:styleId="WW8Num8z5">
    <w:name w:val="WW8Num8z5"/>
    <w:rsid w:val="00494D29"/>
  </w:style>
  <w:style w:type="character" w:customStyle="1" w:styleId="WW8Num8z6">
    <w:name w:val="WW8Num8z6"/>
    <w:rsid w:val="00494D29"/>
  </w:style>
  <w:style w:type="character" w:customStyle="1" w:styleId="WW8Num8z7">
    <w:name w:val="WW8Num8z7"/>
    <w:rsid w:val="00494D29"/>
  </w:style>
  <w:style w:type="character" w:customStyle="1" w:styleId="WW8Num8z8">
    <w:name w:val="WW8Num8z8"/>
    <w:rsid w:val="00494D29"/>
  </w:style>
  <w:style w:type="character" w:customStyle="1" w:styleId="WW8Num9z0">
    <w:name w:val="WW8Num9z0"/>
    <w:rsid w:val="00494D29"/>
  </w:style>
  <w:style w:type="character" w:customStyle="1" w:styleId="WW8Num9z1">
    <w:name w:val="WW8Num9z1"/>
    <w:rsid w:val="00494D29"/>
  </w:style>
  <w:style w:type="character" w:customStyle="1" w:styleId="WW8Num9z2">
    <w:name w:val="WW8Num9z2"/>
    <w:rsid w:val="00494D29"/>
  </w:style>
  <w:style w:type="character" w:customStyle="1" w:styleId="WW8Num9z3">
    <w:name w:val="WW8Num9z3"/>
    <w:rsid w:val="00494D29"/>
  </w:style>
  <w:style w:type="character" w:customStyle="1" w:styleId="WW8Num9z4">
    <w:name w:val="WW8Num9z4"/>
    <w:rsid w:val="00494D29"/>
  </w:style>
  <w:style w:type="character" w:customStyle="1" w:styleId="WW8Num9z5">
    <w:name w:val="WW8Num9z5"/>
    <w:rsid w:val="00494D29"/>
  </w:style>
  <w:style w:type="character" w:customStyle="1" w:styleId="WW8Num9z6">
    <w:name w:val="WW8Num9z6"/>
    <w:rsid w:val="00494D29"/>
  </w:style>
  <w:style w:type="character" w:customStyle="1" w:styleId="WW8Num9z7">
    <w:name w:val="WW8Num9z7"/>
    <w:rsid w:val="00494D29"/>
  </w:style>
  <w:style w:type="character" w:customStyle="1" w:styleId="WW8Num9z8">
    <w:name w:val="WW8Num9z8"/>
    <w:rsid w:val="00494D29"/>
  </w:style>
  <w:style w:type="character" w:customStyle="1" w:styleId="WW8Num10z0">
    <w:name w:val="WW8Num10z0"/>
    <w:rsid w:val="00494D29"/>
  </w:style>
  <w:style w:type="character" w:customStyle="1" w:styleId="WW8Num10z1">
    <w:name w:val="WW8Num10z1"/>
    <w:rsid w:val="00494D29"/>
  </w:style>
  <w:style w:type="character" w:customStyle="1" w:styleId="WW8Num10z2">
    <w:name w:val="WW8Num10z2"/>
    <w:rsid w:val="00494D29"/>
  </w:style>
  <w:style w:type="character" w:customStyle="1" w:styleId="WW8Num10z3">
    <w:name w:val="WW8Num10z3"/>
    <w:rsid w:val="00494D29"/>
  </w:style>
  <w:style w:type="character" w:customStyle="1" w:styleId="WW8Num10z4">
    <w:name w:val="WW8Num10z4"/>
    <w:rsid w:val="00494D29"/>
  </w:style>
  <w:style w:type="character" w:customStyle="1" w:styleId="WW8Num10z5">
    <w:name w:val="WW8Num10z5"/>
    <w:rsid w:val="00494D29"/>
  </w:style>
  <w:style w:type="character" w:customStyle="1" w:styleId="WW8Num10z6">
    <w:name w:val="WW8Num10z6"/>
    <w:rsid w:val="00494D29"/>
  </w:style>
  <w:style w:type="character" w:customStyle="1" w:styleId="WW8Num10z7">
    <w:name w:val="WW8Num10z7"/>
    <w:rsid w:val="00494D29"/>
  </w:style>
  <w:style w:type="character" w:customStyle="1" w:styleId="WW8Num10z8">
    <w:name w:val="WW8Num10z8"/>
    <w:rsid w:val="00494D29"/>
  </w:style>
  <w:style w:type="character" w:customStyle="1" w:styleId="WW8Num11z0">
    <w:name w:val="WW8Num11z0"/>
    <w:rsid w:val="00494D29"/>
  </w:style>
  <w:style w:type="character" w:customStyle="1" w:styleId="WW8Num11z1">
    <w:name w:val="WW8Num11z1"/>
    <w:rsid w:val="00494D29"/>
    <w:rPr>
      <w:rFonts w:ascii="Symbol" w:hAnsi="Symbol" w:cs="Symbol"/>
    </w:rPr>
  </w:style>
  <w:style w:type="character" w:customStyle="1" w:styleId="WW8Num11z2">
    <w:name w:val="WW8Num11z2"/>
    <w:rsid w:val="00494D29"/>
  </w:style>
  <w:style w:type="character" w:customStyle="1" w:styleId="WW8Num11z3">
    <w:name w:val="WW8Num11z3"/>
    <w:rsid w:val="00494D29"/>
  </w:style>
  <w:style w:type="character" w:customStyle="1" w:styleId="WW8Num11z4">
    <w:name w:val="WW8Num11z4"/>
    <w:rsid w:val="00494D29"/>
  </w:style>
  <w:style w:type="character" w:customStyle="1" w:styleId="WW8Num11z5">
    <w:name w:val="WW8Num11z5"/>
    <w:rsid w:val="00494D29"/>
  </w:style>
  <w:style w:type="character" w:customStyle="1" w:styleId="WW8Num11z6">
    <w:name w:val="WW8Num11z6"/>
    <w:rsid w:val="00494D29"/>
  </w:style>
  <w:style w:type="character" w:customStyle="1" w:styleId="WW8Num11z7">
    <w:name w:val="WW8Num11z7"/>
    <w:rsid w:val="00494D29"/>
  </w:style>
  <w:style w:type="character" w:customStyle="1" w:styleId="WW8Num11z8">
    <w:name w:val="WW8Num11z8"/>
    <w:rsid w:val="00494D29"/>
  </w:style>
  <w:style w:type="character" w:customStyle="1" w:styleId="WW8Num12z0">
    <w:name w:val="WW8Num12z0"/>
    <w:rsid w:val="00494D29"/>
  </w:style>
  <w:style w:type="character" w:customStyle="1" w:styleId="WW8Num12z1">
    <w:name w:val="WW8Num12z1"/>
    <w:rsid w:val="00494D29"/>
    <w:rPr>
      <w:b/>
      <w:bCs/>
    </w:rPr>
  </w:style>
  <w:style w:type="character" w:customStyle="1" w:styleId="WW8Num12z2">
    <w:name w:val="WW8Num12z2"/>
    <w:rsid w:val="00494D29"/>
  </w:style>
  <w:style w:type="character" w:customStyle="1" w:styleId="WW8Num12z3">
    <w:name w:val="WW8Num12z3"/>
    <w:rsid w:val="00494D29"/>
  </w:style>
  <w:style w:type="character" w:customStyle="1" w:styleId="WW8Num12z4">
    <w:name w:val="WW8Num12z4"/>
    <w:rsid w:val="00494D29"/>
  </w:style>
  <w:style w:type="character" w:customStyle="1" w:styleId="WW8Num12z5">
    <w:name w:val="WW8Num12z5"/>
    <w:rsid w:val="00494D29"/>
  </w:style>
  <w:style w:type="character" w:customStyle="1" w:styleId="WW8Num12z6">
    <w:name w:val="WW8Num12z6"/>
    <w:rsid w:val="00494D29"/>
  </w:style>
  <w:style w:type="character" w:customStyle="1" w:styleId="WW8Num12z7">
    <w:name w:val="WW8Num12z7"/>
    <w:rsid w:val="00494D29"/>
  </w:style>
  <w:style w:type="character" w:customStyle="1" w:styleId="WW8Num12z8">
    <w:name w:val="WW8Num12z8"/>
    <w:rsid w:val="00494D29"/>
  </w:style>
  <w:style w:type="character" w:customStyle="1" w:styleId="WW8Num13z0">
    <w:name w:val="WW8Num13z0"/>
    <w:rsid w:val="00494D29"/>
    <w:rPr>
      <w:rFonts w:ascii="Symbol" w:hAnsi="Symbol" w:cs="Symbol"/>
    </w:rPr>
  </w:style>
  <w:style w:type="character" w:customStyle="1" w:styleId="WW8Num13z1">
    <w:name w:val="WW8Num13z1"/>
    <w:rsid w:val="00494D29"/>
    <w:rPr>
      <w:rFonts w:ascii="Courier New" w:hAnsi="Courier New" w:cs="Courier New"/>
    </w:rPr>
  </w:style>
  <w:style w:type="character" w:customStyle="1" w:styleId="WW8Num13z2">
    <w:name w:val="WW8Num13z2"/>
    <w:rsid w:val="00494D29"/>
    <w:rPr>
      <w:rFonts w:ascii="Wingdings" w:hAnsi="Wingdings" w:cs="Wingdings"/>
    </w:rPr>
  </w:style>
  <w:style w:type="character" w:customStyle="1" w:styleId="WW8Num14z2">
    <w:name w:val="WW8Num14z2"/>
    <w:rsid w:val="00494D29"/>
    <w:rPr>
      <w:rFonts w:ascii="Wingdings" w:hAnsi="Wingdings" w:cs="Wingdings"/>
    </w:rPr>
  </w:style>
  <w:style w:type="character" w:customStyle="1" w:styleId="WW8Num15z0">
    <w:name w:val="WW8Num15z0"/>
    <w:rsid w:val="00494D29"/>
  </w:style>
  <w:style w:type="character" w:customStyle="1" w:styleId="WW8Num15z2">
    <w:name w:val="WW8Num15z2"/>
    <w:rsid w:val="00494D29"/>
  </w:style>
  <w:style w:type="character" w:customStyle="1" w:styleId="WW8Num15z3">
    <w:name w:val="WW8Num15z3"/>
    <w:rsid w:val="00494D29"/>
  </w:style>
  <w:style w:type="character" w:customStyle="1" w:styleId="WW8Num15z4">
    <w:name w:val="WW8Num15z4"/>
    <w:rsid w:val="00494D29"/>
  </w:style>
  <w:style w:type="character" w:customStyle="1" w:styleId="WW8Num15z5">
    <w:name w:val="WW8Num15z5"/>
    <w:rsid w:val="00494D29"/>
  </w:style>
  <w:style w:type="character" w:customStyle="1" w:styleId="WW8Num15z6">
    <w:name w:val="WW8Num15z6"/>
    <w:rsid w:val="00494D29"/>
  </w:style>
  <w:style w:type="character" w:customStyle="1" w:styleId="WW8Num15z7">
    <w:name w:val="WW8Num15z7"/>
    <w:rsid w:val="00494D29"/>
  </w:style>
  <w:style w:type="character" w:customStyle="1" w:styleId="WW8Num15z8">
    <w:name w:val="WW8Num15z8"/>
    <w:rsid w:val="00494D29"/>
  </w:style>
  <w:style w:type="character" w:customStyle="1" w:styleId="WW8Num16z1">
    <w:name w:val="WW8Num16z1"/>
    <w:rsid w:val="00494D29"/>
  </w:style>
  <w:style w:type="character" w:customStyle="1" w:styleId="WW8Num16z2">
    <w:name w:val="WW8Num16z2"/>
    <w:rsid w:val="00494D29"/>
  </w:style>
  <w:style w:type="character" w:customStyle="1" w:styleId="WW8Num16z3">
    <w:name w:val="WW8Num16z3"/>
    <w:rsid w:val="00494D29"/>
  </w:style>
  <w:style w:type="character" w:customStyle="1" w:styleId="WW8Num16z4">
    <w:name w:val="WW8Num16z4"/>
    <w:rsid w:val="00494D29"/>
  </w:style>
  <w:style w:type="character" w:customStyle="1" w:styleId="WW8Num16z5">
    <w:name w:val="WW8Num16z5"/>
    <w:rsid w:val="00494D29"/>
  </w:style>
  <w:style w:type="character" w:customStyle="1" w:styleId="WW8Num16z6">
    <w:name w:val="WW8Num16z6"/>
    <w:rsid w:val="00494D29"/>
  </w:style>
  <w:style w:type="character" w:customStyle="1" w:styleId="WW8Num16z7">
    <w:name w:val="WW8Num16z7"/>
    <w:rsid w:val="00494D29"/>
  </w:style>
  <w:style w:type="character" w:customStyle="1" w:styleId="WW8Num16z8">
    <w:name w:val="WW8Num16z8"/>
    <w:rsid w:val="00494D29"/>
  </w:style>
  <w:style w:type="character" w:customStyle="1" w:styleId="WW8Num17z0">
    <w:name w:val="WW8Num17z0"/>
    <w:rsid w:val="00494D29"/>
    <w:rPr>
      <w:rFonts w:ascii="Times New Roman" w:hAnsi="Times New Roman" w:cs="Times New Roman"/>
      <w:b w:val="0"/>
      <w:i w:val="0"/>
      <w:sz w:val="24"/>
      <w:szCs w:val="24"/>
    </w:rPr>
  </w:style>
  <w:style w:type="character" w:customStyle="1" w:styleId="WW8Num17z2">
    <w:name w:val="WW8Num17z2"/>
    <w:rsid w:val="00494D29"/>
  </w:style>
  <w:style w:type="character" w:customStyle="1" w:styleId="WW8Num17z3">
    <w:name w:val="WW8Num17z3"/>
    <w:rsid w:val="00494D29"/>
  </w:style>
  <w:style w:type="character" w:customStyle="1" w:styleId="WW8Num17z4">
    <w:name w:val="WW8Num17z4"/>
    <w:rsid w:val="00494D29"/>
  </w:style>
  <w:style w:type="character" w:customStyle="1" w:styleId="WW8Num17z5">
    <w:name w:val="WW8Num17z5"/>
    <w:rsid w:val="00494D29"/>
  </w:style>
  <w:style w:type="character" w:customStyle="1" w:styleId="WW8Num17z6">
    <w:name w:val="WW8Num17z6"/>
    <w:rsid w:val="00494D29"/>
  </w:style>
  <w:style w:type="character" w:customStyle="1" w:styleId="WW8Num17z7">
    <w:name w:val="WW8Num17z7"/>
    <w:rsid w:val="00494D29"/>
  </w:style>
  <w:style w:type="character" w:customStyle="1" w:styleId="WW8Num17z8">
    <w:name w:val="WW8Num17z8"/>
    <w:rsid w:val="00494D29"/>
  </w:style>
  <w:style w:type="character" w:customStyle="1" w:styleId="WW8Num18z1">
    <w:name w:val="WW8Num18z1"/>
    <w:rsid w:val="00494D29"/>
  </w:style>
  <w:style w:type="character" w:customStyle="1" w:styleId="WW8Num18z2">
    <w:name w:val="WW8Num18z2"/>
    <w:rsid w:val="00494D29"/>
  </w:style>
  <w:style w:type="character" w:customStyle="1" w:styleId="WW8Num18z3">
    <w:name w:val="WW8Num18z3"/>
    <w:rsid w:val="00494D29"/>
  </w:style>
  <w:style w:type="character" w:customStyle="1" w:styleId="WW8Num18z4">
    <w:name w:val="WW8Num18z4"/>
    <w:rsid w:val="00494D29"/>
  </w:style>
  <w:style w:type="character" w:customStyle="1" w:styleId="WW8Num18z5">
    <w:name w:val="WW8Num18z5"/>
    <w:rsid w:val="00494D29"/>
  </w:style>
  <w:style w:type="character" w:customStyle="1" w:styleId="WW8Num18z6">
    <w:name w:val="WW8Num18z6"/>
    <w:rsid w:val="00494D29"/>
  </w:style>
  <w:style w:type="character" w:customStyle="1" w:styleId="WW8Num18z7">
    <w:name w:val="WW8Num18z7"/>
    <w:rsid w:val="00494D29"/>
  </w:style>
  <w:style w:type="character" w:customStyle="1" w:styleId="WW8Num18z8">
    <w:name w:val="WW8Num18z8"/>
    <w:rsid w:val="00494D29"/>
  </w:style>
  <w:style w:type="character" w:customStyle="1" w:styleId="WW8Num19z0">
    <w:name w:val="WW8Num19z0"/>
    <w:rsid w:val="00494D29"/>
  </w:style>
  <w:style w:type="character" w:customStyle="1" w:styleId="WW8Num19z1">
    <w:name w:val="WW8Num19z1"/>
    <w:rsid w:val="00494D29"/>
  </w:style>
  <w:style w:type="character" w:customStyle="1" w:styleId="WW8Num19z2">
    <w:name w:val="WW8Num19z2"/>
    <w:rsid w:val="00494D29"/>
  </w:style>
  <w:style w:type="character" w:customStyle="1" w:styleId="WW8Num19z3">
    <w:name w:val="WW8Num19z3"/>
    <w:rsid w:val="00494D29"/>
  </w:style>
  <w:style w:type="character" w:customStyle="1" w:styleId="WW8Num19z4">
    <w:name w:val="WW8Num19z4"/>
    <w:rsid w:val="00494D29"/>
  </w:style>
  <w:style w:type="character" w:customStyle="1" w:styleId="WW8Num19z5">
    <w:name w:val="WW8Num19z5"/>
    <w:rsid w:val="00494D29"/>
  </w:style>
  <w:style w:type="character" w:customStyle="1" w:styleId="WW8Num19z6">
    <w:name w:val="WW8Num19z6"/>
    <w:rsid w:val="00494D29"/>
  </w:style>
  <w:style w:type="character" w:customStyle="1" w:styleId="WW8Num19z7">
    <w:name w:val="WW8Num19z7"/>
    <w:rsid w:val="00494D29"/>
  </w:style>
  <w:style w:type="character" w:customStyle="1" w:styleId="WW8Num19z8">
    <w:name w:val="WW8Num19z8"/>
    <w:rsid w:val="00494D29"/>
  </w:style>
  <w:style w:type="character" w:customStyle="1" w:styleId="WW8Num20z0">
    <w:name w:val="WW8Num20z0"/>
    <w:rsid w:val="00494D29"/>
  </w:style>
  <w:style w:type="character" w:customStyle="1" w:styleId="WW8Num21z0">
    <w:name w:val="WW8Num21z0"/>
    <w:rsid w:val="00494D29"/>
  </w:style>
  <w:style w:type="character" w:customStyle="1" w:styleId="WW8Num21z1">
    <w:name w:val="WW8Num21z1"/>
    <w:rsid w:val="00494D29"/>
  </w:style>
  <w:style w:type="character" w:customStyle="1" w:styleId="WW8Num21z2">
    <w:name w:val="WW8Num21z2"/>
    <w:rsid w:val="00494D29"/>
  </w:style>
  <w:style w:type="character" w:customStyle="1" w:styleId="WW8Num21z3">
    <w:name w:val="WW8Num21z3"/>
    <w:rsid w:val="00494D29"/>
  </w:style>
  <w:style w:type="character" w:customStyle="1" w:styleId="WW8Num21z4">
    <w:name w:val="WW8Num21z4"/>
    <w:rsid w:val="00494D29"/>
  </w:style>
  <w:style w:type="character" w:customStyle="1" w:styleId="WW8Num21z5">
    <w:name w:val="WW8Num21z5"/>
    <w:rsid w:val="00494D29"/>
  </w:style>
  <w:style w:type="character" w:customStyle="1" w:styleId="WW8Num21z6">
    <w:name w:val="WW8Num21z6"/>
    <w:rsid w:val="00494D29"/>
  </w:style>
  <w:style w:type="character" w:customStyle="1" w:styleId="WW8Num21z7">
    <w:name w:val="WW8Num21z7"/>
    <w:rsid w:val="00494D29"/>
  </w:style>
  <w:style w:type="character" w:customStyle="1" w:styleId="WW8Num21z8">
    <w:name w:val="WW8Num21z8"/>
    <w:rsid w:val="00494D29"/>
  </w:style>
  <w:style w:type="character" w:customStyle="1" w:styleId="WW8Num22z0">
    <w:name w:val="WW8Num22z0"/>
    <w:rsid w:val="00494D29"/>
    <w:rPr>
      <w:rFonts w:ascii="Symbol" w:hAnsi="Symbol" w:cs="Symbol"/>
    </w:rPr>
  </w:style>
  <w:style w:type="character" w:customStyle="1" w:styleId="WW8Num22z1">
    <w:name w:val="WW8Num22z1"/>
    <w:rsid w:val="00494D29"/>
    <w:rPr>
      <w:rFonts w:ascii="Courier New" w:hAnsi="Courier New" w:cs="Courier New"/>
    </w:rPr>
  </w:style>
  <w:style w:type="character" w:customStyle="1" w:styleId="WW8Num22z2">
    <w:name w:val="WW8Num22z2"/>
    <w:rsid w:val="00494D29"/>
    <w:rPr>
      <w:rFonts w:ascii="Wingdings" w:hAnsi="Wingdings" w:cs="Wingdings"/>
    </w:rPr>
  </w:style>
  <w:style w:type="character" w:customStyle="1" w:styleId="WW8Num23z0">
    <w:name w:val="WW8Num23z0"/>
    <w:rsid w:val="00494D29"/>
    <w:rPr>
      <w:b w:val="0"/>
      <w:bCs/>
    </w:rPr>
  </w:style>
  <w:style w:type="character" w:customStyle="1" w:styleId="WW8Num23z1">
    <w:name w:val="WW8Num23z1"/>
    <w:rsid w:val="00494D29"/>
  </w:style>
  <w:style w:type="character" w:customStyle="1" w:styleId="WW8Num23z2">
    <w:name w:val="WW8Num23z2"/>
    <w:rsid w:val="00494D29"/>
  </w:style>
  <w:style w:type="character" w:customStyle="1" w:styleId="WW8Num23z3">
    <w:name w:val="WW8Num23z3"/>
    <w:rsid w:val="00494D29"/>
  </w:style>
  <w:style w:type="character" w:customStyle="1" w:styleId="WW8Num23z4">
    <w:name w:val="WW8Num23z4"/>
    <w:rsid w:val="00494D29"/>
  </w:style>
  <w:style w:type="character" w:customStyle="1" w:styleId="WW8Num23z5">
    <w:name w:val="WW8Num23z5"/>
    <w:rsid w:val="00494D29"/>
  </w:style>
  <w:style w:type="character" w:customStyle="1" w:styleId="WW8Num23z6">
    <w:name w:val="WW8Num23z6"/>
    <w:rsid w:val="00494D29"/>
  </w:style>
  <w:style w:type="character" w:customStyle="1" w:styleId="WW8Num23z7">
    <w:name w:val="WW8Num23z7"/>
    <w:rsid w:val="00494D29"/>
  </w:style>
  <w:style w:type="character" w:customStyle="1" w:styleId="WW8Num23z8">
    <w:name w:val="WW8Num23z8"/>
    <w:rsid w:val="00494D29"/>
  </w:style>
  <w:style w:type="character" w:customStyle="1" w:styleId="WW8Num24z0">
    <w:name w:val="WW8Num24z0"/>
    <w:rsid w:val="00494D29"/>
    <w:rPr>
      <w:rFonts w:ascii="Symbol" w:hAnsi="Symbol" w:cs="Symbol"/>
      <w:sz w:val="24"/>
      <w:szCs w:val="24"/>
    </w:rPr>
  </w:style>
  <w:style w:type="character" w:customStyle="1" w:styleId="WW8Num24z1">
    <w:name w:val="WW8Num24z1"/>
    <w:rsid w:val="00494D29"/>
    <w:rPr>
      <w:rFonts w:ascii="Courier New" w:hAnsi="Courier New" w:cs="Courier New"/>
    </w:rPr>
  </w:style>
  <w:style w:type="character" w:customStyle="1" w:styleId="WW8Num24z2">
    <w:name w:val="WW8Num24z2"/>
    <w:rsid w:val="00494D29"/>
    <w:rPr>
      <w:rFonts w:ascii="Wingdings" w:hAnsi="Wingdings" w:cs="Wingdings"/>
    </w:rPr>
  </w:style>
  <w:style w:type="character" w:customStyle="1" w:styleId="WW8Num24z3">
    <w:name w:val="WW8Num24z3"/>
    <w:rsid w:val="00494D29"/>
    <w:rPr>
      <w:rFonts w:ascii="Symbol" w:hAnsi="Symbol" w:cs="Symbol"/>
    </w:rPr>
  </w:style>
  <w:style w:type="character" w:customStyle="1" w:styleId="WW8Num25z0">
    <w:name w:val="WW8Num25z0"/>
    <w:rsid w:val="00494D29"/>
    <w:rPr>
      <w:rFonts w:ascii="Symbol" w:hAnsi="Symbol" w:cs="Symbol"/>
      <w:color w:val="auto"/>
    </w:rPr>
  </w:style>
  <w:style w:type="character" w:customStyle="1" w:styleId="WW8Num25z1">
    <w:name w:val="WW8Num25z1"/>
    <w:rsid w:val="00494D29"/>
    <w:rPr>
      <w:rFonts w:ascii="Courier New" w:hAnsi="Courier New" w:cs="Courier New"/>
    </w:rPr>
  </w:style>
  <w:style w:type="character" w:customStyle="1" w:styleId="WW8Num25z2">
    <w:name w:val="WW8Num25z2"/>
    <w:rsid w:val="00494D29"/>
    <w:rPr>
      <w:rFonts w:ascii="Wingdings" w:hAnsi="Wingdings" w:cs="Wingdings"/>
    </w:rPr>
  </w:style>
  <w:style w:type="character" w:customStyle="1" w:styleId="WW8Num25z3">
    <w:name w:val="WW8Num25z3"/>
    <w:rsid w:val="00494D29"/>
    <w:rPr>
      <w:rFonts w:ascii="Symbol" w:hAnsi="Symbol" w:cs="Symbol"/>
    </w:rPr>
  </w:style>
  <w:style w:type="character" w:customStyle="1" w:styleId="WW8Num26z0">
    <w:name w:val="WW8Num26z0"/>
    <w:rsid w:val="00494D29"/>
    <w:rPr>
      <w:rFonts w:ascii="Symbol" w:hAnsi="Symbol" w:cs="Symbol"/>
    </w:rPr>
  </w:style>
  <w:style w:type="character" w:customStyle="1" w:styleId="WW8Num26z1">
    <w:name w:val="WW8Num26z1"/>
    <w:rsid w:val="00494D29"/>
    <w:rPr>
      <w:rFonts w:ascii="Courier New" w:hAnsi="Courier New" w:cs="Courier New"/>
    </w:rPr>
  </w:style>
  <w:style w:type="character" w:customStyle="1" w:styleId="WW8Num26z2">
    <w:name w:val="WW8Num26z2"/>
    <w:rsid w:val="00494D29"/>
    <w:rPr>
      <w:rFonts w:ascii="Wingdings" w:hAnsi="Wingdings" w:cs="Wingdings"/>
    </w:rPr>
  </w:style>
  <w:style w:type="character" w:customStyle="1" w:styleId="WW8Num27z0">
    <w:name w:val="WW8Num27z0"/>
    <w:rsid w:val="00494D29"/>
  </w:style>
  <w:style w:type="character" w:customStyle="1" w:styleId="WW8Num27z1">
    <w:name w:val="WW8Num27z1"/>
    <w:rsid w:val="00494D29"/>
  </w:style>
  <w:style w:type="character" w:customStyle="1" w:styleId="WW8Num27z2">
    <w:name w:val="WW8Num27z2"/>
    <w:rsid w:val="00494D29"/>
  </w:style>
  <w:style w:type="character" w:customStyle="1" w:styleId="WW8Num27z3">
    <w:name w:val="WW8Num27z3"/>
    <w:rsid w:val="00494D29"/>
  </w:style>
  <w:style w:type="character" w:customStyle="1" w:styleId="WW8Num27z4">
    <w:name w:val="WW8Num27z4"/>
    <w:rsid w:val="00494D29"/>
  </w:style>
  <w:style w:type="character" w:customStyle="1" w:styleId="WW8Num27z5">
    <w:name w:val="WW8Num27z5"/>
    <w:rsid w:val="00494D29"/>
  </w:style>
  <w:style w:type="character" w:customStyle="1" w:styleId="WW8Num27z6">
    <w:name w:val="WW8Num27z6"/>
    <w:rsid w:val="00494D29"/>
  </w:style>
  <w:style w:type="character" w:customStyle="1" w:styleId="WW8Num27z7">
    <w:name w:val="WW8Num27z7"/>
    <w:rsid w:val="00494D29"/>
  </w:style>
  <w:style w:type="character" w:customStyle="1" w:styleId="WW8Num27z8">
    <w:name w:val="WW8Num27z8"/>
    <w:rsid w:val="00494D29"/>
  </w:style>
  <w:style w:type="character" w:customStyle="1" w:styleId="WW8Num28z0">
    <w:name w:val="WW8Num28z0"/>
    <w:rsid w:val="00494D29"/>
  </w:style>
  <w:style w:type="character" w:customStyle="1" w:styleId="WW8Num28z1">
    <w:name w:val="WW8Num28z1"/>
    <w:rsid w:val="00494D29"/>
    <w:rPr>
      <w:rFonts w:ascii="Symbol" w:hAnsi="Symbol" w:cs="Symbol"/>
      <w:sz w:val="24"/>
      <w:szCs w:val="24"/>
    </w:rPr>
  </w:style>
  <w:style w:type="character" w:customStyle="1" w:styleId="WW8Num28z2">
    <w:name w:val="WW8Num28z2"/>
    <w:rsid w:val="00494D29"/>
  </w:style>
  <w:style w:type="character" w:customStyle="1" w:styleId="WW8Num28z3">
    <w:name w:val="WW8Num28z3"/>
    <w:rsid w:val="00494D29"/>
  </w:style>
  <w:style w:type="character" w:customStyle="1" w:styleId="WW8Num28z4">
    <w:name w:val="WW8Num28z4"/>
    <w:rsid w:val="00494D29"/>
  </w:style>
  <w:style w:type="character" w:customStyle="1" w:styleId="WW8Num28z5">
    <w:name w:val="WW8Num28z5"/>
    <w:rsid w:val="00494D29"/>
  </w:style>
  <w:style w:type="character" w:customStyle="1" w:styleId="WW8Num28z6">
    <w:name w:val="WW8Num28z6"/>
    <w:rsid w:val="00494D29"/>
  </w:style>
  <w:style w:type="character" w:customStyle="1" w:styleId="WW8Num28z7">
    <w:name w:val="WW8Num28z7"/>
    <w:rsid w:val="00494D29"/>
  </w:style>
  <w:style w:type="character" w:customStyle="1" w:styleId="WW8Num28z8">
    <w:name w:val="WW8Num28z8"/>
    <w:rsid w:val="00494D29"/>
  </w:style>
  <w:style w:type="character" w:customStyle="1" w:styleId="WW8Num29z0">
    <w:name w:val="WW8Num29z0"/>
    <w:rsid w:val="00494D29"/>
  </w:style>
  <w:style w:type="character" w:customStyle="1" w:styleId="WW8Num29z1">
    <w:name w:val="WW8Num29z1"/>
    <w:rsid w:val="00494D29"/>
  </w:style>
  <w:style w:type="character" w:customStyle="1" w:styleId="WW8Num29z2">
    <w:name w:val="WW8Num29z2"/>
    <w:rsid w:val="00494D29"/>
  </w:style>
  <w:style w:type="character" w:customStyle="1" w:styleId="WW8Num29z3">
    <w:name w:val="WW8Num29z3"/>
    <w:rsid w:val="00494D29"/>
  </w:style>
  <w:style w:type="character" w:customStyle="1" w:styleId="WW8Num29z4">
    <w:name w:val="WW8Num29z4"/>
    <w:rsid w:val="00494D29"/>
  </w:style>
  <w:style w:type="character" w:customStyle="1" w:styleId="WW8Num29z5">
    <w:name w:val="WW8Num29z5"/>
    <w:rsid w:val="00494D29"/>
  </w:style>
  <w:style w:type="character" w:customStyle="1" w:styleId="WW8Num29z6">
    <w:name w:val="WW8Num29z6"/>
    <w:rsid w:val="00494D29"/>
  </w:style>
  <w:style w:type="character" w:customStyle="1" w:styleId="WW8Num29z7">
    <w:name w:val="WW8Num29z7"/>
    <w:rsid w:val="00494D29"/>
  </w:style>
  <w:style w:type="character" w:customStyle="1" w:styleId="WW8Num29z8">
    <w:name w:val="WW8Num29z8"/>
    <w:rsid w:val="00494D29"/>
  </w:style>
  <w:style w:type="character" w:customStyle="1" w:styleId="WW8Num30z0">
    <w:name w:val="WW8Num30z0"/>
    <w:rsid w:val="00494D29"/>
    <w:rPr>
      <w:rFonts w:ascii="Wingdings" w:hAnsi="Wingdings" w:cs="Wingdings"/>
    </w:rPr>
  </w:style>
  <w:style w:type="character" w:customStyle="1" w:styleId="WW8Num30z1">
    <w:name w:val="WW8Num30z1"/>
    <w:rsid w:val="00494D29"/>
    <w:rPr>
      <w:rFonts w:ascii="Courier New" w:hAnsi="Courier New" w:cs="Courier New"/>
    </w:rPr>
  </w:style>
  <w:style w:type="character" w:customStyle="1" w:styleId="WW8Num30z3">
    <w:name w:val="WW8Num30z3"/>
    <w:rsid w:val="00494D29"/>
    <w:rPr>
      <w:rFonts w:ascii="Symbol" w:hAnsi="Symbol" w:cs="Symbol"/>
    </w:rPr>
  </w:style>
  <w:style w:type="character" w:customStyle="1" w:styleId="WW8Num31z0">
    <w:name w:val="WW8Num31z0"/>
    <w:rsid w:val="00494D29"/>
    <w:rPr>
      <w:rFonts w:ascii="Wingdings" w:hAnsi="Wingdings" w:cs="Wingdings"/>
    </w:rPr>
  </w:style>
  <w:style w:type="character" w:customStyle="1" w:styleId="WW8Num31z1">
    <w:name w:val="WW8Num31z1"/>
    <w:rsid w:val="00494D29"/>
    <w:rPr>
      <w:rFonts w:ascii="Courier New" w:hAnsi="Courier New" w:cs="Courier New"/>
    </w:rPr>
  </w:style>
  <w:style w:type="character" w:customStyle="1" w:styleId="WW8Num31z3">
    <w:name w:val="WW8Num31z3"/>
    <w:rsid w:val="00494D29"/>
    <w:rPr>
      <w:rFonts w:ascii="Symbol" w:hAnsi="Symbol" w:cs="Symbol"/>
    </w:rPr>
  </w:style>
  <w:style w:type="character" w:customStyle="1" w:styleId="WW8Num32z0">
    <w:name w:val="WW8Num32z0"/>
    <w:rsid w:val="00494D29"/>
  </w:style>
  <w:style w:type="character" w:customStyle="1" w:styleId="WW8Num32z1">
    <w:name w:val="WW8Num32z1"/>
    <w:rsid w:val="00494D29"/>
    <w:rPr>
      <w:rFonts w:ascii="Courier New" w:hAnsi="Courier New" w:cs="Courier New"/>
    </w:rPr>
  </w:style>
  <w:style w:type="character" w:customStyle="1" w:styleId="WW8Num32z2">
    <w:name w:val="WW8Num32z2"/>
    <w:rsid w:val="00494D29"/>
    <w:rPr>
      <w:rFonts w:ascii="Wingdings" w:hAnsi="Wingdings" w:cs="Wingdings"/>
    </w:rPr>
  </w:style>
  <w:style w:type="character" w:customStyle="1" w:styleId="WW8Num32z3">
    <w:name w:val="WW8Num32z3"/>
    <w:rsid w:val="00494D29"/>
    <w:rPr>
      <w:rFonts w:ascii="Symbol" w:hAnsi="Symbol" w:cs="Symbol"/>
    </w:rPr>
  </w:style>
  <w:style w:type="character" w:customStyle="1" w:styleId="FontStyle30">
    <w:name w:val="Font Style30"/>
    <w:rsid w:val="00494D29"/>
    <w:rPr>
      <w:rFonts w:ascii="Times New Roman" w:hAnsi="Times New Roman" w:cs="Times New Roman"/>
      <w:sz w:val="28"/>
      <w:szCs w:val="28"/>
    </w:rPr>
  </w:style>
  <w:style w:type="paragraph" w:customStyle="1" w:styleId="318">
    <w:name w:val="Основной текст 31"/>
    <w:basedOn w:val="a3"/>
    <w:rsid w:val="00494D29"/>
    <w:pPr>
      <w:suppressAutoHyphens/>
      <w:spacing w:after="120"/>
    </w:pPr>
    <w:rPr>
      <w:sz w:val="16"/>
      <w:szCs w:val="16"/>
      <w:lang w:eastAsia="zh-CN"/>
    </w:rPr>
  </w:style>
  <w:style w:type="paragraph" w:customStyle="1" w:styleId="219">
    <w:name w:val="Основной текст с отступом 21"/>
    <w:basedOn w:val="a3"/>
    <w:rsid w:val="00494D29"/>
    <w:pPr>
      <w:suppressAutoHyphens/>
      <w:spacing w:after="120" w:line="480" w:lineRule="auto"/>
      <w:ind w:left="283"/>
    </w:pPr>
    <w:rPr>
      <w:lang w:eastAsia="zh-CN"/>
    </w:rPr>
  </w:style>
  <w:style w:type="paragraph" w:customStyle="1" w:styleId="afffffff2">
    <w:name w:val="Содержимое врезки"/>
    <w:basedOn w:val="a3"/>
    <w:rsid w:val="00494D29"/>
    <w:pPr>
      <w:suppressAutoHyphens/>
    </w:pPr>
    <w:rPr>
      <w:lang w:eastAsia="zh-CN"/>
    </w:rPr>
  </w:style>
  <w:style w:type="paragraph" w:customStyle="1" w:styleId="text1">
    <w:name w:val="text1"/>
    <w:basedOn w:val="a3"/>
    <w:rsid w:val="00494D29"/>
    <w:pPr>
      <w:spacing w:after="300"/>
    </w:pPr>
  </w:style>
  <w:style w:type="paragraph" w:styleId="afffffff3">
    <w:name w:val="TOC Heading"/>
    <w:basedOn w:val="11"/>
    <w:next w:val="a3"/>
    <w:qFormat/>
    <w:rsid w:val="00494D29"/>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494D29"/>
    <w:rPr>
      <w:rFonts w:ascii="Times New Roman" w:hAnsi="Times New Roman" w:cs="Times New Roman"/>
      <w:sz w:val="18"/>
      <w:szCs w:val="18"/>
    </w:rPr>
  </w:style>
  <w:style w:type="paragraph" w:customStyle="1" w:styleId="afffffff4">
    <w:name w:val="Базовый"/>
    <w:rsid w:val="00494D2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494D29"/>
    <w:rPr>
      <w:rFonts w:cs="Times New Roman"/>
      <w:color w:val="0000FF"/>
      <w:u w:val="single"/>
    </w:rPr>
  </w:style>
  <w:style w:type="character" w:customStyle="1" w:styleId="textmaincenter">
    <w:name w:val="textmain_center"/>
    <w:rsid w:val="00494D29"/>
  </w:style>
  <w:style w:type="character" w:customStyle="1" w:styleId="WW8Num2z3">
    <w:name w:val="WW8Num2z3"/>
    <w:rsid w:val="00494D29"/>
  </w:style>
  <w:style w:type="character" w:customStyle="1" w:styleId="WW8Num2z4">
    <w:name w:val="WW8Num2z4"/>
    <w:rsid w:val="00494D29"/>
  </w:style>
  <w:style w:type="character" w:customStyle="1" w:styleId="WW8Num2z5">
    <w:name w:val="WW8Num2z5"/>
    <w:rsid w:val="00494D29"/>
  </w:style>
  <w:style w:type="character" w:customStyle="1" w:styleId="WW8Num2z6">
    <w:name w:val="WW8Num2z6"/>
    <w:rsid w:val="00494D29"/>
  </w:style>
  <w:style w:type="character" w:customStyle="1" w:styleId="WW8Num2z7">
    <w:name w:val="WW8Num2z7"/>
    <w:rsid w:val="00494D29"/>
  </w:style>
  <w:style w:type="character" w:customStyle="1" w:styleId="WW8Num2z8">
    <w:name w:val="WW8Num2z8"/>
    <w:rsid w:val="00494D29"/>
  </w:style>
  <w:style w:type="character" w:customStyle="1" w:styleId="WW8Num3z4">
    <w:name w:val="WW8Num3z4"/>
    <w:rsid w:val="00494D29"/>
  </w:style>
  <w:style w:type="character" w:customStyle="1" w:styleId="WW8Num3z5">
    <w:name w:val="WW8Num3z5"/>
    <w:rsid w:val="00494D29"/>
  </w:style>
  <w:style w:type="character" w:customStyle="1" w:styleId="WW8Num3z6">
    <w:name w:val="WW8Num3z6"/>
    <w:rsid w:val="00494D29"/>
  </w:style>
  <w:style w:type="character" w:customStyle="1" w:styleId="WW8Num3z7">
    <w:name w:val="WW8Num3z7"/>
    <w:rsid w:val="00494D29"/>
  </w:style>
  <w:style w:type="character" w:customStyle="1" w:styleId="WW8Num3z8">
    <w:name w:val="WW8Num3z8"/>
    <w:rsid w:val="00494D29"/>
  </w:style>
  <w:style w:type="paragraph" w:customStyle="1" w:styleId="LO-Normal">
    <w:name w:val="LO-Normal"/>
    <w:rsid w:val="00494D29"/>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494D29"/>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494D29"/>
  </w:style>
  <w:style w:type="character" w:customStyle="1" w:styleId="afffffff6">
    <w:name w:val="Стиль Обычный"/>
    <w:rsid w:val="00494D29"/>
    <w:rPr>
      <w:rFonts w:ascii="Times New Roman" w:hAnsi="Times New Roman"/>
      <w:sz w:val="24"/>
    </w:rPr>
  </w:style>
  <w:style w:type="paragraph" w:customStyle="1" w:styleId="2TimesNewRoman12">
    <w:name w:val="Стиль Заголовок 2 + Times New Roman 12 пт"/>
    <w:basedOn w:val="21"/>
    <w:rsid w:val="00494D29"/>
    <w:rPr>
      <w:i w:val="0"/>
      <w:sz w:val="24"/>
      <w:lang w:eastAsia="ru-RU"/>
    </w:rPr>
  </w:style>
  <w:style w:type="paragraph" w:customStyle="1" w:styleId="afffffff7">
    <w:name w:val="Стиль Основной текст"/>
    <w:basedOn w:val="a3"/>
    <w:rsid w:val="00494D29"/>
    <w:rPr>
      <w:szCs w:val="20"/>
    </w:rPr>
  </w:style>
  <w:style w:type="character" w:customStyle="1" w:styleId="1ffff2">
    <w:name w:val="Основной текст + Полужирный1"/>
    <w:rsid w:val="00494D29"/>
    <w:rPr>
      <w:rFonts w:ascii="Times New Roman" w:hAnsi="Times New Roman" w:cs="Times New Roman"/>
      <w:b/>
      <w:bCs/>
      <w:sz w:val="20"/>
      <w:szCs w:val="20"/>
    </w:rPr>
  </w:style>
  <w:style w:type="paragraph" w:customStyle="1" w:styleId="319">
    <w:name w:val="Основной текст (3)1"/>
    <w:basedOn w:val="a3"/>
    <w:rsid w:val="00494D29"/>
    <w:pPr>
      <w:shd w:val="clear" w:color="auto" w:fill="FFFFFF"/>
      <w:spacing w:before="300" w:after="180" w:line="240" w:lineRule="atLeast"/>
    </w:pPr>
    <w:rPr>
      <w:rFonts w:ascii="Garamond" w:hAnsi="Garamond"/>
    </w:rPr>
  </w:style>
  <w:style w:type="character" w:customStyle="1" w:styleId="48">
    <w:name w:val="Основной текст (4)"/>
    <w:link w:val="413"/>
    <w:rsid w:val="00494D29"/>
    <w:rPr>
      <w:rFonts w:ascii="Garamond" w:hAnsi="Garamond"/>
      <w:sz w:val="24"/>
      <w:szCs w:val="24"/>
      <w:shd w:val="clear" w:color="auto" w:fill="FFFFFF"/>
    </w:rPr>
  </w:style>
  <w:style w:type="paragraph" w:customStyle="1" w:styleId="413">
    <w:name w:val="Основной текст (4)1"/>
    <w:basedOn w:val="a3"/>
    <w:link w:val="48"/>
    <w:rsid w:val="00494D29"/>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494D29"/>
    <w:rPr>
      <w:rFonts w:ascii="Garamond" w:hAnsi="Garamond"/>
      <w:sz w:val="24"/>
      <w:szCs w:val="24"/>
      <w:shd w:val="clear" w:color="auto" w:fill="FFFFFF"/>
    </w:rPr>
  </w:style>
  <w:style w:type="paragraph" w:customStyle="1" w:styleId="21a">
    <w:name w:val="Подпись к картинке (2)1"/>
    <w:basedOn w:val="a3"/>
    <w:link w:val="2fb"/>
    <w:rsid w:val="00494D29"/>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494D29"/>
    <w:rPr>
      <w:rFonts w:ascii="Garamond" w:hAnsi="Garamond"/>
      <w:b/>
      <w:bCs/>
      <w:sz w:val="18"/>
      <w:szCs w:val="18"/>
      <w:shd w:val="clear" w:color="auto" w:fill="FFFFFF"/>
    </w:rPr>
  </w:style>
  <w:style w:type="paragraph" w:customStyle="1" w:styleId="261">
    <w:name w:val="Основной текст (26)1"/>
    <w:basedOn w:val="a3"/>
    <w:link w:val="260"/>
    <w:uiPriority w:val="99"/>
    <w:rsid w:val="00494D29"/>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494D29"/>
    <w:rPr>
      <w:rFonts w:ascii="Century Schoolbook" w:hAnsi="Century Schoolbook"/>
      <w:shd w:val="clear" w:color="auto" w:fill="FFFFFF"/>
    </w:rPr>
  </w:style>
  <w:style w:type="paragraph" w:customStyle="1" w:styleId="5310">
    <w:name w:val="Основной текст (53)1"/>
    <w:basedOn w:val="a3"/>
    <w:link w:val="531"/>
    <w:rsid w:val="00494D29"/>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494D29"/>
    <w:rPr>
      <w:rFonts w:ascii="Century Schoolbook" w:hAnsi="Century Schoolbook"/>
      <w:sz w:val="26"/>
      <w:szCs w:val="26"/>
      <w:shd w:val="clear" w:color="auto" w:fill="FFFFFF"/>
    </w:rPr>
  </w:style>
  <w:style w:type="paragraph" w:customStyle="1" w:styleId="711">
    <w:name w:val="Основной текст (7)1"/>
    <w:basedOn w:val="a3"/>
    <w:link w:val="74"/>
    <w:rsid w:val="00494D29"/>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494D29"/>
    <w:rPr>
      <w:rFonts w:ascii="Trebuchet MS" w:hAnsi="Trebuchet MS"/>
      <w:b/>
      <w:bCs/>
      <w:sz w:val="14"/>
      <w:szCs w:val="14"/>
      <w:shd w:val="clear" w:color="auto" w:fill="FFFFFF"/>
    </w:rPr>
  </w:style>
  <w:style w:type="paragraph" w:customStyle="1" w:styleId="811">
    <w:name w:val="Основной текст (81)1"/>
    <w:basedOn w:val="a3"/>
    <w:link w:val="810"/>
    <w:rsid w:val="00494D29"/>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494D29"/>
    <w:rPr>
      <w:sz w:val="10"/>
      <w:szCs w:val="10"/>
      <w:shd w:val="clear" w:color="auto" w:fill="FFFFFF"/>
      <w:lang w:val="ru-RU" w:eastAsia="ru-RU"/>
    </w:rPr>
  </w:style>
  <w:style w:type="paragraph" w:customStyle="1" w:styleId="741">
    <w:name w:val="Основной текст (74)1"/>
    <w:basedOn w:val="a3"/>
    <w:link w:val="740"/>
    <w:rsid w:val="00494D29"/>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494D29"/>
    <w:rPr>
      <w:rFonts w:ascii="Garamond" w:hAnsi="Garamond"/>
      <w:sz w:val="10"/>
      <w:szCs w:val="10"/>
      <w:shd w:val="clear" w:color="auto" w:fill="FFFFFF"/>
      <w:lang w:val="ru-RU" w:eastAsia="ru-RU"/>
    </w:rPr>
  </w:style>
  <w:style w:type="paragraph" w:customStyle="1" w:styleId="271">
    <w:name w:val="Основной текст (27)1"/>
    <w:basedOn w:val="a3"/>
    <w:link w:val="270"/>
    <w:rsid w:val="00494D29"/>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494D29"/>
    <w:pPr>
      <w:ind w:firstLine="709"/>
      <w:jc w:val="both"/>
    </w:pPr>
    <w:rPr>
      <w:rFonts w:ascii="Verdana" w:hAnsi="Verdana"/>
      <w:bCs/>
      <w:sz w:val="20"/>
      <w:szCs w:val="20"/>
    </w:rPr>
  </w:style>
  <w:style w:type="character" w:customStyle="1" w:styleId="3f2">
    <w:name w:val="Основной текст3"/>
    <w:rsid w:val="00494D29"/>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494D29"/>
    <w:pPr>
      <w:spacing w:line="360" w:lineRule="auto"/>
    </w:pPr>
    <w:rPr>
      <w:szCs w:val="20"/>
    </w:rPr>
  </w:style>
  <w:style w:type="paragraph" w:customStyle="1" w:styleId="21b">
    <w:name w:val="Красная строка 21"/>
    <w:basedOn w:val="aff9"/>
    <w:rsid w:val="00494D2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494D29"/>
    <w:rPr>
      <w:szCs w:val="20"/>
    </w:rPr>
  </w:style>
  <w:style w:type="paragraph" w:customStyle="1" w:styleId="Style100">
    <w:name w:val="Style10"/>
    <w:basedOn w:val="a3"/>
    <w:rsid w:val="00494D29"/>
    <w:pPr>
      <w:widowControl w:val="0"/>
      <w:autoSpaceDE w:val="0"/>
      <w:autoSpaceDN w:val="0"/>
      <w:adjustRightInd w:val="0"/>
      <w:spacing w:line="321" w:lineRule="exact"/>
      <w:ind w:firstLine="485"/>
      <w:jc w:val="both"/>
    </w:pPr>
  </w:style>
  <w:style w:type="paragraph" w:customStyle="1" w:styleId="u">
    <w:name w:val="u"/>
    <w:basedOn w:val="a3"/>
    <w:rsid w:val="00494D29"/>
    <w:pPr>
      <w:spacing w:before="100" w:beforeAutospacing="1" w:after="100" w:afterAutospacing="1"/>
    </w:pPr>
  </w:style>
  <w:style w:type="character" w:customStyle="1" w:styleId="FontStyle95">
    <w:name w:val="Font Style95"/>
    <w:rsid w:val="00494D29"/>
    <w:rPr>
      <w:rFonts w:ascii="Times New Roman" w:hAnsi="Times New Roman" w:cs="Times New Roman"/>
      <w:sz w:val="22"/>
      <w:szCs w:val="22"/>
    </w:rPr>
  </w:style>
  <w:style w:type="character" w:customStyle="1" w:styleId="FontStyle94">
    <w:name w:val="Font Style94"/>
    <w:rsid w:val="00494D29"/>
    <w:rPr>
      <w:rFonts w:ascii="Times New Roman" w:hAnsi="Times New Roman" w:cs="Times New Roman"/>
      <w:b/>
      <w:bCs/>
      <w:sz w:val="22"/>
      <w:szCs w:val="22"/>
    </w:rPr>
  </w:style>
  <w:style w:type="character" w:customStyle="1" w:styleId="FontStyle231">
    <w:name w:val="Font Style231"/>
    <w:rsid w:val="00494D29"/>
    <w:rPr>
      <w:rFonts w:ascii="Times New Roman" w:hAnsi="Times New Roman" w:cs="Times New Roman"/>
      <w:sz w:val="26"/>
      <w:szCs w:val="26"/>
    </w:rPr>
  </w:style>
  <w:style w:type="character" w:customStyle="1" w:styleId="Heading1Char1">
    <w:name w:val="Heading 1 Char1"/>
    <w:aliases w:val="Знак Char1"/>
    <w:locked/>
    <w:rsid w:val="00494D29"/>
    <w:rPr>
      <w:rFonts w:ascii="Times New Roman" w:hAnsi="Times New Roman" w:cs="Tahoma"/>
      <w:b/>
      <w:bCs/>
      <w:kern w:val="32"/>
      <w:sz w:val="32"/>
      <w:szCs w:val="32"/>
      <w:lang w:eastAsia="ru-RU"/>
    </w:rPr>
  </w:style>
  <w:style w:type="character" w:customStyle="1" w:styleId="news">
    <w:name w:val="news"/>
    <w:rsid w:val="00494D29"/>
    <w:rPr>
      <w:rFonts w:ascii="Times New Roman" w:hAnsi="Times New Roman" w:cs="Times New Roman"/>
    </w:rPr>
  </w:style>
  <w:style w:type="character" w:customStyle="1" w:styleId="hl">
    <w:name w:val="hl"/>
    <w:rsid w:val="00494D29"/>
    <w:rPr>
      <w:rFonts w:cs="Times New Roman"/>
    </w:rPr>
  </w:style>
  <w:style w:type="character" w:customStyle="1" w:styleId="DocumentMapChar">
    <w:name w:val="Document Map Char"/>
    <w:semiHidden/>
    <w:locked/>
    <w:rsid w:val="00494D29"/>
    <w:rPr>
      <w:rFonts w:ascii="Tahoma" w:hAnsi="Tahoma" w:cs="Tahoma"/>
      <w:lang w:val="ru-RU" w:eastAsia="ru-RU" w:bidi="ar-SA"/>
    </w:rPr>
  </w:style>
  <w:style w:type="character" w:customStyle="1" w:styleId="BodyText3Char">
    <w:name w:val="Body Text 3 Char"/>
    <w:aliases w:val="Знак5 Char"/>
    <w:locked/>
    <w:rsid w:val="00494D29"/>
    <w:rPr>
      <w:sz w:val="16"/>
      <w:szCs w:val="16"/>
      <w:lang w:val="ru-RU" w:eastAsia="ru-RU" w:bidi="ar-SA"/>
    </w:rPr>
  </w:style>
  <w:style w:type="character" w:customStyle="1" w:styleId="BalloonTextChar">
    <w:name w:val="Balloon Text Char"/>
    <w:locked/>
    <w:rsid w:val="00494D29"/>
    <w:rPr>
      <w:rFonts w:ascii="Tahoma" w:hAnsi="Tahoma" w:cs="Tahoma"/>
      <w:sz w:val="16"/>
      <w:szCs w:val="16"/>
      <w:lang w:val="ru-RU" w:eastAsia="ru-RU" w:bidi="ar-SA"/>
    </w:rPr>
  </w:style>
  <w:style w:type="character" w:customStyle="1" w:styleId="FontStyle145">
    <w:name w:val="Font Style145"/>
    <w:rsid w:val="00494D29"/>
    <w:rPr>
      <w:rFonts w:ascii="Times New Roman" w:hAnsi="Times New Roman" w:cs="Times New Roman"/>
      <w:color w:val="000000"/>
      <w:sz w:val="18"/>
      <w:szCs w:val="18"/>
    </w:rPr>
  </w:style>
  <w:style w:type="character" w:customStyle="1" w:styleId="FontStyle215">
    <w:name w:val="Font Style215"/>
    <w:rsid w:val="00494D29"/>
    <w:rPr>
      <w:rFonts w:ascii="Times New Roman" w:hAnsi="Times New Roman" w:cs="Times New Roman"/>
      <w:b/>
      <w:bCs/>
      <w:color w:val="000000"/>
      <w:sz w:val="18"/>
      <w:szCs w:val="18"/>
    </w:rPr>
  </w:style>
  <w:style w:type="character" w:customStyle="1" w:styleId="FontStyle153">
    <w:name w:val="Font Style153"/>
    <w:rsid w:val="00494D29"/>
    <w:rPr>
      <w:rFonts w:ascii="Times New Roman" w:hAnsi="Times New Roman" w:cs="Times New Roman"/>
      <w:i/>
      <w:iCs/>
      <w:color w:val="000000"/>
      <w:sz w:val="18"/>
      <w:szCs w:val="18"/>
    </w:rPr>
  </w:style>
  <w:style w:type="paragraph" w:customStyle="1" w:styleId="Style101">
    <w:name w:val="Style101"/>
    <w:basedOn w:val="a3"/>
    <w:rsid w:val="00494D29"/>
    <w:pPr>
      <w:widowControl w:val="0"/>
      <w:suppressAutoHyphens/>
      <w:autoSpaceDE w:val="0"/>
      <w:spacing w:line="240" w:lineRule="atLeast"/>
    </w:pPr>
    <w:rPr>
      <w:sz w:val="20"/>
      <w:szCs w:val="20"/>
      <w:lang w:eastAsia="ar-SA"/>
    </w:rPr>
  </w:style>
  <w:style w:type="character" w:customStyle="1" w:styleId="FontStyle173">
    <w:name w:val="Font Style173"/>
    <w:rsid w:val="00494D29"/>
    <w:rPr>
      <w:rFonts w:ascii="Times New Roman" w:hAnsi="Times New Roman" w:cs="Times New Roman"/>
      <w:i/>
      <w:iCs/>
      <w:color w:val="000000"/>
      <w:spacing w:val="20"/>
      <w:sz w:val="18"/>
      <w:szCs w:val="18"/>
    </w:rPr>
  </w:style>
  <w:style w:type="paragraph" w:customStyle="1" w:styleId="Style92">
    <w:name w:val="Style92"/>
    <w:basedOn w:val="a3"/>
    <w:rsid w:val="00494D29"/>
    <w:pPr>
      <w:widowControl w:val="0"/>
      <w:suppressAutoHyphens/>
      <w:autoSpaceDE w:val="0"/>
      <w:spacing w:line="240" w:lineRule="atLeast"/>
    </w:pPr>
    <w:rPr>
      <w:sz w:val="20"/>
      <w:szCs w:val="20"/>
      <w:lang w:eastAsia="ar-SA"/>
    </w:rPr>
  </w:style>
  <w:style w:type="paragraph" w:customStyle="1" w:styleId="Style87">
    <w:name w:val="Style87"/>
    <w:basedOn w:val="a3"/>
    <w:rsid w:val="00494D29"/>
    <w:pPr>
      <w:widowControl w:val="0"/>
      <w:suppressAutoHyphens/>
      <w:autoSpaceDE w:val="0"/>
      <w:spacing w:line="240" w:lineRule="atLeast"/>
    </w:pPr>
    <w:rPr>
      <w:sz w:val="20"/>
      <w:szCs w:val="20"/>
      <w:lang w:eastAsia="ar-SA"/>
    </w:rPr>
  </w:style>
  <w:style w:type="paragraph" w:customStyle="1" w:styleId="Style44">
    <w:name w:val="Style44"/>
    <w:basedOn w:val="a3"/>
    <w:rsid w:val="00494D29"/>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494D29"/>
    <w:rPr>
      <w:rFonts w:ascii="Arial" w:hAnsi="Arial" w:cs="Arial"/>
      <w:b/>
      <w:bCs/>
      <w:sz w:val="18"/>
      <w:szCs w:val="18"/>
    </w:rPr>
  </w:style>
  <w:style w:type="character" w:customStyle="1" w:styleId="FontStyle255">
    <w:name w:val="Font Style255"/>
    <w:rsid w:val="00494D29"/>
    <w:rPr>
      <w:rFonts w:ascii="Times New Roman" w:hAnsi="Times New Roman" w:cs="Times New Roman"/>
      <w:b/>
      <w:bCs/>
      <w:i/>
      <w:iCs/>
      <w:sz w:val="20"/>
      <w:szCs w:val="20"/>
    </w:rPr>
  </w:style>
  <w:style w:type="character" w:customStyle="1" w:styleId="FontStyle256">
    <w:name w:val="Font Style256"/>
    <w:rsid w:val="00494D29"/>
    <w:rPr>
      <w:rFonts w:ascii="Times New Roman" w:hAnsi="Times New Roman" w:cs="Times New Roman"/>
      <w:b/>
      <w:bCs/>
      <w:sz w:val="20"/>
      <w:szCs w:val="20"/>
    </w:rPr>
  </w:style>
  <w:style w:type="character" w:customStyle="1" w:styleId="FontStyle240">
    <w:name w:val="Font Style240"/>
    <w:rsid w:val="00494D29"/>
    <w:rPr>
      <w:rFonts w:ascii="Times New Roman" w:hAnsi="Times New Roman" w:cs="Times New Roman"/>
      <w:sz w:val="18"/>
      <w:szCs w:val="18"/>
    </w:rPr>
  </w:style>
  <w:style w:type="character" w:customStyle="1" w:styleId="FontStyle253">
    <w:name w:val="Font Style253"/>
    <w:rsid w:val="00494D29"/>
    <w:rPr>
      <w:rFonts w:ascii="Times New Roman" w:hAnsi="Times New Roman" w:cs="Times New Roman"/>
      <w:i/>
      <w:iCs/>
      <w:sz w:val="18"/>
      <w:szCs w:val="18"/>
    </w:rPr>
  </w:style>
  <w:style w:type="character" w:customStyle="1" w:styleId="FontStyle234">
    <w:name w:val="Font Style234"/>
    <w:rsid w:val="00494D29"/>
    <w:rPr>
      <w:rFonts w:ascii="Arial" w:hAnsi="Arial" w:cs="Arial"/>
      <w:b/>
      <w:bCs/>
      <w:sz w:val="16"/>
      <w:szCs w:val="16"/>
    </w:rPr>
  </w:style>
  <w:style w:type="paragraph" w:customStyle="1" w:styleId="Style55">
    <w:name w:val="Style55"/>
    <w:basedOn w:val="a3"/>
    <w:rsid w:val="00494D29"/>
    <w:pPr>
      <w:widowControl w:val="0"/>
      <w:autoSpaceDE w:val="0"/>
      <w:autoSpaceDN w:val="0"/>
      <w:adjustRightInd w:val="0"/>
    </w:pPr>
    <w:rPr>
      <w:rFonts w:ascii="Segoe UI" w:hAnsi="Segoe UI" w:cs="Segoe UI"/>
    </w:rPr>
  </w:style>
  <w:style w:type="paragraph" w:customStyle="1" w:styleId="Style69">
    <w:name w:val="Style69"/>
    <w:basedOn w:val="a3"/>
    <w:rsid w:val="00494D29"/>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494D29"/>
    <w:pPr>
      <w:widowControl w:val="0"/>
      <w:autoSpaceDE w:val="0"/>
      <w:autoSpaceDN w:val="0"/>
      <w:adjustRightInd w:val="0"/>
    </w:pPr>
    <w:rPr>
      <w:rFonts w:ascii="Segoe UI" w:hAnsi="Segoe UI" w:cs="Segoe UI"/>
    </w:rPr>
  </w:style>
  <w:style w:type="character" w:customStyle="1" w:styleId="FontStyle271">
    <w:name w:val="Font Style271"/>
    <w:rsid w:val="00494D29"/>
    <w:rPr>
      <w:rFonts w:ascii="Arial" w:hAnsi="Arial" w:cs="Arial"/>
      <w:b/>
      <w:bCs/>
      <w:spacing w:val="-10"/>
      <w:sz w:val="18"/>
      <w:szCs w:val="18"/>
    </w:rPr>
  </w:style>
  <w:style w:type="character" w:customStyle="1" w:styleId="FontStyle38">
    <w:name w:val="Font Style38"/>
    <w:rsid w:val="00494D29"/>
    <w:rPr>
      <w:rFonts w:ascii="Times New Roman" w:hAnsi="Times New Roman" w:cs="Times New Roman"/>
      <w:sz w:val="28"/>
      <w:szCs w:val="28"/>
    </w:rPr>
  </w:style>
  <w:style w:type="character" w:customStyle="1" w:styleId="FontStyle35">
    <w:name w:val="Font Style35"/>
    <w:rsid w:val="00494D29"/>
    <w:rPr>
      <w:rFonts w:ascii="Times New Roman" w:hAnsi="Times New Roman" w:cs="Times New Roman"/>
      <w:sz w:val="26"/>
      <w:szCs w:val="26"/>
    </w:rPr>
  </w:style>
  <w:style w:type="paragraph" w:customStyle="1" w:styleId="Style15">
    <w:name w:val="Style15"/>
    <w:basedOn w:val="a3"/>
    <w:rsid w:val="00494D29"/>
    <w:pPr>
      <w:widowControl w:val="0"/>
      <w:autoSpaceDE w:val="0"/>
      <w:autoSpaceDN w:val="0"/>
      <w:adjustRightInd w:val="0"/>
      <w:spacing w:line="482" w:lineRule="exact"/>
      <w:ind w:firstLine="701"/>
      <w:jc w:val="both"/>
    </w:pPr>
  </w:style>
  <w:style w:type="paragraph" w:customStyle="1" w:styleId="Style22">
    <w:name w:val="Style22"/>
    <w:basedOn w:val="a3"/>
    <w:rsid w:val="00494D29"/>
    <w:pPr>
      <w:widowControl w:val="0"/>
      <w:autoSpaceDE w:val="0"/>
      <w:autoSpaceDN w:val="0"/>
      <w:adjustRightInd w:val="0"/>
      <w:spacing w:line="274" w:lineRule="exact"/>
    </w:pPr>
  </w:style>
  <w:style w:type="character" w:customStyle="1" w:styleId="citation">
    <w:name w:val="citation"/>
    <w:rsid w:val="00494D29"/>
  </w:style>
  <w:style w:type="character" w:customStyle="1" w:styleId="xmlemitalic10">
    <w:name w:val="xmlemitalic1"/>
    <w:rsid w:val="00494D29"/>
  </w:style>
  <w:style w:type="paragraph" w:customStyle="1" w:styleId="nospacing">
    <w:name w:val="nospacing"/>
    <w:basedOn w:val="a3"/>
    <w:rsid w:val="00494D29"/>
    <w:pPr>
      <w:spacing w:before="100" w:beforeAutospacing="1" w:after="100" w:afterAutospacing="1"/>
    </w:pPr>
  </w:style>
  <w:style w:type="paragraph" w:customStyle="1" w:styleId="afffffff9">
    <w:name w:val="...... . ......."/>
    <w:basedOn w:val="Default"/>
    <w:next w:val="Default"/>
    <w:rsid w:val="00494D29"/>
    <w:rPr>
      <w:color w:val="auto"/>
    </w:rPr>
  </w:style>
  <w:style w:type="paragraph" w:customStyle="1" w:styleId="PrilogRazd">
    <w:name w:val="Prilog Razd"/>
    <w:rsid w:val="00494D29"/>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494D29"/>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494D29"/>
    <w:rPr>
      <w:rFonts w:ascii="Calibri" w:hAnsi="Calibri"/>
      <w:i/>
      <w:iCs/>
      <w:sz w:val="24"/>
      <w:szCs w:val="24"/>
      <w:lang w:val="ru-RU" w:eastAsia="en-US" w:bidi="ar-SA"/>
    </w:rPr>
  </w:style>
  <w:style w:type="character" w:customStyle="1" w:styleId="640">
    <w:name w:val="Знак Знак64"/>
    <w:locked/>
    <w:rsid w:val="00494D29"/>
    <w:rPr>
      <w:b/>
      <w:bCs/>
      <w:sz w:val="28"/>
      <w:szCs w:val="28"/>
      <w:lang w:val="ru-RU" w:eastAsia="ru-RU" w:bidi="ar-SA"/>
    </w:rPr>
  </w:style>
  <w:style w:type="character" w:customStyle="1" w:styleId="FontStyle133">
    <w:name w:val="Font Style133"/>
    <w:rsid w:val="00494D29"/>
    <w:rPr>
      <w:rFonts w:ascii="Times New Roman" w:hAnsi="Times New Roman" w:cs="Times New Roman"/>
      <w:i/>
      <w:iCs/>
      <w:sz w:val="18"/>
      <w:szCs w:val="18"/>
    </w:rPr>
  </w:style>
  <w:style w:type="character" w:customStyle="1" w:styleId="blk3">
    <w:name w:val="blk3"/>
    <w:rsid w:val="00494D29"/>
    <w:rPr>
      <w:vanish w:val="0"/>
    </w:rPr>
  </w:style>
  <w:style w:type="paragraph" w:customStyle="1" w:styleId="afffffffa">
    <w:name w:val="Словарная статья"/>
    <w:basedOn w:val="a3"/>
    <w:next w:val="a3"/>
    <w:rsid w:val="00494D29"/>
    <w:pPr>
      <w:autoSpaceDE w:val="0"/>
      <w:autoSpaceDN w:val="0"/>
      <w:adjustRightInd w:val="0"/>
      <w:ind w:left="170" w:right="118"/>
      <w:jc w:val="both"/>
    </w:pPr>
    <w:rPr>
      <w:rFonts w:ascii="Arial" w:hAnsi="Arial"/>
      <w:sz w:val="20"/>
      <w:szCs w:val="20"/>
    </w:rPr>
  </w:style>
  <w:style w:type="character" w:customStyle="1" w:styleId="FontStyle214">
    <w:name w:val="Font Style214"/>
    <w:rsid w:val="00494D29"/>
    <w:rPr>
      <w:rFonts w:ascii="Trebuchet MS" w:hAnsi="Trebuchet MS" w:cs="Trebuchet MS"/>
      <w:b/>
      <w:bCs/>
      <w:color w:val="000000"/>
      <w:sz w:val="22"/>
      <w:szCs w:val="22"/>
    </w:rPr>
  </w:style>
  <w:style w:type="character" w:customStyle="1" w:styleId="afffffffb">
    <w:name w:val="Цветовое выделение"/>
    <w:rsid w:val="00494D29"/>
    <w:rPr>
      <w:b/>
      <w:bCs/>
      <w:color w:val="000080"/>
      <w:sz w:val="22"/>
      <w:szCs w:val="22"/>
    </w:rPr>
  </w:style>
  <w:style w:type="character" w:customStyle="1" w:styleId="afffffffc">
    <w:name w:val="Гипертекстовая ссылка"/>
    <w:rsid w:val="00494D29"/>
    <w:rPr>
      <w:b/>
      <w:bCs/>
      <w:color w:val="008000"/>
      <w:sz w:val="22"/>
      <w:szCs w:val="22"/>
      <w:u w:val="single"/>
    </w:rPr>
  </w:style>
  <w:style w:type="paragraph" w:customStyle="1" w:styleId="Tst1">
    <w:name w:val="Tst1"/>
    <w:basedOn w:val="a3"/>
    <w:rsid w:val="00494D29"/>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494D29"/>
    <w:rPr>
      <w:sz w:val="24"/>
      <w:lang w:val="ru-RU" w:eastAsia="ru-RU" w:bidi="ar-SA"/>
    </w:rPr>
  </w:style>
  <w:style w:type="character" w:customStyle="1" w:styleId="FontStyle816">
    <w:name w:val="Font Style816"/>
    <w:rsid w:val="00494D29"/>
    <w:rPr>
      <w:rFonts w:ascii="Times New Roman" w:hAnsi="Times New Roman" w:cs="Times New Roman"/>
      <w:sz w:val="20"/>
      <w:szCs w:val="20"/>
    </w:rPr>
  </w:style>
  <w:style w:type="paragraph" w:customStyle="1" w:styleId="opredelenie">
    <w:name w:val="opredelenie"/>
    <w:basedOn w:val="a3"/>
    <w:rsid w:val="00494D29"/>
    <w:pPr>
      <w:spacing w:before="100" w:beforeAutospacing="1" w:after="100" w:afterAutospacing="1"/>
    </w:pPr>
  </w:style>
  <w:style w:type="paragraph" w:customStyle="1" w:styleId="afffffffd">
    <w:name w:val="НУМ"/>
    <w:basedOn w:val="afff3"/>
    <w:next w:val="afff3"/>
    <w:rsid w:val="00494D29"/>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494D29"/>
    <w:rPr>
      <w:rFonts w:ascii="Cambria" w:eastAsia="Times New Roman" w:hAnsi="Cambria" w:cs="Times New Roman" w:hint="default"/>
      <w:b/>
      <w:bCs/>
      <w:color w:val="4F81BD"/>
      <w:sz w:val="26"/>
      <w:szCs w:val="26"/>
    </w:rPr>
  </w:style>
  <w:style w:type="character" w:customStyle="1" w:styleId="280">
    <w:name w:val="Знак Знак28"/>
    <w:locked/>
    <w:rsid w:val="00494D29"/>
    <w:rPr>
      <w:b/>
      <w:bCs/>
      <w:lang w:val="ru-RU" w:eastAsia="ru-RU" w:bidi="ar-SA"/>
    </w:rPr>
  </w:style>
  <w:style w:type="paragraph" w:customStyle="1" w:styleId="afffffffe">
    <w:name w:val="ТЕМА"/>
    <w:basedOn w:val="a3"/>
    <w:rsid w:val="00494D29"/>
    <w:pPr>
      <w:spacing w:after="60" w:line="264" w:lineRule="auto"/>
      <w:jc w:val="both"/>
    </w:pPr>
    <w:rPr>
      <w:rFonts w:ascii="Arial" w:hAnsi="Arial"/>
      <w:b/>
      <w:sz w:val="30"/>
    </w:rPr>
  </w:style>
  <w:style w:type="character" w:customStyle="1" w:styleId="3f3">
    <w:name w:val="Гиперссылка3"/>
    <w:rsid w:val="00494D29"/>
    <w:rPr>
      <w:strike w:val="0"/>
      <w:dstrike w:val="0"/>
      <w:color w:val="2C437A"/>
      <w:u w:val="none"/>
    </w:rPr>
  </w:style>
  <w:style w:type="paragraph" w:customStyle="1" w:styleId="affffffff">
    <w:name w:val="Список М"/>
    <w:basedOn w:val="afff3"/>
    <w:rsid w:val="00494D29"/>
    <w:pPr>
      <w:spacing w:before="0" w:beforeAutospacing="0" w:after="0" w:afterAutospacing="0" w:line="288" w:lineRule="auto"/>
      <w:jc w:val="both"/>
    </w:pPr>
    <w:rPr>
      <w:sz w:val="30"/>
      <w:szCs w:val="30"/>
      <w:lang w:bidi="ar-SA"/>
    </w:rPr>
  </w:style>
  <w:style w:type="character" w:customStyle="1" w:styleId="FontStyle31">
    <w:name w:val="Font Style31"/>
    <w:rsid w:val="00494D29"/>
    <w:rPr>
      <w:rFonts w:ascii="Times New Roman" w:hAnsi="Times New Roman" w:cs="Times New Roman"/>
      <w:b/>
      <w:bCs/>
      <w:sz w:val="28"/>
      <w:szCs w:val="28"/>
    </w:rPr>
  </w:style>
  <w:style w:type="character" w:customStyle="1" w:styleId="480">
    <w:name w:val="Знак Знак48"/>
    <w:locked/>
    <w:rsid w:val="00494D29"/>
    <w:rPr>
      <w:b/>
      <w:bCs/>
      <w:sz w:val="27"/>
      <w:szCs w:val="27"/>
      <w:lang w:val="ru-RU" w:eastAsia="ru-RU" w:bidi="ar-SA"/>
    </w:rPr>
  </w:style>
  <w:style w:type="character" w:customStyle="1" w:styleId="511">
    <w:name w:val="Знак5 Знак Знак1"/>
    <w:locked/>
    <w:rsid w:val="00494D29"/>
    <w:rPr>
      <w:sz w:val="16"/>
      <w:szCs w:val="16"/>
      <w:lang w:val="ru-RU" w:eastAsia="ru-RU" w:bidi="ar-SA"/>
    </w:rPr>
  </w:style>
  <w:style w:type="table" w:customStyle="1" w:styleId="1ffff3">
    <w:name w:val="Сетка таблицы1"/>
    <w:basedOn w:val="a5"/>
    <w:rsid w:val="00494D2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494D29"/>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494D29"/>
    <w:rPr>
      <w:b/>
      <w:bCs/>
      <w:sz w:val="28"/>
      <w:szCs w:val="28"/>
      <w:lang w:val="ru-RU" w:eastAsia="ru-RU" w:bidi="ar-SA"/>
    </w:rPr>
  </w:style>
  <w:style w:type="character" w:customStyle="1" w:styleId="hl1">
    <w:name w:val="hl1"/>
    <w:rsid w:val="00494D29"/>
    <w:rPr>
      <w:color w:val="4682B4"/>
    </w:rPr>
  </w:style>
  <w:style w:type="character" w:customStyle="1" w:styleId="font23">
    <w:name w:val="font23"/>
    <w:rsid w:val="00494D29"/>
  </w:style>
  <w:style w:type="character" w:customStyle="1" w:styleId="texttext1">
    <w:name w:val="texttext1"/>
    <w:rsid w:val="00494D29"/>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494D29"/>
    <w:rPr>
      <w:rFonts w:ascii="Times New Roman" w:hAnsi="Times New Roman" w:cs="Times New Roman" w:hint="default"/>
      <w:b/>
      <w:bCs/>
      <w:sz w:val="24"/>
      <w:szCs w:val="24"/>
    </w:rPr>
  </w:style>
  <w:style w:type="character" w:customStyle="1" w:styleId="authorabout1">
    <w:name w:val="authorabout1"/>
    <w:rsid w:val="00494D29"/>
    <w:rPr>
      <w:vanish w:val="0"/>
      <w:sz w:val="26"/>
      <w:szCs w:val="26"/>
    </w:rPr>
  </w:style>
  <w:style w:type="character" w:customStyle="1" w:styleId="authorabout">
    <w:name w:val="authorabout"/>
    <w:rsid w:val="00494D29"/>
    <w:rPr>
      <w:rFonts w:ascii="Times New Roman" w:hAnsi="Times New Roman" w:cs="Times New Roman" w:hint="default"/>
    </w:rPr>
  </w:style>
  <w:style w:type="character" w:customStyle="1" w:styleId="textbf">
    <w:name w:val="textbf"/>
    <w:rsid w:val="00494D29"/>
    <w:rPr>
      <w:rFonts w:cs="Times New Roman"/>
    </w:rPr>
  </w:style>
  <w:style w:type="character" w:customStyle="1" w:styleId="textit">
    <w:name w:val="textit"/>
    <w:rsid w:val="00494D29"/>
    <w:rPr>
      <w:rFonts w:cs="Times New Roman"/>
    </w:rPr>
  </w:style>
  <w:style w:type="character" w:customStyle="1" w:styleId="textdoc1">
    <w:name w:val="textdoc1"/>
    <w:rsid w:val="00494D29"/>
    <w:rPr>
      <w:rFonts w:cs="Times New Roman"/>
    </w:rPr>
  </w:style>
  <w:style w:type="paragraph" w:customStyle="1" w:styleId="textdoc">
    <w:name w:val="textdoc"/>
    <w:basedOn w:val="a3"/>
    <w:rsid w:val="00494D29"/>
    <w:pPr>
      <w:spacing w:before="100" w:beforeAutospacing="1" w:after="100" w:afterAutospacing="1"/>
    </w:pPr>
  </w:style>
  <w:style w:type="paragraph" w:customStyle="1" w:styleId="msonormalcxsplast">
    <w:name w:val="msonormalcxsplast"/>
    <w:basedOn w:val="a3"/>
    <w:rsid w:val="00494D29"/>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494D29"/>
    <w:pPr>
      <w:spacing w:before="100" w:beforeAutospacing="1" w:after="100" w:afterAutospacing="1"/>
    </w:pPr>
    <w:rPr>
      <w:rFonts w:ascii="Arial" w:hAnsi="Arial" w:cs="Arial"/>
      <w:color w:val="000000"/>
      <w:sz w:val="20"/>
      <w:szCs w:val="20"/>
    </w:rPr>
  </w:style>
  <w:style w:type="character" w:customStyle="1" w:styleId="FontStyle52">
    <w:name w:val="Font Style52"/>
    <w:rsid w:val="00494D29"/>
    <w:rPr>
      <w:rFonts w:ascii="Times New Roman" w:hAnsi="Times New Roman" w:cs="Times New Roman"/>
      <w:sz w:val="20"/>
      <w:szCs w:val="20"/>
    </w:rPr>
  </w:style>
  <w:style w:type="character" w:customStyle="1" w:styleId="t9">
    <w:name w:val="t9"/>
    <w:rsid w:val="00494D29"/>
  </w:style>
  <w:style w:type="character" w:customStyle="1" w:styleId="t10">
    <w:name w:val="t10"/>
    <w:rsid w:val="00494D29"/>
  </w:style>
  <w:style w:type="character" w:customStyle="1" w:styleId="snsep">
    <w:name w:val="snsep"/>
    <w:rsid w:val="00494D29"/>
  </w:style>
  <w:style w:type="character" w:customStyle="1" w:styleId="FontStyle56">
    <w:name w:val="Font Style56"/>
    <w:rsid w:val="00494D29"/>
    <w:rPr>
      <w:rFonts w:ascii="Times New Roman" w:hAnsi="Times New Roman" w:cs="Times New Roman"/>
      <w:sz w:val="22"/>
      <w:szCs w:val="22"/>
    </w:rPr>
  </w:style>
  <w:style w:type="paragraph" w:customStyle="1" w:styleId="normalrus">
    <w:name w:val="normalrus"/>
    <w:basedOn w:val="a3"/>
    <w:rsid w:val="00494D29"/>
    <w:pPr>
      <w:spacing w:before="100" w:beforeAutospacing="1" w:after="100" w:afterAutospacing="1"/>
    </w:pPr>
  </w:style>
  <w:style w:type="paragraph" w:customStyle="1" w:styleId="listnum">
    <w:name w:val="listnum"/>
    <w:basedOn w:val="a3"/>
    <w:rsid w:val="00494D29"/>
    <w:pPr>
      <w:spacing w:before="100" w:beforeAutospacing="1" w:after="100" w:afterAutospacing="1"/>
    </w:pPr>
  </w:style>
  <w:style w:type="character" w:customStyle="1" w:styleId="bold">
    <w:name w:val="bold"/>
    <w:rsid w:val="00494D29"/>
    <w:rPr>
      <w:rFonts w:cs="Times New Roman"/>
    </w:rPr>
  </w:style>
  <w:style w:type="character" w:customStyle="1" w:styleId="133">
    <w:name w:val="табл_заголовок_13 Знак"/>
    <w:link w:val="134"/>
    <w:locked/>
    <w:rsid w:val="00494D29"/>
    <w:rPr>
      <w:b/>
      <w:bCs/>
      <w:sz w:val="26"/>
      <w:lang w:eastAsia="ru-RU"/>
    </w:rPr>
  </w:style>
  <w:style w:type="paragraph" w:customStyle="1" w:styleId="134">
    <w:name w:val="табл_заголовок_13"/>
    <w:basedOn w:val="a3"/>
    <w:link w:val="133"/>
    <w:rsid w:val="00494D29"/>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494D29"/>
    <w:rPr>
      <w:rFonts w:ascii="Courier New" w:eastAsia="Calibri" w:hAnsi="Courier New"/>
      <w:sz w:val="20"/>
      <w:szCs w:val="20"/>
    </w:rPr>
  </w:style>
  <w:style w:type="paragraph" w:customStyle="1" w:styleId="a0cxspmiddle">
    <w:name w:val="a0cxspmiddle"/>
    <w:basedOn w:val="a3"/>
    <w:rsid w:val="00494D29"/>
    <w:pPr>
      <w:spacing w:before="100" w:beforeAutospacing="1" w:after="100" w:afterAutospacing="1"/>
    </w:pPr>
  </w:style>
  <w:style w:type="character" w:customStyle="1" w:styleId="wrc131">
    <w:name w:val="wrc131"/>
    <w:rsid w:val="00494D29"/>
    <w:rPr>
      <w:vanish/>
    </w:rPr>
  </w:style>
  <w:style w:type="character" w:customStyle="1" w:styleId="mw-editsection">
    <w:name w:val="mw-editsection"/>
    <w:rsid w:val="00494D29"/>
  </w:style>
  <w:style w:type="character" w:customStyle="1" w:styleId="num0">
    <w:name w:val="num0"/>
    <w:rsid w:val="00494D29"/>
  </w:style>
  <w:style w:type="paragraph" w:customStyle="1" w:styleId="c3">
    <w:name w:val="c3"/>
    <w:basedOn w:val="a3"/>
    <w:rsid w:val="00494D29"/>
    <w:pPr>
      <w:spacing w:before="100" w:beforeAutospacing="1" w:after="100" w:afterAutospacing="1"/>
    </w:pPr>
  </w:style>
  <w:style w:type="character" w:customStyle="1" w:styleId="c4">
    <w:name w:val="c4"/>
    <w:rsid w:val="00494D29"/>
  </w:style>
  <w:style w:type="paragraph" w:customStyle="1" w:styleId="HTML12">
    <w:name w:val="Стандартный HTML1"/>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494D29"/>
    <w:rPr>
      <w:rFonts w:cs="Times New Roman"/>
    </w:rPr>
  </w:style>
  <w:style w:type="character" w:customStyle="1" w:styleId="BalloonTextChar1">
    <w:name w:val="Balloon Text Char1"/>
    <w:locked/>
    <w:rsid w:val="00494D29"/>
    <w:rPr>
      <w:rFonts w:cs="Times New Roman"/>
      <w:sz w:val="2"/>
    </w:rPr>
  </w:style>
  <w:style w:type="character" w:customStyle="1" w:styleId="highlight">
    <w:name w:val="highlight"/>
    <w:rsid w:val="00494D29"/>
    <w:rPr>
      <w:rFonts w:cs="Times New Roman"/>
    </w:rPr>
  </w:style>
  <w:style w:type="character" w:customStyle="1" w:styleId="style80">
    <w:name w:val="style8"/>
    <w:rsid w:val="00494D29"/>
    <w:rPr>
      <w:rFonts w:cs="Times New Roman"/>
    </w:rPr>
  </w:style>
  <w:style w:type="character" w:customStyle="1" w:styleId="b-serp-itemtextpassage">
    <w:name w:val="b-serp-item__text_passage"/>
    <w:rsid w:val="00494D29"/>
    <w:rPr>
      <w:rFonts w:cs="Times New Roman"/>
    </w:rPr>
  </w:style>
  <w:style w:type="character" w:customStyle="1" w:styleId="postbody">
    <w:name w:val="postbody"/>
    <w:rsid w:val="00494D29"/>
    <w:rPr>
      <w:rFonts w:cs="Times New Roman"/>
    </w:rPr>
  </w:style>
  <w:style w:type="paragraph" w:customStyle="1" w:styleId="ptx2">
    <w:name w:val="ptx2"/>
    <w:basedOn w:val="a3"/>
    <w:rsid w:val="00494D29"/>
    <w:pPr>
      <w:spacing w:before="100" w:beforeAutospacing="1" w:after="100" w:afterAutospacing="1"/>
    </w:pPr>
  </w:style>
  <w:style w:type="character" w:customStyle="1" w:styleId="512">
    <w:name w:val="Заголовок 5 Знак1"/>
    <w:locked/>
    <w:rsid w:val="00494D29"/>
    <w:rPr>
      <w:b/>
      <w:bCs/>
      <w:i/>
      <w:iCs/>
      <w:sz w:val="26"/>
      <w:szCs w:val="26"/>
    </w:rPr>
  </w:style>
  <w:style w:type="character" w:customStyle="1" w:styleId="affffffff0">
    <w:name w:val="Выделение жирным"/>
    <w:rsid w:val="00494D29"/>
    <w:rPr>
      <w:b/>
    </w:rPr>
  </w:style>
  <w:style w:type="character" w:customStyle="1" w:styleId="ListLabel1">
    <w:name w:val="ListLabel 1"/>
    <w:rsid w:val="00494D29"/>
    <w:rPr>
      <w:color w:val="000000"/>
      <w:spacing w:val="0"/>
      <w:position w:val="0"/>
      <w:sz w:val="20"/>
      <w:u w:val="none"/>
      <w:vertAlign w:val="baseline"/>
    </w:rPr>
  </w:style>
  <w:style w:type="character" w:customStyle="1" w:styleId="ListLabel2">
    <w:name w:val="ListLabel 2"/>
    <w:rsid w:val="00494D29"/>
  </w:style>
  <w:style w:type="character" w:customStyle="1" w:styleId="ListLabel3">
    <w:name w:val="ListLabel 3"/>
    <w:rsid w:val="00494D29"/>
    <w:rPr>
      <w:b/>
    </w:rPr>
  </w:style>
  <w:style w:type="character" w:customStyle="1" w:styleId="ListLabel4">
    <w:name w:val="ListLabel 4"/>
    <w:rsid w:val="00494D29"/>
  </w:style>
  <w:style w:type="character" w:customStyle="1" w:styleId="ListLabel5">
    <w:name w:val="ListLabel 5"/>
    <w:rsid w:val="00494D29"/>
    <w:rPr>
      <w:color w:val="00000A"/>
    </w:rPr>
  </w:style>
  <w:style w:type="character" w:customStyle="1" w:styleId="ListLabel6">
    <w:name w:val="ListLabel 6"/>
    <w:rsid w:val="00494D29"/>
    <w:rPr>
      <w:sz w:val="20"/>
    </w:rPr>
  </w:style>
  <w:style w:type="character" w:customStyle="1" w:styleId="2fe">
    <w:name w:val="Название Знак2"/>
    <w:locked/>
    <w:rsid w:val="00494D29"/>
    <w:rPr>
      <w:rFonts w:cs="Mangal"/>
      <w:i/>
      <w:iCs/>
      <w:color w:val="00000A"/>
      <w:sz w:val="24"/>
      <w:szCs w:val="24"/>
    </w:rPr>
  </w:style>
  <w:style w:type="character" w:customStyle="1" w:styleId="2ff">
    <w:name w:val="Схема документа Знак2"/>
    <w:locked/>
    <w:rsid w:val="00494D29"/>
    <w:rPr>
      <w:rFonts w:ascii="Tahoma" w:hAnsi="Tahoma" w:cs="Tahoma"/>
      <w:color w:val="00000A"/>
      <w:shd w:val="clear" w:color="auto" w:fill="000080"/>
    </w:rPr>
  </w:style>
  <w:style w:type="character" w:customStyle="1" w:styleId="322">
    <w:name w:val="Основной текст с отступом 3 Знак2"/>
    <w:semiHidden/>
    <w:locked/>
    <w:rsid w:val="00494D29"/>
    <w:rPr>
      <w:color w:val="00000A"/>
      <w:sz w:val="16"/>
      <w:szCs w:val="16"/>
      <w:lang w:val="ru-RU" w:eastAsia="ru-RU" w:bidi="ar-SA"/>
    </w:rPr>
  </w:style>
  <w:style w:type="character" w:customStyle="1" w:styleId="2ff0">
    <w:name w:val="Нижний колонтитул Знак2"/>
    <w:locked/>
    <w:rsid w:val="00494D29"/>
    <w:rPr>
      <w:sz w:val="24"/>
      <w:szCs w:val="24"/>
    </w:rPr>
  </w:style>
  <w:style w:type="character" w:customStyle="1" w:styleId="2ff1">
    <w:name w:val="Текст выноски Знак2"/>
    <w:locked/>
    <w:rsid w:val="00494D29"/>
    <w:rPr>
      <w:rFonts w:ascii="Tahoma" w:hAnsi="Tahoma"/>
      <w:color w:val="00000A"/>
      <w:sz w:val="16"/>
      <w:szCs w:val="16"/>
    </w:rPr>
  </w:style>
  <w:style w:type="character" w:customStyle="1" w:styleId="HTML20">
    <w:name w:val="Стандартный HTML Знак2"/>
    <w:locked/>
    <w:rsid w:val="00494D29"/>
    <w:rPr>
      <w:rFonts w:ascii="Courier New" w:hAnsi="Courier New" w:cs="Courier New"/>
      <w:color w:val="00000A"/>
    </w:rPr>
  </w:style>
  <w:style w:type="character" w:customStyle="1" w:styleId="226">
    <w:name w:val="Основной текст 2 Знак2"/>
    <w:locked/>
    <w:rsid w:val="00494D29"/>
    <w:rPr>
      <w:sz w:val="24"/>
      <w:szCs w:val="24"/>
    </w:rPr>
  </w:style>
  <w:style w:type="paragraph" w:customStyle="1" w:styleId="affffffff1">
    <w:name w:val="Заглавие"/>
    <w:basedOn w:val="afffffff4"/>
    <w:rsid w:val="00494D29"/>
    <w:pPr>
      <w:jc w:val="center"/>
    </w:pPr>
    <w:rPr>
      <w:sz w:val="20"/>
      <w:szCs w:val="20"/>
    </w:rPr>
  </w:style>
  <w:style w:type="table" w:customStyle="1" w:styleId="119">
    <w:name w:val="Сетка таблицы11"/>
    <w:basedOn w:val="a5"/>
    <w:rsid w:val="00494D2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494D29"/>
    <w:rPr>
      <w:b/>
      <w:bCs/>
      <w:sz w:val="22"/>
      <w:szCs w:val="22"/>
      <w:lang w:val="ru-RU" w:eastAsia="ru-RU" w:bidi="ar-SA"/>
    </w:rPr>
  </w:style>
  <w:style w:type="character" w:customStyle="1" w:styleId="420">
    <w:name w:val="Знак Знак42"/>
    <w:rsid w:val="00494D29"/>
    <w:rPr>
      <w:sz w:val="24"/>
      <w:szCs w:val="24"/>
      <w:lang w:val="ru-RU" w:eastAsia="ru-RU" w:bidi="ar-SA"/>
    </w:rPr>
  </w:style>
  <w:style w:type="character" w:customStyle="1" w:styleId="ft1834">
    <w:name w:val="ft1834"/>
    <w:rsid w:val="00494D29"/>
  </w:style>
  <w:style w:type="character" w:customStyle="1" w:styleId="ft1846">
    <w:name w:val="ft1846"/>
    <w:rsid w:val="00494D29"/>
  </w:style>
  <w:style w:type="character" w:customStyle="1" w:styleId="ft1850">
    <w:name w:val="ft1850"/>
    <w:rsid w:val="00494D29"/>
  </w:style>
  <w:style w:type="character" w:customStyle="1" w:styleId="ft1994">
    <w:name w:val="ft1994"/>
    <w:rsid w:val="00494D29"/>
  </w:style>
  <w:style w:type="character" w:customStyle="1" w:styleId="ft2006">
    <w:name w:val="ft2006"/>
    <w:rsid w:val="00494D29"/>
  </w:style>
  <w:style w:type="character" w:customStyle="1" w:styleId="ft2181">
    <w:name w:val="ft2181"/>
    <w:rsid w:val="00494D29"/>
  </w:style>
  <w:style w:type="character" w:customStyle="1" w:styleId="ft2193">
    <w:name w:val="ft2193"/>
    <w:rsid w:val="00494D29"/>
  </w:style>
  <w:style w:type="character" w:customStyle="1" w:styleId="ft2205">
    <w:name w:val="ft2205"/>
    <w:rsid w:val="00494D29"/>
  </w:style>
  <w:style w:type="character" w:customStyle="1" w:styleId="ft2213">
    <w:name w:val="ft2213"/>
    <w:rsid w:val="00494D29"/>
  </w:style>
  <w:style w:type="paragraph" w:customStyle="1" w:styleId="-10-11">
    <w:name w:val="А-10-11"/>
    <w:basedOn w:val="a3"/>
    <w:rsid w:val="00494D29"/>
    <w:pPr>
      <w:spacing w:line="233" w:lineRule="exact"/>
      <w:ind w:firstLine="397"/>
      <w:jc w:val="both"/>
    </w:pPr>
    <w:rPr>
      <w:sz w:val="20"/>
      <w:szCs w:val="20"/>
    </w:rPr>
  </w:style>
  <w:style w:type="paragraph" w:customStyle="1" w:styleId="Lang">
    <w:name w:val="Lang"/>
    <w:basedOn w:val="a3"/>
    <w:rsid w:val="00494D29"/>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494D29"/>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494D29"/>
    <w:pPr>
      <w:suppressAutoHyphens/>
      <w:jc w:val="center"/>
    </w:pPr>
    <w:rPr>
      <w:sz w:val="26"/>
      <w:lang w:eastAsia="ar-SA"/>
    </w:rPr>
  </w:style>
  <w:style w:type="paragraph" w:customStyle="1" w:styleId="2ff2">
    <w:name w:val="Заголовок_2"/>
    <w:basedOn w:val="a3"/>
    <w:rsid w:val="00494D29"/>
    <w:pPr>
      <w:spacing w:line="360" w:lineRule="auto"/>
      <w:jc w:val="both"/>
    </w:pPr>
    <w:rPr>
      <w:rFonts w:ascii="Arial" w:hAnsi="Arial"/>
      <w:b/>
      <w:i/>
      <w:sz w:val="28"/>
      <w:szCs w:val="20"/>
    </w:rPr>
  </w:style>
  <w:style w:type="paragraph" w:customStyle="1" w:styleId="affffffff2">
    <w:name w:val="Абзац_СУБД"/>
    <w:basedOn w:val="a3"/>
    <w:rsid w:val="00494D29"/>
    <w:pPr>
      <w:spacing w:line="360" w:lineRule="auto"/>
      <w:ind w:firstLine="720"/>
      <w:jc w:val="both"/>
    </w:pPr>
    <w:rPr>
      <w:rFonts w:ascii="Arial" w:hAnsi="Arial"/>
      <w:sz w:val="28"/>
      <w:szCs w:val="20"/>
    </w:rPr>
  </w:style>
  <w:style w:type="character" w:customStyle="1" w:styleId="f1">
    <w:name w:val="f1"/>
    <w:rsid w:val="00494D29"/>
    <w:rPr>
      <w:rFonts w:cs="Times New Roman"/>
    </w:rPr>
  </w:style>
  <w:style w:type="paragraph" w:customStyle="1" w:styleId="075">
    <w:name w:val="Стиль Нумерованный список + сверху: (одинарная Авто  075 пт лини..."/>
    <w:basedOn w:val="a2"/>
    <w:rsid w:val="00494D29"/>
    <w:pPr>
      <w:numPr>
        <w:numId w:val="0"/>
      </w:numPr>
      <w:tabs>
        <w:tab w:val="left" w:pos="720"/>
        <w:tab w:val="left" w:pos="1354"/>
      </w:tabs>
      <w:ind w:left="360" w:hanging="360"/>
    </w:pPr>
    <w:rPr>
      <w:sz w:val="24"/>
      <w:lang w:eastAsia="ru-RU"/>
    </w:rPr>
  </w:style>
  <w:style w:type="paragraph" w:customStyle="1" w:styleId="4a">
    <w:name w:val="Обычный4"/>
    <w:rsid w:val="00494D29"/>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494D29"/>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494D2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494D29"/>
  </w:style>
  <w:style w:type="character" w:customStyle="1" w:styleId="ft776">
    <w:name w:val="ft776"/>
    <w:rsid w:val="00494D29"/>
  </w:style>
  <w:style w:type="character" w:customStyle="1" w:styleId="ft431">
    <w:name w:val="ft431"/>
    <w:rsid w:val="00494D29"/>
  </w:style>
  <w:style w:type="character" w:customStyle="1" w:styleId="ft793">
    <w:name w:val="ft793"/>
    <w:rsid w:val="00494D29"/>
  </w:style>
  <w:style w:type="character" w:customStyle="1" w:styleId="ft802">
    <w:name w:val="ft802"/>
    <w:rsid w:val="00494D29"/>
  </w:style>
  <w:style w:type="character" w:customStyle="1" w:styleId="ft890">
    <w:name w:val="ft890"/>
    <w:rsid w:val="00494D29"/>
  </w:style>
  <w:style w:type="character" w:customStyle="1" w:styleId="ft904">
    <w:name w:val="ft904"/>
    <w:rsid w:val="00494D29"/>
  </w:style>
  <w:style w:type="character" w:customStyle="1" w:styleId="ft914">
    <w:name w:val="ft914"/>
    <w:rsid w:val="00494D29"/>
  </w:style>
  <w:style w:type="character" w:customStyle="1" w:styleId="HTMLPreformattedChar">
    <w:name w:val="HTML Preformatted Char"/>
    <w:locked/>
    <w:rsid w:val="00494D29"/>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494D29"/>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494D29"/>
    <w:pPr>
      <w:keepNext/>
      <w:outlineLvl w:val="2"/>
    </w:pPr>
    <w:rPr>
      <w:rFonts w:eastAsia="Calibri"/>
      <w:szCs w:val="20"/>
    </w:rPr>
  </w:style>
  <w:style w:type="character" w:customStyle="1" w:styleId="review-h52">
    <w:name w:val="review-h52"/>
    <w:rsid w:val="00494D29"/>
    <w:rPr>
      <w:rFonts w:cs="Times New Roman"/>
      <w:b/>
      <w:bCs/>
      <w:color w:val="004080"/>
      <w:sz w:val="18"/>
      <w:szCs w:val="18"/>
      <w:u w:val="none"/>
    </w:rPr>
  </w:style>
  <w:style w:type="character" w:customStyle="1" w:styleId="BodyText2Char">
    <w:name w:val="Body Text 2 Char"/>
    <w:locked/>
    <w:rsid w:val="00494D29"/>
    <w:rPr>
      <w:rFonts w:ascii="Calibri" w:hAnsi="Calibri"/>
      <w:sz w:val="22"/>
      <w:szCs w:val="22"/>
      <w:lang w:val="ru-RU" w:eastAsia="ru-RU" w:bidi="ar-SA"/>
    </w:rPr>
  </w:style>
  <w:style w:type="paragraph" w:customStyle="1" w:styleId="1TimesNewRoman12">
    <w:name w:val="Стиль Загол. 1 ур. + Times New Roman 12 пт"/>
    <w:basedOn w:val="a3"/>
    <w:rsid w:val="00494D29"/>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494D29"/>
    <w:rPr>
      <w:sz w:val="24"/>
      <w:szCs w:val="24"/>
      <w:lang w:val="ru-RU" w:eastAsia="ru-RU" w:bidi="ar-SA"/>
    </w:rPr>
  </w:style>
  <w:style w:type="character" w:customStyle="1" w:styleId="BodyText2Char1">
    <w:name w:val="Body Text 2 Char1"/>
    <w:semiHidden/>
    <w:locked/>
    <w:rsid w:val="00494D29"/>
    <w:rPr>
      <w:rFonts w:ascii="Calibri" w:hAnsi="Calibri"/>
      <w:lang w:val="ru-RU" w:eastAsia="ru-RU" w:bidi="ar-SA"/>
    </w:rPr>
  </w:style>
  <w:style w:type="paragraph" w:customStyle="1" w:styleId="affffffff3">
    <w:name w:val="НаКурсач"/>
    <w:basedOn w:val="a3"/>
    <w:rsid w:val="00494D29"/>
    <w:pPr>
      <w:spacing w:line="312" w:lineRule="auto"/>
      <w:jc w:val="both"/>
    </w:pPr>
    <w:rPr>
      <w:sz w:val="28"/>
    </w:rPr>
  </w:style>
  <w:style w:type="character" w:customStyle="1" w:styleId="Heading8Char">
    <w:name w:val="Heading 8 Char"/>
    <w:semiHidden/>
    <w:locked/>
    <w:rsid w:val="00494D29"/>
    <w:rPr>
      <w:rFonts w:ascii="Cambria" w:hAnsi="Cambria"/>
      <w:color w:val="404040"/>
      <w:lang w:val="ru-RU" w:eastAsia="ru-RU" w:bidi="ar-SA"/>
    </w:rPr>
  </w:style>
  <w:style w:type="character" w:customStyle="1" w:styleId="a10">
    <w:name w:val="a1"/>
    <w:rsid w:val="00494D29"/>
    <w:rPr>
      <w:rFonts w:cs="Times New Roman"/>
    </w:rPr>
  </w:style>
  <w:style w:type="character" w:customStyle="1" w:styleId="94">
    <w:name w:val="Знак Знак9"/>
    <w:locked/>
    <w:rsid w:val="00494D29"/>
    <w:rPr>
      <w:sz w:val="16"/>
      <w:szCs w:val="16"/>
      <w:lang w:val="ru-RU" w:eastAsia="ar-SA" w:bidi="ar-SA"/>
    </w:rPr>
  </w:style>
  <w:style w:type="character" w:customStyle="1" w:styleId="136">
    <w:name w:val="Знак Знак13"/>
    <w:locked/>
    <w:rsid w:val="00494D29"/>
    <w:rPr>
      <w:b/>
      <w:bCs/>
      <w:sz w:val="27"/>
      <w:szCs w:val="27"/>
      <w:lang w:val="ru-RU" w:eastAsia="ru-RU" w:bidi="ar-SA"/>
    </w:rPr>
  </w:style>
  <w:style w:type="character" w:customStyle="1" w:styleId="1ffff5">
    <w:name w:val="Сильное выделение1"/>
    <w:rsid w:val="00494D29"/>
    <w:rPr>
      <w:b/>
    </w:rPr>
  </w:style>
  <w:style w:type="paragraph" w:customStyle="1" w:styleId="HTML13">
    <w:name w:val="Стандартный HTML1"/>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494D29"/>
    <w:rPr>
      <w:rFonts w:ascii="Arial" w:hAnsi="Arial" w:cs="Arial"/>
      <w:b/>
      <w:bCs/>
      <w:kern w:val="32"/>
      <w:sz w:val="32"/>
      <w:szCs w:val="32"/>
    </w:rPr>
  </w:style>
  <w:style w:type="character" w:customStyle="1" w:styleId="31a">
    <w:name w:val="Знак Знак31"/>
    <w:rsid w:val="00494D29"/>
    <w:rPr>
      <w:rFonts w:ascii="Arial" w:hAnsi="Arial" w:cs="Arial"/>
      <w:b/>
      <w:bCs/>
      <w:sz w:val="26"/>
      <w:szCs w:val="26"/>
    </w:rPr>
  </w:style>
  <w:style w:type="character" w:customStyle="1" w:styleId="227">
    <w:name w:val="Знак Знак22"/>
    <w:rsid w:val="00494D29"/>
    <w:rPr>
      <w:sz w:val="24"/>
      <w:szCs w:val="24"/>
    </w:rPr>
  </w:style>
  <w:style w:type="character" w:customStyle="1" w:styleId="300">
    <w:name w:val="Знак Знак30"/>
    <w:rsid w:val="00494D29"/>
    <w:rPr>
      <w:b/>
      <w:bCs/>
      <w:sz w:val="28"/>
      <w:szCs w:val="28"/>
    </w:rPr>
  </w:style>
  <w:style w:type="character" w:customStyle="1" w:styleId="262">
    <w:name w:val="Знак Знак26"/>
    <w:rsid w:val="00494D29"/>
    <w:rPr>
      <w:rFonts w:ascii="Calibri" w:hAnsi="Calibri"/>
      <w:i/>
      <w:iCs/>
      <w:sz w:val="24"/>
      <w:szCs w:val="24"/>
      <w:lang w:eastAsia="en-US"/>
    </w:rPr>
  </w:style>
  <w:style w:type="character" w:customStyle="1" w:styleId="200">
    <w:name w:val="Знак Знак20"/>
    <w:rsid w:val="00494D29"/>
    <w:rPr>
      <w:sz w:val="16"/>
      <w:szCs w:val="16"/>
    </w:rPr>
  </w:style>
  <w:style w:type="character" w:customStyle="1" w:styleId="190">
    <w:name w:val="Знак Знак19"/>
    <w:rsid w:val="00494D29"/>
    <w:rPr>
      <w:sz w:val="16"/>
      <w:szCs w:val="16"/>
    </w:rPr>
  </w:style>
  <w:style w:type="character" w:customStyle="1" w:styleId="250">
    <w:name w:val="Знак Знак25"/>
    <w:rsid w:val="00494D29"/>
    <w:rPr>
      <w:sz w:val="24"/>
    </w:rPr>
  </w:style>
  <w:style w:type="paragraph" w:customStyle="1" w:styleId="324">
    <w:name w:val="Основной текст 32"/>
    <w:basedOn w:val="a3"/>
    <w:rsid w:val="00494D29"/>
    <w:pPr>
      <w:overflowPunct w:val="0"/>
      <w:autoSpaceDE w:val="0"/>
      <w:autoSpaceDN w:val="0"/>
      <w:adjustRightInd w:val="0"/>
      <w:jc w:val="center"/>
      <w:textAlignment w:val="baseline"/>
    </w:pPr>
    <w:rPr>
      <w:b/>
      <w:sz w:val="32"/>
      <w:szCs w:val="20"/>
    </w:rPr>
  </w:style>
  <w:style w:type="character" w:customStyle="1" w:styleId="82">
    <w:name w:val="Знак Знак8"/>
    <w:rsid w:val="00494D29"/>
    <w:rPr>
      <w:rFonts w:ascii="Arial" w:hAnsi="Arial" w:cs="Arial"/>
      <w:b/>
      <w:bCs/>
      <w:i/>
      <w:iCs/>
      <w:sz w:val="28"/>
      <w:szCs w:val="28"/>
      <w:lang w:val="ru-RU" w:eastAsia="en-US" w:bidi="ar-SA"/>
    </w:rPr>
  </w:style>
  <w:style w:type="character" w:customStyle="1" w:styleId="field-content">
    <w:name w:val="field-content"/>
    <w:rsid w:val="00494D29"/>
  </w:style>
  <w:style w:type="character" w:customStyle="1" w:styleId="reference-text">
    <w:name w:val="reference-text"/>
    <w:rsid w:val="00494D29"/>
  </w:style>
  <w:style w:type="paragraph" w:customStyle="1" w:styleId="snip1">
    <w:name w:val="snip1"/>
    <w:basedOn w:val="a3"/>
    <w:rsid w:val="00494D29"/>
    <w:pPr>
      <w:spacing w:before="49" w:line="300" w:lineRule="atLeast"/>
    </w:pPr>
    <w:rPr>
      <w:color w:val="000000"/>
    </w:rPr>
  </w:style>
  <w:style w:type="paragraph" w:customStyle="1" w:styleId="Style74">
    <w:name w:val="Style74"/>
    <w:basedOn w:val="a3"/>
    <w:rsid w:val="00494D29"/>
    <w:pPr>
      <w:widowControl w:val="0"/>
      <w:autoSpaceDE w:val="0"/>
      <w:autoSpaceDN w:val="0"/>
      <w:adjustRightInd w:val="0"/>
      <w:spacing w:line="274" w:lineRule="exact"/>
      <w:ind w:firstLine="293"/>
      <w:jc w:val="both"/>
    </w:pPr>
  </w:style>
  <w:style w:type="character" w:customStyle="1" w:styleId="513">
    <w:name w:val="Знак Знак51"/>
    <w:locked/>
    <w:rsid w:val="00494D29"/>
    <w:rPr>
      <w:b/>
      <w:caps/>
      <w:sz w:val="24"/>
      <w:szCs w:val="24"/>
      <w:lang w:val="ru-RU" w:eastAsia="ru-RU" w:bidi="ar-SA"/>
    </w:rPr>
  </w:style>
  <w:style w:type="paragraph" w:customStyle="1" w:styleId="affffffff4">
    <w:name w:val="Основной текст с отступо"/>
    <w:basedOn w:val="a3"/>
    <w:rsid w:val="00494D29"/>
    <w:pPr>
      <w:ind w:left="-340" w:firstLine="720"/>
    </w:pPr>
    <w:rPr>
      <w:sz w:val="36"/>
      <w:szCs w:val="20"/>
    </w:rPr>
  </w:style>
  <w:style w:type="paragraph" w:customStyle="1" w:styleId="Standard">
    <w:name w:val="Standard"/>
    <w:rsid w:val="00494D2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494D29"/>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494D29"/>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494D29"/>
    <w:rPr>
      <w:rFonts w:ascii="Sylfaen" w:hAnsi="Sylfaen" w:cs="Sylfaen"/>
      <w:sz w:val="19"/>
      <w:szCs w:val="19"/>
      <w:u w:val="none"/>
    </w:rPr>
  </w:style>
  <w:style w:type="character" w:customStyle="1" w:styleId="520">
    <w:name w:val="Знак Знак52"/>
    <w:rsid w:val="00494D29"/>
    <w:rPr>
      <w:rFonts w:ascii="Arial" w:eastAsia="Times New Roman" w:hAnsi="Arial" w:cs="Arial"/>
      <w:b/>
      <w:bCs/>
      <w:i/>
      <w:iCs/>
      <w:sz w:val="28"/>
      <w:szCs w:val="28"/>
    </w:rPr>
  </w:style>
  <w:style w:type="paragraph" w:customStyle="1" w:styleId="a3cxspmiddle">
    <w:name w:val="a3cxspmiddle"/>
    <w:basedOn w:val="a3"/>
    <w:rsid w:val="00494D29"/>
    <w:pPr>
      <w:spacing w:before="100" w:beforeAutospacing="1" w:after="100" w:afterAutospacing="1"/>
    </w:pPr>
    <w:rPr>
      <w:color w:val="000000"/>
    </w:rPr>
  </w:style>
  <w:style w:type="paragraph" w:customStyle="1" w:styleId="a3cxsplast">
    <w:name w:val="a3cxsplast"/>
    <w:basedOn w:val="a3"/>
    <w:rsid w:val="00494D29"/>
    <w:pPr>
      <w:spacing w:before="100" w:beforeAutospacing="1" w:after="100" w:afterAutospacing="1"/>
    </w:pPr>
    <w:rPr>
      <w:color w:val="000000"/>
    </w:rPr>
  </w:style>
  <w:style w:type="character" w:customStyle="1" w:styleId="ft1786">
    <w:name w:val="ft1786"/>
    <w:uiPriority w:val="99"/>
    <w:rsid w:val="00494D29"/>
  </w:style>
  <w:style w:type="character" w:customStyle="1" w:styleId="c16">
    <w:name w:val="c16"/>
    <w:rsid w:val="00494D29"/>
  </w:style>
  <w:style w:type="character" w:customStyle="1" w:styleId="BodyTextChar1">
    <w:name w:val="Body Text Char1"/>
    <w:aliases w:val="Знак1 Char"/>
    <w:locked/>
    <w:rsid w:val="00494D29"/>
    <w:rPr>
      <w:sz w:val="24"/>
      <w:lang w:val="ru-RU" w:eastAsia="ru-RU"/>
    </w:rPr>
  </w:style>
  <w:style w:type="character" w:customStyle="1" w:styleId="font7">
    <w:name w:val="font7"/>
    <w:rsid w:val="00494D29"/>
  </w:style>
  <w:style w:type="paragraph" w:customStyle="1" w:styleId="affffffff5">
    <w:name w:val="Знак Знак Знак Знак Знак Знак Знак Знак Знак Знак"/>
    <w:basedOn w:val="a3"/>
    <w:rsid w:val="00494D29"/>
    <w:pPr>
      <w:spacing w:after="160" w:line="240" w:lineRule="exact"/>
    </w:pPr>
    <w:rPr>
      <w:rFonts w:ascii="Verdana" w:hAnsi="Verdana" w:cs="Verdana"/>
      <w:sz w:val="20"/>
      <w:szCs w:val="20"/>
      <w:lang w:val="en-US" w:eastAsia="en-US"/>
    </w:rPr>
  </w:style>
  <w:style w:type="character" w:customStyle="1" w:styleId="FontStyle79">
    <w:name w:val="Font Style79"/>
    <w:rsid w:val="00494D29"/>
    <w:rPr>
      <w:rFonts w:ascii="Times New Roman" w:hAnsi="Times New Roman" w:cs="Times New Roman"/>
      <w:sz w:val="16"/>
      <w:szCs w:val="16"/>
    </w:rPr>
  </w:style>
  <w:style w:type="character" w:customStyle="1" w:styleId="FontStyle57">
    <w:name w:val="Font Style57"/>
    <w:rsid w:val="00494D29"/>
    <w:rPr>
      <w:rFonts w:ascii="Times New Roman" w:hAnsi="Times New Roman" w:cs="Times New Roman"/>
      <w:b/>
      <w:bCs/>
      <w:sz w:val="16"/>
      <w:szCs w:val="16"/>
    </w:rPr>
  </w:style>
  <w:style w:type="character" w:customStyle="1" w:styleId="FontStyle32">
    <w:name w:val="Font Style32"/>
    <w:rsid w:val="00494D29"/>
    <w:rPr>
      <w:rFonts w:ascii="Times New Roman" w:hAnsi="Times New Roman" w:cs="Times New Roman"/>
      <w:i/>
      <w:iCs/>
      <w:sz w:val="26"/>
      <w:szCs w:val="26"/>
    </w:rPr>
  </w:style>
  <w:style w:type="paragraph" w:customStyle="1" w:styleId="iditems">
    <w:name w:val="iditems"/>
    <w:basedOn w:val="a3"/>
    <w:rsid w:val="00494D29"/>
    <w:pPr>
      <w:spacing w:before="75" w:after="150"/>
    </w:pPr>
  </w:style>
  <w:style w:type="character" w:customStyle="1" w:styleId="pseudo-href5">
    <w:name w:val="pseudo-href5"/>
    <w:rsid w:val="00494D29"/>
  </w:style>
  <w:style w:type="character" w:customStyle="1" w:styleId="title1">
    <w:name w:val="title1"/>
    <w:rsid w:val="00494D29"/>
    <w:rPr>
      <w:rFonts w:ascii="Verdana" w:hAnsi="Verdana" w:hint="default"/>
      <w:color w:val="301007"/>
      <w:sz w:val="30"/>
      <w:szCs w:val="30"/>
    </w:rPr>
  </w:style>
  <w:style w:type="paragraph" w:customStyle="1" w:styleId="325">
    <w:name w:val="Заголовок 32"/>
    <w:basedOn w:val="a3"/>
    <w:next w:val="a3"/>
    <w:rsid w:val="00494D29"/>
    <w:pPr>
      <w:keepNext/>
      <w:snapToGrid w:val="0"/>
      <w:spacing w:before="240" w:after="60"/>
    </w:pPr>
    <w:rPr>
      <w:rFonts w:ascii="Arial" w:hAnsi="Arial"/>
      <w:szCs w:val="20"/>
    </w:rPr>
  </w:style>
  <w:style w:type="character" w:customStyle="1" w:styleId="2ff3">
    <w:name w:val="Заголовок 2 Знак Знак Знак"/>
    <w:rsid w:val="00494D29"/>
    <w:rPr>
      <w:rFonts w:ascii="Arial" w:hAnsi="Arial" w:cs="Arial"/>
      <w:b/>
      <w:bCs/>
      <w:i/>
      <w:iCs/>
      <w:sz w:val="28"/>
      <w:szCs w:val="28"/>
      <w:lang w:val="en-US" w:eastAsia="en-US" w:bidi="ar-SA"/>
    </w:rPr>
  </w:style>
  <w:style w:type="character" w:customStyle="1" w:styleId="ft21391">
    <w:name w:val="ft21391"/>
    <w:rsid w:val="00494D29"/>
    <w:rPr>
      <w:rFonts w:ascii="Times" w:hAnsi="Times" w:hint="default"/>
      <w:color w:val="000000"/>
      <w:spacing w:val="13"/>
      <w:sz w:val="24"/>
      <w:szCs w:val="24"/>
    </w:rPr>
  </w:style>
  <w:style w:type="character" w:customStyle="1" w:styleId="ft21791">
    <w:name w:val="ft21791"/>
    <w:rsid w:val="00494D29"/>
    <w:rPr>
      <w:rFonts w:ascii="Times" w:hAnsi="Times" w:hint="default"/>
      <w:color w:val="000000"/>
      <w:spacing w:val="13"/>
      <w:sz w:val="24"/>
      <w:szCs w:val="24"/>
    </w:rPr>
  </w:style>
  <w:style w:type="character" w:customStyle="1" w:styleId="ft23581">
    <w:name w:val="ft23581"/>
    <w:rsid w:val="00494D29"/>
    <w:rPr>
      <w:rFonts w:ascii="Times" w:hAnsi="Times" w:hint="default"/>
      <w:color w:val="000000"/>
      <w:spacing w:val="13"/>
      <w:sz w:val="24"/>
      <w:szCs w:val="24"/>
    </w:rPr>
  </w:style>
  <w:style w:type="character" w:customStyle="1" w:styleId="ft22941">
    <w:name w:val="ft22941"/>
    <w:rsid w:val="00494D29"/>
    <w:rPr>
      <w:rFonts w:ascii="Times" w:hAnsi="Times" w:hint="default"/>
      <w:color w:val="000000"/>
      <w:spacing w:val="13"/>
      <w:sz w:val="24"/>
      <w:szCs w:val="24"/>
    </w:rPr>
  </w:style>
  <w:style w:type="character" w:customStyle="1" w:styleId="garantcommenttitle1">
    <w:name w:val="garantcommenttitle1"/>
    <w:rsid w:val="00494D29"/>
    <w:rPr>
      <w:sz w:val="22"/>
      <w:szCs w:val="22"/>
    </w:rPr>
  </w:style>
  <w:style w:type="paragraph" w:customStyle="1" w:styleId="affffffff6">
    <w:name w:val="Текст диссертации"/>
    <w:basedOn w:val="a3"/>
    <w:rsid w:val="00494D29"/>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494D29"/>
    <w:rPr>
      <w:rFonts w:ascii="Times New Roman" w:hAnsi="Times New Roman"/>
      <w:b/>
      <w:i/>
      <w:spacing w:val="0"/>
      <w:sz w:val="23"/>
    </w:rPr>
  </w:style>
  <w:style w:type="paragraph" w:customStyle="1" w:styleId="src">
    <w:name w:val="src"/>
    <w:basedOn w:val="a3"/>
    <w:rsid w:val="00494D29"/>
    <w:pPr>
      <w:spacing w:after="225"/>
    </w:pPr>
    <w:rPr>
      <w:i/>
      <w:iCs/>
      <w:color w:val="939756"/>
      <w:sz w:val="17"/>
      <w:szCs w:val="17"/>
    </w:rPr>
  </w:style>
  <w:style w:type="paragraph" w:customStyle="1" w:styleId="3f4">
    <w:name w:val="Обычный3"/>
    <w:rsid w:val="00494D29"/>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494D29"/>
    <w:pPr>
      <w:widowControl w:val="0"/>
      <w:autoSpaceDE w:val="0"/>
      <w:autoSpaceDN w:val="0"/>
      <w:adjustRightInd w:val="0"/>
      <w:spacing w:line="317" w:lineRule="exact"/>
      <w:ind w:firstLine="355"/>
      <w:jc w:val="both"/>
    </w:pPr>
  </w:style>
  <w:style w:type="character" w:customStyle="1" w:styleId="FontStyle924">
    <w:name w:val="Font Style924"/>
    <w:rsid w:val="00494D29"/>
    <w:rPr>
      <w:rFonts w:ascii="Times New Roman" w:hAnsi="Times New Roman" w:cs="Times New Roman"/>
      <w:b/>
      <w:bCs/>
      <w:i/>
      <w:iCs/>
      <w:sz w:val="12"/>
      <w:szCs w:val="12"/>
    </w:rPr>
  </w:style>
  <w:style w:type="paragraph" w:customStyle="1" w:styleId="Style451">
    <w:name w:val="Style451"/>
    <w:basedOn w:val="a3"/>
    <w:rsid w:val="00494D29"/>
    <w:pPr>
      <w:widowControl w:val="0"/>
      <w:autoSpaceDE w:val="0"/>
      <w:autoSpaceDN w:val="0"/>
      <w:adjustRightInd w:val="0"/>
    </w:pPr>
  </w:style>
  <w:style w:type="character" w:customStyle="1" w:styleId="FontStyle818">
    <w:name w:val="Font Style818"/>
    <w:rsid w:val="00494D29"/>
    <w:rPr>
      <w:rFonts w:ascii="Times New Roman" w:hAnsi="Times New Roman" w:cs="Times New Roman"/>
      <w:b/>
      <w:bCs/>
      <w:sz w:val="16"/>
      <w:szCs w:val="16"/>
    </w:rPr>
  </w:style>
  <w:style w:type="character" w:customStyle="1" w:styleId="FontStyle998">
    <w:name w:val="Font Style998"/>
    <w:rsid w:val="00494D29"/>
    <w:rPr>
      <w:rFonts w:ascii="Times New Roman" w:hAnsi="Times New Roman" w:cs="Times New Roman"/>
      <w:b/>
      <w:bCs/>
      <w:spacing w:val="-10"/>
      <w:sz w:val="22"/>
      <w:szCs w:val="22"/>
    </w:rPr>
  </w:style>
  <w:style w:type="paragraph" w:customStyle="1" w:styleId="Style411">
    <w:name w:val="Style411"/>
    <w:basedOn w:val="a3"/>
    <w:rsid w:val="00494D29"/>
    <w:pPr>
      <w:widowControl w:val="0"/>
      <w:autoSpaceDE w:val="0"/>
      <w:autoSpaceDN w:val="0"/>
      <w:adjustRightInd w:val="0"/>
    </w:pPr>
  </w:style>
  <w:style w:type="character" w:customStyle="1" w:styleId="FontStyle812">
    <w:name w:val="Font Style812"/>
    <w:rsid w:val="00494D29"/>
    <w:rPr>
      <w:rFonts w:ascii="Times New Roman" w:hAnsi="Times New Roman" w:cs="Times New Roman"/>
      <w:b/>
      <w:bCs/>
      <w:spacing w:val="-10"/>
      <w:sz w:val="30"/>
      <w:szCs w:val="30"/>
    </w:rPr>
  </w:style>
  <w:style w:type="character" w:customStyle="1" w:styleId="FontStyle947">
    <w:name w:val="Font Style947"/>
    <w:rsid w:val="00494D29"/>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494D29"/>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494D29"/>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494D29"/>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494D29"/>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494D29"/>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494D29"/>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494D29"/>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494D29"/>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494D29"/>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494D29"/>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494D29"/>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494D29"/>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494D29"/>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494D29"/>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494D29"/>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494D29"/>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494D29"/>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494D29"/>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494D29"/>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494D29"/>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494D29"/>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494D29"/>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494D29"/>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494D29"/>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494D29"/>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494D29"/>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494D29"/>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494D29"/>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494D29"/>
    <w:rPr>
      <w:rFonts w:ascii="Times New Roman" w:hAnsi="Times New Roman"/>
      <w:bCs w:val="0"/>
      <w:i w:val="0"/>
      <w:sz w:val="24"/>
      <w:lang w:eastAsia="ru-RU"/>
    </w:rPr>
  </w:style>
  <w:style w:type="paragraph" w:customStyle="1" w:styleId="FR5">
    <w:name w:val="FR5"/>
    <w:rsid w:val="00494D29"/>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494D29"/>
    <w:pPr>
      <w:spacing w:before="100" w:beforeAutospacing="1" w:after="100" w:afterAutospacing="1"/>
    </w:pPr>
  </w:style>
  <w:style w:type="paragraph" w:customStyle="1" w:styleId="unip">
    <w:name w:val="unip"/>
    <w:basedOn w:val="a3"/>
    <w:rsid w:val="00494D29"/>
    <w:pPr>
      <w:spacing w:before="100" w:beforeAutospacing="1" w:after="100" w:afterAutospacing="1"/>
    </w:pPr>
  </w:style>
  <w:style w:type="character" w:customStyle="1" w:styleId="modinfo">
    <w:name w:val="modinfo"/>
    <w:rsid w:val="00494D29"/>
  </w:style>
  <w:style w:type="character" w:customStyle="1" w:styleId="style81">
    <w:name w:val="style81"/>
    <w:rsid w:val="00494D29"/>
    <w:rPr>
      <w:b/>
      <w:bCs/>
      <w:color w:val="333333"/>
      <w:sz w:val="31"/>
      <w:szCs w:val="31"/>
    </w:rPr>
  </w:style>
  <w:style w:type="character" w:customStyle="1" w:styleId="affffffff7">
    <w:name w:val="Разрядка"/>
    <w:rsid w:val="00494D29"/>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494D29"/>
    <w:rPr>
      <w:sz w:val="24"/>
      <w:szCs w:val="24"/>
      <w:lang w:val="ru-RU" w:eastAsia="ru-RU" w:bidi="hi-IN"/>
    </w:rPr>
  </w:style>
  <w:style w:type="character" w:customStyle="1" w:styleId="401">
    <w:name w:val="Знак Знак40"/>
    <w:locked/>
    <w:rsid w:val="00494D29"/>
    <w:rPr>
      <w:rFonts w:ascii="Arial" w:hAnsi="Arial"/>
      <w:b/>
      <w:sz w:val="26"/>
    </w:rPr>
  </w:style>
  <w:style w:type="character" w:customStyle="1" w:styleId="290">
    <w:name w:val="Знак Знак29"/>
    <w:locked/>
    <w:rsid w:val="00494D29"/>
    <w:rPr>
      <w:sz w:val="24"/>
    </w:rPr>
  </w:style>
  <w:style w:type="character" w:customStyle="1" w:styleId="21c">
    <w:name w:val="Красная строка 2 Знак1"/>
    <w:rsid w:val="00494D29"/>
    <w:rPr>
      <w:sz w:val="24"/>
      <w:lang w:val="ru-RU" w:eastAsia="ru-RU"/>
    </w:rPr>
  </w:style>
  <w:style w:type="character" w:customStyle="1" w:styleId="3231Heading121">
    <w:name w:val="Знак Знак3;Текст Знак2;Знак3 Знак1;Heading 12 Знак1 Знак Знак"/>
    <w:locked/>
    <w:rsid w:val="00494D29"/>
    <w:rPr>
      <w:sz w:val="24"/>
      <w:lang w:val="ru-RU" w:eastAsia="ru-RU"/>
    </w:rPr>
  </w:style>
  <w:style w:type="character" w:customStyle="1" w:styleId="391">
    <w:name w:val="Знак Знак39"/>
    <w:locked/>
    <w:rsid w:val="00494D29"/>
    <w:rPr>
      <w:b/>
      <w:sz w:val="28"/>
    </w:rPr>
  </w:style>
  <w:style w:type="character" w:customStyle="1" w:styleId="381">
    <w:name w:val="Знак Знак38"/>
    <w:locked/>
    <w:rsid w:val="00494D29"/>
    <w:rPr>
      <w:b/>
      <w:i/>
      <w:sz w:val="26"/>
    </w:rPr>
  </w:style>
  <w:style w:type="character" w:customStyle="1" w:styleId="371">
    <w:name w:val="Знак Знак37"/>
    <w:locked/>
    <w:rsid w:val="00494D29"/>
    <w:rPr>
      <w:b/>
      <w:sz w:val="22"/>
      <w:lang w:val="ru-RU" w:eastAsia="ru-RU"/>
    </w:rPr>
  </w:style>
  <w:style w:type="character" w:customStyle="1" w:styleId="361">
    <w:name w:val="Знак Знак36"/>
    <w:locked/>
    <w:rsid w:val="00494D29"/>
    <w:rPr>
      <w:sz w:val="24"/>
      <w:lang w:val="ru-RU" w:eastAsia="ru-RU"/>
    </w:rPr>
  </w:style>
  <w:style w:type="character" w:customStyle="1" w:styleId="351">
    <w:name w:val="Знак Знак35"/>
    <w:uiPriority w:val="99"/>
    <w:locked/>
    <w:rsid w:val="00494D29"/>
    <w:rPr>
      <w:rFonts w:ascii="Calibri" w:hAnsi="Calibri"/>
      <w:i/>
      <w:sz w:val="24"/>
      <w:lang w:eastAsia="en-US"/>
    </w:rPr>
  </w:style>
  <w:style w:type="character" w:customStyle="1" w:styleId="342">
    <w:name w:val="Знак Знак34"/>
    <w:locked/>
    <w:rsid w:val="00494D29"/>
    <w:rPr>
      <w:rFonts w:ascii="Arial" w:hAnsi="Arial"/>
      <w:sz w:val="22"/>
      <w:lang w:val="ru-RU" w:eastAsia="ru-RU"/>
    </w:rPr>
  </w:style>
  <w:style w:type="character" w:customStyle="1" w:styleId="301">
    <w:name w:val="Знак Знак301"/>
    <w:locked/>
    <w:rsid w:val="00494D29"/>
    <w:rPr>
      <w:sz w:val="24"/>
    </w:rPr>
  </w:style>
  <w:style w:type="character" w:customStyle="1" w:styleId="272">
    <w:name w:val="Знак Знак27"/>
    <w:locked/>
    <w:rsid w:val="00494D29"/>
    <w:rPr>
      <w:sz w:val="24"/>
    </w:rPr>
  </w:style>
  <w:style w:type="paragraph" w:customStyle="1" w:styleId="affffffff8">
    <w:name w:val="Об"/>
    <w:rsid w:val="00494D2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494D29"/>
    <w:rPr>
      <w:sz w:val="24"/>
      <w:lang w:val="en-US"/>
    </w:rPr>
  </w:style>
  <w:style w:type="paragraph" w:customStyle="1" w:styleId="stepanov">
    <w:name w:val="stepanov"/>
    <w:basedOn w:val="af3"/>
    <w:rsid w:val="00494D29"/>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494D29"/>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494D29"/>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494D29"/>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494D29"/>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494D29"/>
    <w:rPr>
      <w:iCs/>
    </w:rPr>
  </w:style>
  <w:style w:type="character" w:customStyle="1" w:styleId="720">
    <w:name w:val="Знак Знак72"/>
    <w:rsid w:val="00494D29"/>
    <w:rPr>
      <w:sz w:val="16"/>
      <w:lang w:val="ru-RU" w:eastAsia="ru-RU"/>
    </w:rPr>
  </w:style>
  <w:style w:type="paragraph" w:customStyle="1" w:styleId="08">
    <w:name w:val="Стиль По ширине Первая строка:  08 см"/>
    <w:basedOn w:val="a3"/>
    <w:rsid w:val="00494D29"/>
    <w:pPr>
      <w:ind w:firstLine="454"/>
      <w:jc w:val="both"/>
    </w:pPr>
  </w:style>
  <w:style w:type="character" w:customStyle="1" w:styleId="orange">
    <w:name w:val="orange"/>
    <w:rsid w:val="00494D29"/>
  </w:style>
  <w:style w:type="character" w:customStyle="1" w:styleId="gray">
    <w:name w:val="gray"/>
    <w:rsid w:val="00494D29"/>
  </w:style>
  <w:style w:type="paragraph" w:customStyle="1" w:styleId="affffffff9">
    <w:name w:val="Основной тект"/>
    <w:basedOn w:val="a3"/>
    <w:link w:val="affffffffa"/>
    <w:rsid w:val="00494D29"/>
    <w:pPr>
      <w:ind w:firstLine="454"/>
      <w:jc w:val="both"/>
    </w:pPr>
  </w:style>
  <w:style w:type="character" w:customStyle="1" w:styleId="affffffffa">
    <w:name w:val="Основной тект Знак"/>
    <w:link w:val="affffffff9"/>
    <w:locked/>
    <w:rsid w:val="00494D29"/>
    <w:rPr>
      <w:rFonts w:ascii="Times New Roman" w:eastAsia="Times New Roman" w:hAnsi="Times New Roman" w:cs="Times New Roman"/>
      <w:sz w:val="24"/>
      <w:szCs w:val="24"/>
      <w:lang w:eastAsia="ru-RU"/>
    </w:rPr>
  </w:style>
  <w:style w:type="paragraph" w:customStyle="1" w:styleId="affffffffb">
    <w:name w:val="Примечание"/>
    <w:basedOn w:val="a3"/>
    <w:rsid w:val="00494D29"/>
    <w:pPr>
      <w:ind w:firstLine="454"/>
      <w:jc w:val="both"/>
    </w:pPr>
    <w:rPr>
      <w:i/>
    </w:rPr>
  </w:style>
  <w:style w:type="character" w:customStyle="1" w:styleId="nameautor3">
    <w:name w:val="name_autor3"/>
    <w:rsid w:val="00494D29"/>
    <w:rPr>
      <w:rFonts w:cs="Times New Roman"/>
    </w:rPr>
  </w:style>
  <w:style w:type="paragraph" w:customStyle="1" w:styleId="affffffffc">
    <w:name w:val="Прижатый влево"/>
    <w:basedOn w:val="a3"/>
    <w:next w:val="a3"/>
    <w:rsid w:val="00494D29"/>
    <w:pPr>
      <w:autoSpaceDE w:val="0"/>
      <w:autoSpaceDN w:val="0"/>
      <w:adjustRightInd w:val="0"/>
    </w:pPr>
    <w:rPr>
      <w:rFonts w:ascii="Arial" w:hAnsi="Arial"/>
      <w:sz w:val="20"/>
      <w:szCs w:val="20"/>
    </w:rPr>
  </w:style>
  <w:style w:type="paragraph" w:customStyle="1" w:styleId="11a">
    <w:name w:val="Обычный11"/>
    <w:rsid w:val="00494D2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494D29"/>
    <w:pPr>
      <w:spacing w:before="100" w:beforeAutospacing="1" w:after="100" w:afterAutospacing="1"/>
    </w:pPr>
  </w:style>
  <w:style w:type="paragraph" w:customStyle="1" w:styleId="affffffffd">
    <w:name w:val="Нормальный (таблица)"/>
    <w:basedOn w:val="a3"/>
    <w:next w:val="a3"/>
    <w:rsid w:val="00494D29"/>
    <w:pPr>
      <w:widowControl w:val="0"/>
      <w:autoSpaceDE w:val="0"/>
      <w:autoSpaceDN w:val="0"/>
      <w:adjustRightInd w:val="0"/>
      <w:jc w:val="both"/>
    </w:pPr>
    <w:rPr>
      <w:rFonts w:ascii="Arial" w:hAnsi="Arial" w:cs="Arial"/>
    </w:rPr>
  </w:style>
  <w:style w:type="character" w:customStyle="1" w:styleId="ft523">
    <w:name w:val="ft523"/>
    <w:rsid w:val="00494D29"/>
    <w:rPr>
      <w:rFonts w:cs="Times New Roman"/>
    </w:rPr>
  </w:style>
  <w:style w:type="character" w:customStyle="1" w:styleId="ft553">
    <w:name w:val="ft553"/>
    <w:rsid w:val="00494D29"/>
    <w:rPr>
      <w:rFonts w:cs="Times New Roman"/>
    </w:rPr>
  </w:style>
  <w:style w:type="character" w:customStyle="1" w:styleId="ft672">
    <w:name w:val="ft672"/>
    <w:rsid w:val="00494D29"/>
    <w:rPr>
      <w:rFonts w:cs="Times New Roman"/>
    </w:rPr>
  </w:style>
  <w:style w:type="character" w:customStyle="1" w:styleId="formlabels1">
    <w:name w:val="form_labels1"/>
    <w:rsid w:val="00494D29"/>
    <w:rPr>
      <w:rFonts w:ascii="Verdana" w:hAnsi="Verdana"/>
      <w:sz w:val="16"/>
    </w:rPr>
  </w:style>
  <w:style w:type="paragraph" w:customStyle="1" w:styleId="2ff4">
    <w:name w:val="Знак Знак2 Знак Знак Знак Знак Знак Знак Знак Знак Знак Знак"/>
    <w:basedOn w:val="a3"/>
    <w:rsid w:val="00494D29"/>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494D29"/>
    <w:rPr>
      <w:rFonts w:ascii="Verdana" w:hAnsi="Verdana"/>
      <w:b/>
      <w:color w:val="7C9DC0"/>
      <w:sz w:val="22"/>
      <w:shd w:val="clear" w:color="auto" w:fill="FAF0E6"/>
    </w:rPr>
  </w:style>
  <w:style w:type="paragraph" w:customStyle="1" w:styleId="cjk">
    <w:name w:val="cjk"/>
    <w:basedOn w:val="a3"/>
    <w:rsid w:val="00494D29"/>
    <w:pPr>
      <w:spacing w:before="100" w:beforeAutospacing="1" w:after="115"/>
    </w:pPr>
    <w:rPr>
      <w:color w:val="000000"/>
      <w:sz w:val="20"/>
      <w:szCs w:val="20"/>
    </w:rPr>
  </w:style>
  <w:style w:type="paragraph" w:customStyle="1" w:styleId="ctl">
    <w:name w:val="ctl"/>
    <w:basedOn w:val="a3"/>
    <w:rsid w:val="00494D29"/>
    <w:pPr>
      <w:spacing w:before="100" w:beforeAutospacing="1" w:after="115"/>
    </w:pPr>
    <w:rPr>
      <w:rFonts w:ascii="Calibri" w:hAnsi="Calibri"/>
      <w:color w:val="000000"/>
      <w:sz w:val="20"/>
      <w:szCs w:val="20"/>
    </w:rPr>
  </w:style>
  <w:style w:type="character" w:customStyle="1" w:styleId="ft1100">
    <w:name w:val="ft1100"/>
    <w:rsid w:val="00494D29"/>
    <w:rPr>
      <w:rFonts w:cs="Times New Roman"/>
    </w:rPr>
  </w:style>
  <w:style w:type="character" w:customStyle="1" w:styleId="ft1168">
    <w:name w:val="ft1168"/>
    <w:rsid w:val="00494D29"/>
    <w:rPr>
      <w:rFonts w:cs="Times New Roman"/>
    </w:rPr>
  </w:style>
  <w:style w:type="character" w:customStyle="1" w:styleId="ft1237">
    <w:name w:val="ft1237"/>
    <w:rsid w:val="00494D29"/>
    <w:rPr>
      <w:rFonts w:cs="Times New Roman"/>
    </w:rPr>
  </w:style>
  <w:style w:type="character" w:customStyle="1" w:styleId="ft1245">
    <w:name w:val="ft1245"/>
    <w:rsid w:val="00494D29"/>
    <w:rPr>
      <w:rFonts w:cs="Times New Roman"/>
    </w:rPr>
  </w:style>
  <w:style w:type="paragraph" w:customStyle="1" w:styleId="2ff5">
    <w:name w:val="[О] Загол. 2 ур."/>
    <w:rsid w:val="00494D2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494D29"/>
    <w:rPr>
      <w:b/>
      <w:caps/>
      <w:sz w:val="24"/>
      <w:lang w:val="ru-RU" w:eastAsia="ru-RU"/>
    </w:rPr>
  </w:style>
  <w:style w:type="character" w:customStyle="1" w:styleId="162">
    <w:name w:val="Знак Знак162"/>
    <w:rsid w:val="00494D29"/>
    <w:rPr>
      <w:rFonts w:ascii="Cambria" w:eastAsia="Times New Roman" w:hAnsi="Cambria"/>
      <w:b/>
      <w:kern w:val="32"/>
      <w:sz w:val="32"/>
    </w:rPr>
  </w:style>
  <w:style w:type="paragraph" w:customStyle="1" w:styleId="BodyText22">
    <w:name w:val="Body Text 22"/>
    <w:basedOn w:val="a3"/>
    <w:rsid w:val="00494D29"/>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494D29"/>
    <w:pPr>
      <w:ind w:left="600" w:hanging="600"/>
      <w:jc w:val="both"/>
    </w:pPr>
    <w:rPr>
      <w:rFonts w:eastAsia="MS Mincho"/>
      <w:sz w:val="28"/>
      <w:szCs w:val="28"/>
      <w:lang w:eastAsia="ja-JP"/>
    </w:rPr>
  </w:style>
  <w:style w:type="paragraph" w:customStyle="1" w:styleId="affffffffe">
    <w:name w:val="Îñíîâíîé"/>
    <w:basedOn w:val="a3"/>
    <w:rsid w:val="00494D29"/>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494D29"/>
    <w:pPr>
      <w:overflowPunct w:val="0"/>
      <w:autoSpaceDE w:val="0"/>
      <w:autoSpaceDN w:val="0"/>
      <w:adjustRightInd w:val="0"/>
      <w:jc w:val="center"/>
      <w:textAlignment w:val="baseline"/>
    </w:pPr>
    <w:rPr>
      <w:sz w:val="28"/>
      <w:szCs w:val="20"/>
    </w:rPr>
  </w:style>
  <w:style w:type="character" w:customStyle="1" w:styleId="name">
    <w:name w:val="name"/>
    <w:rsid w:val="00494D29"/>
    <w:rPr>
      <w:rFonts w:cs="Times New Roman"/>
    </w:rPr>
  </w:style>
  <w:style w:type="paragraph" w:customStyle="1" w:styleId="acaae">
    <w:name w:val="?acaae"/>
    <w:basedOn w:val="a3"/>
    <w:rsid w:val="00494D29"/>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494D29"/>
    <w:pPr>
      <w:widowControl w:val="0"/>
      <w:ind w:left="720" w:firstLine="400"/>
      <w:jc w:val="both"/>
    </w:pPr>
  </w:style>
  <w:style w:type="paragraph" w:customStyle="1" w:styleId="326">
    <w:name w:val="Основной текст с отступом 32"/>
    <w:basedOn w:val="a3"/>
    <w:rsid w:val="00494D29"/>
    <w:pPr>
      <w:overflowPunct w:val="0"/>
      <w:autoSpaceDE w:val="0"/>
      <w:autoSpaceDN w:val="0"/>
      <w:adjustRightInd w:val="0"/>
      <w:spacing w:after="120"/>
      <w:ind w:left="283"/>
      <w:textAlignment w:val="baseline"/>
    </w:pPr>
    <w:rPr>
      <w:sz w:val="16"/>
      <w:szCs w:val="20"/>
    </w:rPr>
  </w:style>
  <w:style w:type="character" w:customStyle="1" w:styleId="ft3087">
    <w:name w:val="ft3087"/>
    <w:rsid w:val="00494D29"/>
    <w:rPr>
      <w:rFonts w:cs="Times New Roman"/>
    </w:rPr>
  </w:style>
  <w:style w:type="character" w:customStyle="1" w:styleId="ft3162">
    <w:name w:val="ft3162"/>
    <w:rsid w:val="00494D29"/>
    <w:rPr>
      <w:rFonts w:cs="Times New Roman"/>
    </w:rPr>
  </w:style>
  <w:style w:type="character" w:customStyle="1" w:styleId="ft1373">
    <w:name w:val="ft1373"/>
    <w:rsid w:val="00494D29"/>
    <w:rPr>
      <w:rFonts w:cs="Times New Roman"/>
    </w:rPr>
  </w:style>
  <w:style w:type="character" w:customStyle="1" w:styleId="ft32">
    <w:name w:val="ft32"/>
    <w:rsid w:val="00494D29"/>
    <w:rPr>
      <w:rFonts w:cs="Times New Roman"/>
    </w:rPr>
  </w:style>
  <w:style w:type="character" w:customStyle="1" w:styleId="ft1433">
    <w:name w:val="ft1433"/>
    <w:rsid w:val="00494D29"/>
    <w:rPr>
      <w:rFonts w:cs="Times New Roman"/>
    </w:rPr>
  </w:style>
  <w:style w:type="character" w:customStyle="1" w:styleId="ft1481">
    <w:name w:val="ft1481"/>
    <w:rsid w:val="00494D29"/>
    <w:rPr>
      <w:rFonts w:cs="Times New Roman"/>
    </w:rPr>
  </w:style>
  <w:style w:type="character" w:customStyle="1" w:styleId="ft1536">
    <w:name w:val="ft1536"/>
    <w:rsid w:val="00494D29"/>
    <w:rPr>
      <w:rFonts w:cs="Times New Roman"/>
    </w:rPr>
  </w:style>
  <w:style w:type="character" w:customStyle="1" w:styleId="ft1543">
    <w:name w:val="ft1543"/>
    <w:rsid w:val="00494D29"/>
    <w:rPr>
      <w:rFonts w:cs="Times New Roman"/>
    </w:rPr>
  </w:style>
  <w:style w:type="character" w:customStyle="1" w:styleId="ft1">
    <w:name w:val="ft1"/>
    <w:rsid w:val="00494D29"/>
    <w:rPr>
      <w:rFonts w:cs="Times New Roman"/>
    </w:rPr>
  </w:style>
  <w:style w:type="character" w:customStyle="1" w:styleId="ft1546">
    <w:name w:val="ft1546"/>
    <w:rsid w:val="00494D29"/>
    <w:rPr>
      <w:rFonts w:cs="Times New Roman"/>
    </w:rPr>
  </w:style>
  <w:style w:type="character" w:customStyle="1" w:styleId="ft1550">
    <w:name w:val="ft1550"/>
    <w:rsid w:val="00494D29"/>
    <w:rPr>
      <w:rFonts w:cs="Times New Roman"/>
    </w:rPr>
  </w:style>
  <w:style w:type="character" w:customStyle="1" w:styleId="ft1571">
    <w:name w:val="ft1571"/>
    <w:rsid w:val="00494D29"/>
    <w:rPr>
      <w:rFonts w:cs="Times New Roman"/>
    </w:rPr>
  </w:style>
  <w:style w:type="character" w:customStyle="1" w:styleId="ft1577">
    <w:name w:val="ft1577"/>
    <w:rsid w:val="00494D29"/>
    <w:rPr>
      <w:rFonts w:cs="Times New Roman"/>
    </w:rPr>
  </w:style>
  <w:style w:type="character" w:customStyle="1" w:styleId="ft1583">
    <w:name w:val="ft1583"/>
    <w:rsid w:val="00494D29"/>
    <w:rPr>
      <w:rFonts w:cs="Times New Roman"/>
    </w:rPr>
  </w:style>
  <w:style w:type="character" w:customStyle="1" w:styleId="ft1593">
    <w:name w:val="ft1593"/>
    <w:rsid w:val="00494D29"/>
    <w:rPr>
      <w:rFonts w:cs="Times New Roman"/>
    </w:rPr>
  </w:style>
  <w:style w:type="character" w:customStyle="1" w:styleId="ft1641">
    <w:name w:val="ft1641"/>
    <w:rsid w:val="00494D29"/>
    <w:rPr>
      <w:rFonts w:cs="Times New Roman"/>
    </w:rPr>
  </w:style>
  <w:style w:type="character" w:customStyle="1" w:styleId="ft1671">
    <w:name w:val="ft1671"/>
    <w:rsid w:val="00494D29"/>
    <w:rPr>
      <w:rFonts w:cs="Times New Roman"/>
    </w:rPr>
  </w:style>
  <w:style w:type="character" w:customStyle="1" w:styleId="ft1723">
    <w:name w:val="ft1723"/>
    <w:rsid w:val="00494D29"/>
    <w:rPr>
      <w:rFonts w:cs="Times New Roman"/>
    </w:rPr>
  </w:style>
  <w:style w:type="character" w:customStyle="1" w:styleId="ft1809">
    <w:name w:val="ft1809"/>
    <w:rsid w:val="00494D29"/>
    <w:rPr>
      <w:rFonts w:cs="Times New Roman"/>
    </w:rPr>
  </w:style>
  <w:style w:type="character" w:customStyle="1" w:styleId="ft1814">
    <w:name w:val="ft1814"/>
    <w:rsid w:val="00494D29"/>
    <w:rPr>
      <w:rFonts w:cs="Times New Roman"/>
    </w:rPr>
  </w:style>
  <w:style w:type="character" w:customStyle="1" w:styleId="ft1827">
    <w:name w:val="ft1827"/>
    <w:rsid w:val="00494D29"/>
    <w:rPr>
      <w:rFonts w:cs="Times New Roman"/>
    </w:rPr>
  </w:style>
  <w:style w:type="character" w:customStyle="1" w:styleId="ft1831">
    <w:name w:val="ft1831"/>
    <w:rsid w:val="00494D29"/>
    <w:rPr>
      <w:rFonts w:cs="Times New Roman"/>
    </w:rPr>
  </w:style>
  <w:style w:type="character" w:customStyle="1" w:styleId="ft1837">
    <w:name w:val="ft1837"/>
    <w:rsid w:val="00494D29"/>
    <w:rPr>
      <w:rFonts w:cs="Times New Roman"/>
    </w:rPr>
  </w:style>
  <w:style w:type="character" w:customStyle="1" w:styleId="ft1857">
    <w:name w:val="ft1857"/>
    <w:rsid w:val="00494D29"/>
    <w:rPr>
      <w:rFonts w:cs="Times New Roman"/>
    </w:rPr>
  </w:style>
  <w:style w:type="character" w:customStyle="1" w:styleId="ft1873">
    <w:name w:val="ft1873"/>
    <w:rsid w:val="00494D29"/>
    <w:rPr>
      <w:rFonts w:cs="Times New Roman"/>
    </w:rPr>
  </w:style>
  <w:style w:type="character" w:customStyle="1" w:styleId="ft1932">
    <w:name w:val="ft1932"/>
    <w:rsid w:val="00494D29"/>
    <w:rPr>
      <w:rFonts w:cs="Times New Roman"/>
    </w:rPr>
  </w:style>
  <w:style w:type="character" w:customStyle="1" w:styleId="ft1995">
    <w:name w:val="ft1995"/>
    <w:rsid w:val="00494D29"/>
    <w:rPr>
      <w:rFonts w:cs="Times New Roman"/>
    </w:rPr>
  </w:style>
  <w:style w:type="character" w:customStyle="1" w:styleId="ft2033">
    <w:name w:val="ft2033"/>
    <w:rsid w:val="00494D29"/>
    <w:rPr>
      <w:rFonts w:cs="Times New Roman"/>
    </w:rPr>
  </w:style>
  <w:style w:type="character" w:customStyle="1" w:styleId="ft11943">
    <w:name w:val="ft11943"/>
    <w:rsid w:val="00494D29"/>
    <w:rPr>
      <w:rFonts w:cs="Times New Roman"/>
    </w:rPr>
  </w:style>
  <w:style w:type="character" w:customStyle="1" w:styleId="ft12010">
    <w:name w:val="ft12010"/>
    <w:rsid w:val="00494D29"/>
    <w:rPr>
      <w:rFonts w:cs="Times New Roman"/>
    </w:rPr>
  </w:style>
  <w:style w:type="character" w:customStyle="1" w:styleId="ft12050">
    <w:name w:val="ft12050"/>
    <w:rsid w:val="00494D29"/>
    <w:rPr>
      <w:rFonts w:cs="Times New Roman"/>
    </w:rPr>
  </w:style>
  <w:style w:type="character" w:customStyle="1" w:styleId="ft12104">
    <w:name w:val="ft12104"/>
    <w:rsid w:val="00494D29"/>
    <w:rPr>
      <w:rFonts w:cs="Times New Roman"/>
    </w:rPr>
  </w:style>
  <w:style w:type="character" w:customStyle="1" w:styleId="ft12139">
    <w:name w:val="ft12139"/>
    <w:rsid w:val="00494D29"/>
    <w:rPr>
      <w:rFonts w:cs="Times New Roman"/>
    </w:rPr>
  </w:style>
  <w:style w:type="character" w:customStyle="1" w:styleId="ft12166">
    <w:name w:val="ft12166"/>
    <w:rsid w:val="00494D29"/>
    <w:rPr>
      <w:rFonts w:cs="Times New Roman"/>
    </w:rPr>
  </w:style>
  <w:style w:type="character" w:customStyle="1" w:styleId="ft12184">
    <w:name w:val="ft12184"/>
    <w:rsid w:val="00494D29"/>
    <w:rPr>
      <w:rFonts w:cs="Times New Roman"/>
    </w:rPr>
  </w:style>
  <w:style w:type="character" w:customStyle="1" w:styleId="ft12250">
    <w:name w:val="ft12250"/>
    <w:rsid w:val="00494D29"/>
    <w:rPr>
      <w:rFonts w:cs="Times New Roman"/>
    </w:rPr>
  </w:style>
  <w:style w:type="character" w:customStyle="1" w:styleId="ft12278">
    <w:name w:val="ft12278"/>
    <w:rsid w:val="00494D29"/>
    <w:rPr>
      <w:rFonts w:cs="Times New Roman"/>
    </w:rPr>
  </w:style>
  <w:style w:type="character" w:customStyle="1" w:styleId="ft12329">
    <w:name w:val="ft12329"/>
    <w:rsid w:val="00494D29"/>
    <w:rPr>
      <w:rFonts w:cs="Times New Roman"/>
    </w:rPr>
  </w:style>
  <w:style w:type="character" w:customStyle="1" w:styleId="ft12373">
    <w:name w:val="ft12373"/>
    <w:rsid w:val="00494D29"/>
    <w:rPr>
      <w:rFonts w:cs="Times New Roman"/>
    </w:rPr>
  </w:style>
  <w:style w:type="character" w:customStyle="1" w:styleId="ft12374">
    <w:name w:val="ft12374"/>
    <w:rsid w:val="00494D29"/>
    <w:rPr>
      <w:rFonts w:cs="Times New Roman"/>
    </w:rPr>
  </w:style>
  <w:style w:type="character" w:customStyle="1" w:styleId="ft12429">
    <w:name w:val="ft12429"/>
    <w:rsid w:val="00494D29"/>
    <w:rPr>
      <w:rFonts w:cs="Times New Roman"/>
    </w:rPr>
  </w:style>
  <w:style w:type="character" w:customStyle="1" w:styleId="ft12471">
    <w:name w:val="ft12471"/>
    <w:rsid w:val="00494D29"/>
    <w:rPr>
      <w:rFonts w:cs="Times New Roman"/>
    </w:rPr>
  </w:style>
  <w:style w:type="character" w:customStyle="1" w:styleId="ft12500">
    <w:name w:val="ft12500"/>
    <w:rsid w:val="00494D29"/>
    <w:rPr>
      <w:rFonts w:cs="Times New Roman"/>
    </w:rPr>
  </w:style>
  <w:style w:type="character" w:customStyle="1" w:styleId="ft12501">
    <w:name w:val="ft12501"/>
    <w:rsid w:val="00494D29"/>
    <w:rPr>
      <w:rFonts w:cs="Times New Roman"/>
    </w:rPr>
  </w:style>
  <w:style w:type="character" w:customStyle="1" w:styleId="ft12561">
    <w:name w:val="ft12561"/>
    <w:rsid w:val="00494D29"/>
    <w:rPr>
      <w:rFonts w:cs="Times New Roman"/>
    </w:rPr>
  </w:style>
  <w:style w:type="character" w:customStyle="1" w:styleId="ft12562">
    <w:name w:val="ft12562"/>
    <w:rsid w:val="00494D29"/>
    <w:rPr>
      <w:rFonts w:cs="Times New Roman"/>
    </w:rPr>
  </w:style>
  <w:style w:type="character" w:customStyle="1" w:styleId="ft12589">
    <w:name w:val="ft12589"/>
    <w:rsid w:val="00494D29"/>
    <w:rPr>
      <w:rFonts w:cs="Times New Roman"/>
    </w:rPr>
  </w:style>
  <w:style w:type="character" w:customStyle="1" w:styleId="ft12609">
    <w:name w:val="ft12609"/>
    <w:rsid w:val="00494D29"/>
    <w:rPr>
      <w:rFonts w:cs="Times New Roman"/>
    </w:rPr>
  </w:style>
  <w:style w:type="character" w:customStyle="1" w:styleId="ft12670">
    <w:name w:val="ft12670"/>
    <w:rsid w:val="00494D29"/>
    <w:rPr>
      <w:rFonts w:cs="Times New Roman"/>
    </w:rPr>
  </w:style>
  <w:style w:type="character" w:customStyle="1" w:styleId="ft12676">
    <w:name w:val="ft12676"/>
    <w:rsid w:val="00494D29"/>
    <w:rPr>
      <w:rFonts w:cs="Times New Roman"/>
    </w:rPr>
  </w:style>
  <w:style w:type="character" w:customStyle="1" w:styleId="ft12686">
    <w:name w:val="ft12686"/>
    <w:rsid w:val="00494D29"/>
    <w:rPr>
      <w:rFonts w:cs="Times New Roman"/>
    </w:rPr>
  </w:style>
  <w:style w:type="character" w:customStyle="1" w:styleId="ft12696">
    <w:name w:val="ft12696"/>
    <w:rsid w:val="00494D29"/>
    <w:rPr>
      <w:rFonts w:cs="Times New Roman"/>
    </w:rPr>
  </w:style>
  <w:style w:type="character" w:customStyle="1" w:styleId="ft12701">
    <w:name w:val="ft12701"/>
    <w:rsid w:val="00494D29"/>
    <w:rPr>
      <w:rFonts w:cs="Times New Roman"/>
    </w:rPr>
  </w:style>
  <w:style w:type="character" w:customStyle="1" w:styleId="ft12708">
    <w:name w:val="ft12708"/>
    <w:rsid w:val="00494D29"/>
    <w:rPr>
      <w:rFonts w:cs="Times New Roman"/>
    </w:rPr>
  </w:style>
  <w:style w:type="character" w:customStyle="1" w:styleId="ft12715">
    <w:name w:val="ft12715"/>
    <w:rsid w:val="00494D29"/>
    <w:rPr>
      <w:rFonts w:cs="Times New Roman"/>
    </w:rPr>
  </w:style>
  <w:style w:type="character" w:customStyle="1" w:styleId="ft12722">
    <w:name w:val="ft12722"/>
    <w:rsid w:val="00494D29"/>
    <w:rPr>
      <w:rFonts w:cs="Times New Roman"/>
    </w:rPr>
  </w:style>
  <w:style w:type="character" w:customStyle="1" w:styleId="ft12787">
    <w:name w:val="ft12787"/>
    <w:rsid w:val="00494D29"/>
    <w:rPr>
      <w:rFonts w:cs="Times New Roman"/>
    </w:rPr>
  </w:style>
  <w:style w:type="character" w:customStyle="1" w:styleId="ft12790">
    <w:name w:val="ft12790"/>
    <w:rsid w:val="00494D29"/>
    <w:rPr>
      <w:rFonts w:cs="Times New Roman"/>
    </w:rPr>
  </w:style>
  <w:style w:type="character" w:customStyle="1" w:styleId="ft12850">
    <w:name w:val="ft12850"/>
    <w:rsid w:val="00494D29"/>
    <w:rPr>
      <w:rFonts w:cs="Times New Roman"/>
    </w:rPr>
  </w:style>
  <w:style w:type="character" w:customStyle="1" w:styleId="ft12896">
    <w:name w:val="ft12896"/>
    <w:rsid w:val="00494D29"/>
    <w:rPr>
      <w:rFonts w:cs="Times New Roman"/>
    </w:rPr>
  </w:style>
  <w:style w:type="character" w:customStyle="1" w:styleId="ft12942">
    <w:name w:val="ft12942"/>
    <w:rsid w:val="00494D29"/>
    <w:rPr>
      <w:rFonts w:cs="Times New Roman"/>
    </w:rPr>
  </w:style>
  <w:style w:type="character" w:customStyle="1" w:styleId="ft12991">
    <w:name w:val="ft12991"/>
    <w:rsid w:val="00494D29"/>
    <w:rPr>
      <w:rFonts w:cs="Times New Roman"/>
    </w:rPr>
  </w:style>
  <w:style w:type="character" w:customStyle="1" w:styleId="ft13046">
    <w:name w:val="ft13046"/>
    <w:rsid w:val="00494D29"/>
    <w:rPr>
      <w:rFonts w:cs="Times New Roman"/>
    </w:rPr>
  </w:style>
  <w:style w:type="character" w:customStyle="1" w:styleId="ft13079">
    <w:name w:val="ft13079"/>
    <w:rsid w:val="00494D29"/>
    <w:rPr>
      <w:rFonts w:cs="Times New Roman"/>
    </w:rPr>
  </w:style>
  <w:style w:type="character" w:customStyle="1" w:styleId="ft13129">
    <w:name w:val="ft13129"/>
    <w:rsid w:val="00494D29"/>
    <w:rPr>
      <w:rFonts w:cs="Times New Roman"/>
    </w:rPr>
  </w:style>
  <w:style w:type="character" w:customStyle="1" w:styleId="ft13186">
    <w:name w:val="ft13186"/>
    <w:rsid w:val="00494D29"/>
    <w:rPr>
      <w:rFonts w:cs="Times New Roman"/>
    </w:rPr>
  </w:style>
  <w:style w:type="character" w:customStyle="1" w:styleId="ft13226">
    <w:name w:val="ft13226"/>
    <w:rsid w:val="00494D29"/>
    <w:rPr>
      <w:rFonts w:cs="Times New Roman"/>
    </w:rPr>
  </w:style>
  <w:style w:type="character" w:customStyle="1" w:styleId="ft13271">
    <w:name w:val="ft13271"/>
    <w:rsid w:val="00494D29"/>
    <w:rPr>
      <w:rFonts w:cs="Times New Roman"/>
    </w:rPr>
  </w:style>
  <w:style w:type="character" w:customStyle="1" w:styleId="ft13309">
    <w:name w:val="ft13309"/>
    <w:rsid w:val="00494D29"/>
    <w:rPr>
      <w:rFonts w:cs="Times New Roman"/>
    </w:rPr>
  </w:style>
  <w:style w:type="character" w:customStyle="1" w:styleId="ft13366">
    <w:name w:val="ft13366"/>
    <w:rsid w:val="00494D29"/>
    <w:rPr>
      <w:rFonts w:cs="Times New Roman"/>
    </w:rPr>
  </w:style>
  <w:style w:type="character" w:customStyle="1" w:styleId="ft13418">
    <w:name w:val="ft13418"/>
    <w:rsid w:val="00494D29"/>
    <w:rPr>
      <w:rFonts w:cs="Times New Roman"/>
    </w:rPr>
  </w:style>
  <w:style w:type="character" w:customStyle="1" w:styleId="ft13441">
    <w:name w:val="ft13441"/>
    <w:rsid w:val="00494D29"/>
    <w:rPr>
      <w:rFonts w:cs="Times New Roman"/>
    </w:rPr>
  </w:style>
  <w:style w:type="character" w:customStyle="1" w:styleId="ft13487">
    <w:name w:val="ft13487"/>
    <w:rsid w:val="00494D29"/>
    <w:rPr>
      <w:rFonts w:cs="Times New Roman"/>
    </w:rPr>
  </w:style>
  <w:style w:type="character" w:customStyle="1" w:styleId="ft13488">
    <w:name w:val="ft13488"/>
    <w:rsid w:val="00494D29"/>
    <w:rPr>
      <w:rFonts w:cs="Times New Roman"/>
    </w:rPr>
  </w:style>
  <w:style w:type="character" w:customStyle="1" w:styleId="ft13494">
    <w:name w:val="ft13494"/>
    <w:rsid w:val="00494D29"/>
    <w:rPr>
      <w:rFonts w:cs="Times New Roman"/>
    </w:rPr>
  </w:style>
  <w:style w:type="character" w:customStyle="1" w:styleId="ft13500">
    <w:name w:val="ft13500"/>
    <w:rsid w:val="00494D29"/>
    <w:rPr>
      <w:rFonts w:cs="Times New Roman"/>
    </w:rPr>
  </w:style>
  <w:style w:type="character" w:customStyle="1" w:styleId="ft13505">
    <w:name w:val="ft13505"/>
    <w:rsid w:val="00494D29"/>
    <w:rPr>
      <w:rFonts w:cs="Times New Roman"/>
    </w:rPr>
  </w:style>
  <w:style w:type="character" w:customStyle="1" w:styleId="ft13518">
    <w:name w:val="ft13518"/>
    <w:rsid w:val="00494D29"/>
    <w:rPr>
      <w:rFonts w:cs="Times New Roman"/>
    </w:rPr>
  </w:style>
  <w:style w:type="character" w:customStyle="1" w:styleId="ft13525">
    <w:name w:val="ft13525"/>
    <w:rsid w:val="00494D29"/>
    <w:rPr>
      <w:rFonts w:cs="Times New Roman"/>
    </w:rPr>
  </w:style>
  <w:style w:type="character" w:customStyle="1" w:styleId="ft13537">
    <w:name w:val="ft13537"/>
    <w:rsid w:val="00494D29"/>
    <w:rPr>
      <w:rFonts w:cs="Times New Roman"/>
    </w:rPr>
  </w:style>
  <w:style w:type="character" w:customStyle="1" w:styleId="ft13542">
    <w:name w:val="ft13542"/>
    <w:rsid w:val="00494D29"/>
    <w:rPr>
      <w:rFonts w:cs="Times New Roman"/>
    </w:rPr>
  </w:style>
  <w:style w:type="character" w:customStyle="1" w:styleId="ft13555">
    <w:name w:val="ft13555"/>
    <w:rsid w:val="00494D29"/>
    <w:rPr>
      <w:rFonts w:cs="Times New Roman"/>
    </w:rPr>
  </w:style>
  <w:style w:type="character" w:customStyle="1" w:styleId="ft13563">
    <w:name w:val="ft13563"/>
    <w:rsid w:val="00494D29"/>
    <w:rPr>
      <w:rFonts w:cs="Times New Roman"/>
    </w:rPr>
  </w:style>
  <w:style w:type="character" w:customStyle="1" w:styleId="ft13566">
    <w:name w:val="ft13566"/>
    <w:rsid w:val="00494D29"/>
    <w:rPr>
      <w:rFonts w:cs="Times New Roman"/>
    </w:rPr>
  </w:style>
  <w:style w:type="character" w:customStyle="1" w:styleId="ft13578">
    <w:name w:val="ft13578"/>
    <w:rsid w:val="00494D29"/>
    <w:rPr>
      <w:rFonts w:cs="Times New Roman"/>
    </w:rPr>
  </w:style>
  <w:style w:type="character" w:customStyle="1" w:styleId="ft13580">
    <w:name w:val="ft13580"/>
    <w:rsid w:val="00494D29"/>
    <w:rPr>
      <w:rFonts w:cs="Times New Roman"/>
    </w:rPr>
  </w:style>
  <w:style w:type="character" w:customStyle="1" w:styleId="ft13588">
    <w:name w:val="ft13588"/>
    <w:rsid w:val="00494D29"/>
    <w:rPr>
      <w:rFonts w:cs="Times New Roman"/>
    </w:rPr>
  </w:style>
  <w:style w:type="character" w:customStyle="1" w:styleId="ft13644">
    <w:name w:val="ft13644"/>
    <w:rsid w:val="00494D29"/>
    <w:rPr>
      <w:rFonts w:cs="Times New Roman"/>
    </w:rPr>
  </w:style>
  <w:style w:type="character" w:customStyle="1" w:styleId="ft13668">
    <w:name w:val="ft13668"/>
    <w:rsid w:val="00494D29"/>
    <w:rPr>
      <w:rFonts w:cs="Times New Roman"/>
    </w:rPr>
  </w:style>
  <w:style w:type="character" w:customStyle="1" w:styleId="ft13712">
    <w:name w:val="ft13712"/>
    <w:rsid w:val="00494D29"/>
    <w:rPr>
      <w:rFonts w:cs="Times New Roman"/>
    </w:rPr>
  </w:style>
  <w:style w:type="character" w:customStyle="1" w:styleId="ft13768">
    <w:name w:val="ft13768"/>
    <w:rsid w:val="00494D29"/>
    <w:rPr>
      <w:rFonts w:cs="Times New Roman"/>
    </w:rPr>
  </w:style>
  <w:style w:type="character" w:customStyle="1" w:styleId="ft13810">
    <w:name w:val="ft13810"/>
    <w:rsid w:val="00494D29"/>
    <w:rPr>
      <w:rFonts w:cs="Times New Roman"/>
    </w:rPr>
  </w:style>
  <w:style w:type="character" w:customStyle="1" w:styleId="ft13834">
    <w:name w:val="ft13834"/>
    <w:rsid w:val="00494D29"/>
    <w:rPr>
      <w:rFonts w:cs="Times New Roman"/>
    </w:rPr>
  </w:style>
  <w:style w:type="character" w:customStyle="1" w:styleId="ft13885">
    <w:name w:val="ft13885"/>
    <w:rsid w:val="00494D29"/>
    <w:rPr>
      <w:rFonts w:cs="Times New Roman"/>
    </w:rPr>
  </w:style>
  <w:style w:type="paragraph" w:customStyle="1" w:styleId="TimesNewRoman">
    <w:name w:val="Стиль Основной текст + Times New Roman по ширине Первая строка:  ..."/>
    <w:basedOn w:val="aff2"/>
    <w:rsid w:val="00494D29"/>
    <w:pPr>
      <w:spacing w:after="0"/>
      <w:ind w:firstLine="720"/>
      <w:jc w:val="both"/>
    </w:pPr>
    <w:rPr>
      <w:szCs w:val="20"/>
    </w:rPr>
  </w:style>
  <w:style w:type="character" w:customStyle="1" w:styleId="afffffffff">
    <w:name w:val="Оглавление"/>
    <w:rsid w:val="00494D29"/>
    <w:rPr>
      <w:rFonts w:ascii="Times New Roman" w:hAnsi="Times New Roman"/>
      <w:b/>
      <w:i/>
      <w:sz w:val="28"/>
    </w:rPr>
  </w:style>
  <w:style w:type="character" w:customStyle="1" w:styleId="Heading5Char">
    <w:name w:val="Heading 5 Char"/>
    <w:locked/>
    <w:rsid w:val="00494D29"/>
    <w:rPr>
      <w:sz w:val="22"/>
      <w:lang w:val="ru-RU" w:eastAsia="en-US"/>
    </w:rPr>
  </w:style>
  <w:style w:type="character" w:customStyle="1" w:styleId="Heading6Char">
    <w:name w:val="Heading 6 Char"/>
    <w:locked/>
    <w:rsid w:val="00494D29"/>
    <w:rPr>
      <w:i/>
      <w:sz w:val="22"/>
      <w:lang w:val="ru-RU" w:eastAsia="en-US"/>
    </w:rPr>
  </w:style>
  <w:style w:type="paragraph" w:customStyle="1" w:styleId="1ffff8">
    <w:name w:val="Стиль Заголовок 1 + все прописные"/>
    <w:basedOn w:val="11"/>
    <w:rsid w:val="00494D29"/>
    <w:pPr>
      <w:keepNext/>
      <w:keepLines/>
      <w:spacing w:before="240" w:after="60"/>
      <w:ind w:left="360" w:hanging="360"/>
    </w:pPr>
    <w:rPr>
      <w:rFonts w:ascii="Arial" w:hAnsi="Arial"/>
      <w:bCs/>
      <w:caps w:val="0"/>
      <w:sz w:val="32"/>
      <w:szCs w:val="32"/>
    </w:rPr>
  </w:style>
  <w:style w:type="character" w:customStyle="1" w:styleId="FontStyle75">
    <w:name w:val="Font Style75"/>
    <w:rsid w:val="00494D29"/>
    <w:rPr>
      <w:rFonts w:ascii="Times New Roman" w:hAnsi="Times New Roman"/>
      <w:b/>
      <w:sz w:val="16"/>
    </w:rPr>
  </w:style>
  <w:style w:type="paragraph" w:customStyle="1" w:styleId="2Arial1">
    <w:name w:val="Стиль Заголовок 2 + Arial"/>
    <w:basedOn w:val="21"/>
    <w:rsid w:val="00494D29"/>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494D29"/>
    <w:pPr>
      <w:shd w:val="clear" w:color="auto" w:fill="FFFFFF"/>
      <w:spacing w:before="240" w:after="60"/>
    </w:pPr>
    <w:rPr>
      <w:rFonts w:ascii="Arial" w:hAnsi="Arial"/>
      <w:b/>
      <w:bCs/>
      <w:sz w:val="32"/>
      <w:szCs w:val="20"/>
    </w:rPr>
  </w:style>
  <w:style w:type="character" w:customStyle="1" w:styleId="style21">
    <w:name w:val="style21"/>
    <w:rsid w:val="00494D29"/>
  </w:style>
  <w:style w:type="paragraph" w:customStyle="1" w:styleId="justify2">
    <w:name w:val="justify2"/>
    <w:basedOn w:val="a3"/>
    <w:rsid w:val="00494D29"/>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494D29"/>
    <w:pPr>
      <w:keepNext/>
      <w:snapToGrid w:val="0"/>
      <w:spacing w:before="100" w:after="100"/>
      <w:outlineLvl w:val="5"/>
    </w:pPr>
    <w:rPr>
      <w:b/>
      <w:sz w:val="20"/>
      <w:szCs w:val="20"/>
    </w:rPr>
  </w:style>
  <w:style w:type="character" w:customStyle="1" w:styleId="3f5">
    <w:name w:val="Знак Знак Знак3"/>
    <w:rsid w:val="00494D29"/>
    <w:rPr>
      <w:rFonts w:ascii="Times New Roman" w:eastAsia="Times New Roman" w:hAnsi="Times New Roman"/>
      <w:b/>
      <w:caps/>
      <w:sz w:val="28"/>
    </w:rPr>
  </w:style>
  <w:style w:type="character" w:customStyle="1" w:styleId="FontStyle185">
    <w:name w:val="Font Style185"/>
    <w:rsid w:val="00494D29"/>
    <w:rPr>
      <w:rFonts w:ascii="Times New Roman" w:hAnsi="Times New Roman"/>
      <w:sz w:val="18"/>
    </w:rPr>
  </w:style>
  <w:style w:type="character" w:customStyle="1" w:styleId="FontStyle179">
    <w:name w:val="Font Style179"/>
    <w:rsid w:val="00494D29"/>
    <w:rPr>
      <w:rFonts w:ascii="Times New Roman" w:hAnsi="Times New Roman"/>
      <w:i/>
      <w:sz w:val="18"/>
    </w:rPr>
  </w:style>
  <w:style w:type="paragraph" w:customStyle="1" w:styleId="Style66">
    <w:name w:val="Style66"/>
    <w:basedOn w:val="a3"/>
    <w:rsid w:val="00494D29"/>
    <w:pPr>
      <w:widowControl w:val="0"/>
      <w:autoSpaceDE w:val="0"/>
      <w:autoSpaceDN w:val="0"/>
      <w:adjustRightInd w:val="0"/>
    </w:pPr>
  </w:style>
  <w:style w:type="paragraph" w:customStyle="1" w:styleId="Style71">
    <w:name w:val="Style71"/>
    <w:basedOn w:val="a3"/>
    <w:rsid w:val="00494D29"/>
    <w:pPr>
      <w:widowControl w:val="0"/>
      <w:autoSpaceDE w:val="0"/>
      <w:autoSpaceDN w:val="0"/>
      <w:adjustRightInd w:val="0"/>
      <w:spacing w:line="250" w:lineRule="exact"/>
      <w:ind w:firstLine="302"/>
      <w:jc w:val="both"/>
    </w:pPr>
  </w:style>
  <w:style w:type="character" w:customStyle="1" w:styleId="FontStyle266">
    <w:name w:val="Font Style266"/>
    <w:rsid w:val="00494D29"/>
    <w:rPr>
      <w:rFonts w:ascii="Times New Roman" w:hAnsi="Times New Roman"/>
      <w:sz w:val="18"/>
    </w:rPr>
  </w:style>
  <w:style w:type="character" w:customStyle="1" w:styleId="FontStyle267">
    <w:name w:val="Font Style267"/>
    <w:rsid w:val="00494D29"/>
    <w:rPr>
      <w:rFonts w:ascii="Times New Roman" w:hAnsi="Times New Roman"/>
      <w:i/>
      <w:sz w:val="18"/>
    </w:rPr>
  </w:style>
  <w:style w:type="character" w:customStyle="1" w:styleId="FontStyle202">
    <w:name w:val="Font Style202"/>
    <w:rsid w:val="00494D29"/>
    <w:rPr>
      <w:rFonts w:ascii="Times New Roman" w:hAnsi="Times New Roman"/>
      <w:sz w:val="18"/>
    </w:rPr>
  </w:style>
  <w:style w:type="character" w:customStyle="1" w:styleId="FontStyle563">
    <w:name w:val="Font Style563"/>
    <w:rsid w:val="00494D29"/>
    <w:rPr>
      <w:rFonts w:ascii="Times New Roman" w:hAnsi="Times New Roman"/>
      <w:b/>
      <w:sz w:val="20"/>
    </w:rPr>
  </w:style>
  <w:style w:type="paragraph" w:customStyle="1" w:styleId="Style113">
    <w:name w:val="Style113"/>
    <w:basedOn w:val="a3"/>
    <w:rsid w:val="00494D29"/>
    <w:pPr>
      <w:widowControl w:val="0"/>
      <w:autoSpaceDE w:val="0"/>
      <w:autoSpaceDN w:val="0"/>
      <w:adjustRightInd w:val="0"/>
    </w:pPr>
  </w:style>
  <w:style w:type="character" w:customStyle="1" w:styleId="FontStyle134">
    <w:name w:val="Font Style134"/>
    <w:rsid w:val="00494D29"/>
    <w:rPr>
      <w:rFonts w:ascii="Times New Roman" w:hAnsi="Times New Roman"/>
      <w:b/>
      <w:sz w:val="18"/>
    </w:rPr>
  </w:style>
  <w:style w:type="character" w:customStyle="1" w:styleId="textcop1">
    <w:name w:val="textcop1"/>
    <w:rsid w:val="00494D29"/>
    <w:rPr>
      <w:rFonts w:ascii="Arial" w:hAnsi="Arial"/>
      <w:color w:val="000000"/>
      <w:sz w:val="20"/>
    </w:rPr>
  </w:style>
  <w:style w:type="character" w:customStyle="1" w:styleId="b1">
    <w:name w:val="b1"/>
    <w:rsid w:val="00494D29"/>
    <w:rPr>
      <w:b/>
    </w:rPr>
  </w:style>
  <w:style w:type="character" w:customStyle="1" w:styleId="FontStyle201">
    <w:name w:val="Font Style201"/>
    <w:rsid w:val="00494D29"/>
    <w:rPr>
      <w:rFonts w:ascii="Times New Roman" w:hAnsi="Times New Roman"/>
      <w:sz w:val="26"/>
    </w:rPr>
  </w:style>
  <w:style w:type="paragraph" w:customStyle="1" w:styleId="Style12">
    <w:name w:val="Style12"/>
    <w:basedOn w:val="a3"/>
    <w:rsid w:val="00494D29"/>
    <w:pPr>
      <w:widowControl w:val="0"/>
      <w:autoSpaceDE w:val="0"/>
      <w:autoSpaceDN w:val="0"/>
      <w:adjustRightInd w:val="0"/>
    </w:pPr>
  </w:style>
  <w:style w:type="character" w:customStyle="1" w:styleId="180">
    <w:name w:val="Знак Знак18"/>
    <w:rsid w:val="00494D29"/>
    <w:rPr>
      <w:rFonts w:ascii="Courier New" w:eastAsia="Times New Roman" w:hAnsi="Courier New"/>
    </w:rPr>
  </w:style>
  <w:style w:type="character" w:customStyle="1" w:styleId="170">
    <w:name w:val="Знак Знак17"/>
    <w:rsid w:val="00494D29"/>
    <w:rPr>
      <w:rFonts w:ascii="Times New Roman" w:eastAsia="Times New Roman" w:hAnsi="Times New Roman"/>
      <w:sz w:val="24"/>
    </w:rPr>
  </w:style>
  <w:style w:type="character" w:customStyle="1" w:styleId="812">
    <w:name w:val="Знак Знак81"/>
    <w:locked/>
    <w:rsid w:val="00494D29"/>
    <w:rPr>
      <w:sz w:val="24"/>
    </w:rPr>
  </w:style>
  <w:style w:type="paragraph" w:customStyle="1" w:styleId="en">
    <w:name w:val="?en"/>
    <w:basedOn w:val="a3"/>
    <w:rsid w:val="00494D29"/>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494D29"/>
    <w:rPr>
      <w:rFonts w:ascii="Tahoma" w:hAnsi="Tahoma"/>
      <w:sz w:val="16"/>
      <w:lang w:val="ru-RU" w:eastAsia="ru-RU"/>
    </w:rPr>
  </w:style>
  <w:style w:type="paragraph" w:customStyle="1" w:styleId="75">
    <w:name w:val="Стиль7"/>
    <w:basedOn w:val="11"/>
    <w:rsid w:val="00494D29"/>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494D29"/>
    <w:rPr>
      <w:rFonts w:ascii="Verdana" w:hAnsi="Verdana" w:cs="Verdana"/>
      <w:sz w:val="20"/>
      <w:szCs w:val="20"/>
      <w:lang w:val="en-US" w:eastAsia="en-US"/>
    </w:rPr>
  </w:style>
  <w:style w:type="paragraph" w:customStyle="1" w:styleId="Style38">
    <w:name w:val="Style38"/>
    <w:basedOn w:val="a3"/>
    <w:rsid w:val="00494D29"/>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494D29"/>
    <w:rPr>
      <w:rFonts w:ascii="Times New Roman" w:hAnsi="Times New Roman"/>
      <w:i/>
      <w:sz w:val="20"/>
    </w:rPr>
  </w:style>
  <w:style w:type="character" w:customStyle="1" w:styleId="FontStyle293">
    <w:name w:val="Font Style293"/>
    <w:rsid w:val="00494D29"/>
    <w:rPr>
      <w:rFonts w:ascii="Times New Roman" w:hAnsi="Times New Roman"/>
      <w:sz w:val="20"/>
    </w:rPr>
  </w:style>
  <w:style w:type="character" w:customStyle="1" w:styleId="FontStyle325">
    <w:name w:val="Font Style325"/>
    <w:rsid w:val="00494D29"/>
    <w:rPr>
      <w:rFonts w:ascii="Times New Roman" w:hAnsi="Times New Roman"/>
      <w:sz w:val="26"/>
    </w:rPr>
  </w:style>
  <w:style w:type="character" w:customStyle="1" w:styleId="FontStyle219">
    <w:name w:val="Font Style219"/>
    <w:rsid w:val="00494D29"/>
    <w:rPr>
      <w:rFonts w:ascii="Times New Roman" w:hAnsi="Times New Roman"/>
      <w:b/>
      <w:sz w:val="18"/>
    </w:rPr>
  </w:style>
  <w:style w:type="character" w:customStyle="1" w:styleId="FontStyle207">
    <w:name w:val="Font Style207"/>
    <w:rsid w:val="00494D29"/>
    <w:rPr>
      <w:rFonts w:ascii="Times New Roman" w:hAnsi="Times New Roman"/>
      <w:i/>
      <w:sz w:val="18"/>
    </w:rPr>
  </w:style>
  <w:style w:type="character" w:customStyle="1" w:styleId="FontStyle574">
    <w:name w:val="Font Style574"/>
    <w:rsid w:val="00494D29"/>
    <w:rPr>
      <w:rFonts w:ascii="Times New Roman" w:hAnsi="Times New Roman"/>
      <w:b/>
      <w:i/>
      <w:sz w:val="20"/>
    </w:rPr>
  </w:style>
  <w:style w:type="character" w:customStyle="1" w:styleId="FontStyle588">
    <w:name w:val="Font Style588"/>
    <w:rsid w:val="00494D29"/>
    <w:rPr>
      <w:rFonts w:ascii="Times New Roman" w:hAnsi="Times New Roman"/>
      <w:sz w:val="20"/>
    </w:rPr>
  </w:style>
  <w:style w:type="character" w:customStyle="1" w:styleId="402">
    <w:name w:val="Основной текст (40)"/>
    <w:link w:val="4010"/>
    <w:locked/>
    <w:rsid w:val="00494D29"/>
    <w:rPr>
      <w:b/>
      <w:sz w:val="14"/>
      <w:shd w:val="clear" w:color="auto" w:fill="FFFFFF"/>
    </w:rPr>
  </w:style>
  <w:style w:type="paragraph" w:customStyle="1" w:styleId="4010">
    <w:name w:val="Основной текст (40)1"/>
    <w:basedOn w:val="a3"/>
    <w:link w:val="402"/>
    <w:rsid w:val="00494D29"/>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494D29"/>
    <w:rPr>
      <w:b/>
      <w:sz w:val="16"/>
      <w:shd w:val="clear" w:color="auto" w:fill="FFFFFF"/>
    </w:rPr>
  </w:style>
  <w:style w:type="paragraph" w:customStyle="1" w:styleId="1410">
    <w:name w:val="Основной текст (14)1"/>
    <w:basedOn w:val="a3"/>
    <w:link w:val="145"/>
    <w:rsid w:val="00494D29"/>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494D29"/>
    <w:pPr>
      <w:tabs>
        <w:tab w:val="left" w:pos="369"/>
        <w:tab w:val="left" w:pos="643"/>
      </w:tabs>
      <w:spacing w:after="40"/>
      <w:ind w:left="697" w:hanging="357"/>
      <w:jc w:val="both"/>
    </w:pPr>
    <w:rPr>
      <w:sz w:val="20"/>
      <w:szCs w:val="20"/>
    </w:rPr>
  </w:style>
  <w:style w:type="paragraph" w:customStyle="1" w:styleId="2ff7">
    <w:name w:val="обычный2"/>
    <w:basedOn w:val="a3"/>
    <w:rsid w:val="00494D29"/>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494D29"/>
    <w:pPr>
      <w:ind w:firstLine="720"/>
      <w:jc w:val="both"/>
    </w:pPr>
    <w:rPr>
      <w:szCs w:val="20"/>
    </w:rPr>
  </w:style>
  <w:style w:type="paragraph" w:customStyle="1" w:styleId="3000">
    <w:name w:val="Стиль Заголовок 3 + Перед:  0 пт После:  0 пт"/>
    <w:basedOn w:val="32"/>
    <w:rsid w:val="00494D29"/>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494D29"/>
    <w:pPr>
      <w:keepNext/>
      <w:spacing w:before="520" w:after="260"/>
      <w:jc w:val="center"/>
      <w:outlineLvl w:val="0"/>
    </w:pPr>
    <w:rPr>
      <w:b/>
    </w:rPr>
  </w:style>
  <w:style w:type="paragraph" w:customStyle="1" w:styleId="Heading">
    <w:name w:val="Heading"/>
    <w:rsid w:val="00494D2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494D29"/>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494D29"/>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494D29"/>
    <w:pPr>
      <w:keepNext w:val="0"/>
      <w:widowControl w:val="0"/>
    </w:pPr>
    <w:rPr>
      <w:rFonts w:cs="Times New Roman"/>
      <w:bCs w:val="0"/>
      <w:i w:val="0"/>
      <w:iCs w:val="0"/>
      <w:kern w:val="32"/>
      <w:sz w:val="24"/>
      <w:szCs w:val="20"/>
    </w:rPr>
  </w:style>
  <w:style w:type="paragraph" w:customStyle="1" w:styleId="1ffffc">
    <w:name w:val="маркирован_1"/>
    <w:basedOn w:val="a3"/>
    <w:rsid w:val="00494D29"/>
    <w:pPr>
      <w:widowControl w:val="0"/>
      <w:adjustRightInd w:val="0"/>
      <w:spacing w:line="360" w:lineRule="auto"/>
      <w:jc w:val="both"/>
      <w:textAlignment w:val="baseline"/>
    </w:pPr>
    <w:rPr>
      <w:sz w:val="28"/>
      <w:szCs w:val="28"/>
    </w:rPr>
  </w:style>
  <w:style w:type="paragraph" w:customStyle="1" w:styleId="1ffffd">
    <w:name w:val="Нумерован_1"/>
    <w:basedOn w:val="a3"/>
    <w:rsid w:val="00494D29"/>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494D29"/>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494D29"/>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494D29"/>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494D29"/>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494D29"/>
    <w:pPr>
      <w:spacing w:line="360" w:lineRule="auto"/>
      <w:ind w:firstLine="720"/>
    </w:pPr>
    <w:rPr>
      <w:szCs w:val="20"/>
    </w:rPr>
  </w:style>
  <w:style w:type="character" w:customStyle="1" w:styleId="331">
    <w:name w:val="Знак3 Знак Знак3"/>
    <w:rsid w:val="00494D29"/>
    <w:rPr>
      <w:rFonts w:ascii="Times New Roman" w:eastAsia="Times New Roman" w:hAnsi="Times New Roman"/>
      <w:lang w:eastAsia="en-US"/>
    </w:rPr>
  </w:style>
  <w:style w:type="character" w:customStyle="1" w:styleId="FontStyle278">
    <w:name w:val="Font Style278"/>
    <w:rsid w:val="00494D29"/>
    <w:rPr>
      <w:rFonts w:ascii="Times New Roman" w:hAnsi="Times New Roman"/>
      <w:color w:val="000000"/>
      <w:sz w:val="22"/>
    </w:rPr>
  </w:style>
  <w:style w:type="character" w:customStyle="1" w:styleId="2110">
    <w:name w:val="Знак Знак211"/>
    <w:locked/>
    <w:rsid w:val="00494D29"/>
    <w:rPr>
      <w:b/>
      <w:sz w:val="28"/>
      <w:lang w:val="ru-RU" w:eastAsia="ru-RU"/>
    </w:rPr>
  </w:style>
  <w:style w:type="character" w:customStyle="1" w:styleId="414">
    <w:name w:val="Знак Знак41"/>
    <w:locked/>
    <w:rsid w:val="00494D29"/>
    <w:rPr>
      <w:rFonts w:ascii="Arial" w:hAnsi="Arial"/>
      <w:b/>
      <w:i/>
      <w:sz w:val="28"/>
      <w:lang w:val="ru-RU" w:eastAsia="en-US"/>
    </w:rPr>
  </w:style>
  <w:style w:type="character" w:customStyle="1" w:styleId="4011">
    <w:name w:val="Знак Знак401"/>
    <w:locked/>
    <w:rsid w:val="00494D29"/>
    <w:rPr>
      <w:b/>
      <w:sz w:val="27"/>
      <w:lang w:val="ru-RU" w:eastAsia="ru-RU"/>
    </w:rPr>
  </w:style>
  <w:style w:type="character" w:customStyle="1" w:styleId="3910">
    <w:name w:val="Знак Знак391"/>
    <w:locked/>
    <w:rsid w:val="00494D29"/>
    <w:rPr>
      <w:b/>
      <w:sz w:val="28"/>
      <w:lang w:val="ru-RU" w:eastAsia="ru-RU"/>
    </w:rPr>
  </w:style>
  <w:style w:type="character" w:customStyle="1" w:styleId="3810">
    <w:name w:val="Знак Знак381"/>
    <w:locked/>
    <w:rsid w:val="00494D29"/>
    <w:rPr>
      <w:b/>
      <w:i/>
      <w:sz w:val="26"/>
      <w:lang w:val="ru-RU" w:eastAsia="ru-RU"/>
    </w:rPr>
  </w:style>
  <w:style w:type="character" w:customStyle="1" w:styleId="3710">
    <w:name w:val="Знак Знак371"/>
    <w:locked/>
    <w:rsid w:val="00494D29"/>
    <w:rPr>
      <w:sz w:val="24"/>
      <w:lang w:val="ru-RU" w:eastAsia="ru-RU"/>
    </w:rPr>
  </w:style>
  <w:style w:type="character" w:customStyle="1" w:styleId="3610">
    <w:name w:val="Знак Знак361"/>
    <w:locked/>
    <w:rsid w:val="00494D29"/>
    <w:rPr>
      <w:sz w:val="24"/>
      <w:lang w:val="ru-RU" w:eastAsia="ru-RU"/>
    </w:rPr>
  </w:style>
  <w:style w:type="character" w:customStyle="1" w:styleId="3510">
    <w:name w:val="Знак Знак351"/>
    <w:locked/>
    <w:rsid w:val="00494D29"/>
    <w:rPr>
      <w:i/>
      <w:sz w:val="24"/>
      <w:lang w:val="ru-RU" w:eastAsia="ru-RU"/>
    </w:rPr>
  </w:style>
  <w:style w:type="character" w:customStyle="1" w:styleId="3410">
    <w:name w:val="Знак Знак341"/>
    <w:locked/>
    <w:rsid w:val="00494D29"/>
    <w:rPr>
      <w:rFonts w:ascii="Arial" w:hAnsi="Arial"/>
      <w:sz w:val="22"/>
      <w:lang w:val="ru-RU" w:eastAsia="ru-RU"/>
    </w:rPr>
  </w:style>
  <w:style w:type="character" w:customStyle="1" w:styleId="3310">
    <w:name w:val="Знак Знак331"/>
    <w:locked/>
    <w:rsid w:val="00494D29"/>
    <w:rPr>
      <w:rFonts w:ascii="Courier New" w:hAnsi="Courier New"/>
      <w:lang w:val="ru-RU" w:eastAsia="ru-RU"/>
    </w:rPr>
  </w:style>
  <w:style w:type="character" w:customStyle="1" w:styleId="3210">
    <w:name w:val="Знак Знак321"/>
    <w:locked/>
    <w:rsid w:val="00494D29"/>
    <w:rPr>
      <w:lang w:val="ru-RU" w:eastAsia="ru-RU"/>
    </w:rPr>
  </w:style>
  <w:style w:type="character" w:customStyle="1" w:styleId="3110">
    <w:name w:val="Знак Знак311"/>
    <w:locked/>
    <w:rsid w:val="00494D29"/>
    <w:rPr>
      <w:sz w:val="24"/>
      <w:lang w:val="ru-RU" w:eastAsia="ru-RU"/>
    </w:rPr>
  </w:style>
  <w:style w:type="character" w:customStyle="1" w:styleId="1fffff">
    <w:name w:val="Знак1 Знак Знак"/>
    <w:locked/>
    <w:rsid w:val="00494D29"/>
    <w:rPr>
      <w:sz w:val="24"/>
      <w:lang w:val="ru-RU" w:eastAsia="ru-RU"/>
    </w:rPr>
  </w:style>
  <w:style w:type="character" w:customStyle="1" w:styleId="191">
    <w:name w:val="Знак Знак191"/>
    <w:locked/>
    <w:rsid w:val="00494D29"/>
    <w:rPr>
      <w:sz w:val="24"/>
      <w:lang w:val="en-US" w:eastAsia="ru-RU"/>
    </w:rPr>
  </w:style>
  <w:style w:type="character" w:customStyle="1" w:styleId="1411">
    <w:name w:val="Знак Знак141"/>
    <w:locked/>
    <w:rsid w:val="00494D29"/>
    <w:rPr>
      <w:rFonts w:ascii="Cambria" w:hAnsi="Cambria"/>
      <w:i/>
      <w:color w:val="4F81BD"/>
      <w:spacing w:val="15"/>
      <w:sz w:val="24"/>
      <w:lang w:val="ru-RU" w:eastAsia="ru-RU"/>
    </w:rPr>
  </w:style>
  <w:style w:type="character" w:customStyle="1" w:styleId="1210">
    <w:name w:val="Знак Знак121"/>
    <w:locked/>
    <w:rsid w:val="00494D29"/>
    <w:rPr>
      <w:rFonts w:ascii="PragmaticaCTT" w:hAnsi="PragmaticaCTT"/>
      <w:sz w:val="24"/>
      <w:lang w:val="ru-RU" w:eastAsia="ru-RU"/>
    </w:rPr>
  </w:style>
  <w:style w:type="character" w:customStyle="1" w:styleId="2210">
    <w:name w:val="Знак Знак221"/>
    <w:locked/>
    <w:rsid w:val="00494D29"/>
    <w:rPr>
      <w:color w:val="000000"/>
      <w:sz w:val="24"/>
      <w:lang w:val="ru-RU" w:eastAsia="ru-RU"/>
    </w:rPr>
  </w:style>
  <w:style w:type="character" w:customStyle="1" w:styleId="291">
    <w:name w:val="Знак Знак291"/>
    <w:locked/>
    <w:rsid w:val="00494D29"/>
    <w:rPr>
      <w:sz w:val="16"/>
      <w:lang w:val="ru-RU" w:eastAsia="ru-RU"/>
    </w:rPr>
  </w:style>
  <w:style w:type="character" w:customStyle="1" w:styleId="251">
    <w:name w:val="Знак Знак251"/>
    <w:locked/>
    <w:rsid w:val="00494D29"/>
    <w:rPr>
      <w:sz w:val="24"/>
      <w:lang w:val="ru-RU" w:eastAsia="ru-RU"/>
    </w:rPr>
  </w:style>
  <w:style w:type="character" w:customStyle="1" w:styleId="281">
    <w:name w:val="Знак Знак281"/>
    <w:locked/>
    <w:rsid w:val="00494D29"/>
    <w:rPr>
      <w:sz w:val="16"/>
      <w:lang w:val="ru-RU" w:eastAsia="ru-RU"/>
    </w:rPr>
  </w:style>
  <w:style w:type="character" w:customStyle="1" w:styleId="2710">
    <w:name w:val="Знак Знак271"/>
    <w:locked/>
    <w:rsid w:val="00494D29"/>
    <w:rPr>
      <w:rFonts w:ascii="Courier New" w:hAnsi="Courier New"/>
      <w:lang w:val="ru-RU" w:eastAsia="ru-RU"/>
    </w:rPr>
  </w:style>
  <w:style w:type="character" w:customStyle="1" w:styleId="181">
    <w:name w:val="Знак Знак181"/>
    <w:locked/>
    <w:rsid w:val="00494D29"/>
    <w:rPr>
      <w:b/>
      <w:lang w:val="ru-RU" w:eastAsia="ru-RU"/>
    </w:rPr>
  </w:style>
  <w:style w:type="character" w:customStyle="1" w:styleId="201">
    <w:name w:val="Знак Знак201"/>
    <w:locked/>
    <w:rsid w:val="00494D29"/>
    <w:rPr>
      <w:rFonts w:ascii="Tahoma" w:hAnsi="Tahoma"/>
      <w:sz w:val="16"/>
      <w:lang w:val="ru-RU" w:eastAsia="ru-RU"/>
    </w:rPr>
  </w:style>
  <w:style w:type="paragraph" w:customStyle="1" w:styleId="2ff9">
    <w:name w:val="Знак Знак Знак Знак Знак Знак2"/>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494D29"/>
    <w:rPr>
      <w:i/>
      <w:color w:val="000000"/>
      <w:sz w:val="24"/>
      <w:lang w:eastAsia="ru-RU"/>
    </w:rPr>
  </w:style>
  <w:style w:type="paragraph" w:styleId="2ffb">
    <w:name w:val="Quote"/>
    <w:basedOn w:val="a3"/>
    <w:next w:val="a3"/>
    <w:link w:val="2ffa"/>
    <w:qFormat/>
    <w:rsid w:val="00494D29"/>
    <w:rPr>
      <w:rFonts w:asciiTheme="minorHAnsi" w:eastAsiaTheme="minorHAnsi" w:hAnsiTheme="minorHAnsi" w:cstheme="minorBidi"/>
      <w:i/>
      <w:color w:val="000000"/>
      <w:szCs w:val="22"/>
    </w:rPr>
  </w:style>
  <w:style w:type="character" w:customStyle="1" w:styleId="21f">
    <w:name w:val="Цитата 2 Знак1"/>
    <w:basedOn w:val="a4"/>
    <w:rsid w:val="00494D29"/>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494D29"/>
    <w:rPr>
      <w:rFonts w:cs="Times New Roman"/>
      <w:i w:val="0"/>
      <w:sz w:val="24"/>
      <w:szCs w:val="20"/>
      <w:lang w:eastAsia="ru-RU"/>
    </w:rPr>
  </w:style>
  <w:style w:type="paragraph" w:customStyle="1" w:styleId="msolistparagraph0">
    <w:name w:val="msolistparagraph"/>
    <w:basedOn w:val="a3"/>
    <w:rsid w:val="00494D29"/>
    <w:pPr>
      <w:spacing w:line="312" w:lineRule="auto"/>
      <w:ind w:left="720" w:firstLine="454"/>
      <w:contextualSpacing/>
      <w:jc w:val="both"/>
    </w:pPr>
  </w:style>
  <w:style w:type="character" w:customStyle="1" w:styleId="afffffffff5">
    <w:name w:val="ВЭС отступ Знак"/>
    <w:link w:val="afffffffff6"/>
    <w:locked/>
    <w:rsid w:val="00494D29"/>
    <w:rPr>
      <w:color w:val="000000"/>
      <w:sz w:val="24"/>
    </w:rPr>
  </w:style>
  <w:style w:type="paragraph" w:customStyle="1" w:styleId="afffffffff6">
    <w:name w:val="ВЭС отступ"/>
    <w:basedOn w:val="a3"/>
    <w:link w:val="afffffffff5"/>
    <w:rsid w:val="00494D29"/>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494D29"/>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494D29"/>
    <w:pPr>
      <w:spacing w:after="160" w:line="240" w:lineRule="exact"/>
    </w:pPr>
    <w:rPr>
      <w:rFonts w:ascii="Verdana" w:hAnsi="Verdana"/>
      <w:lang w:val="en-US" w:eastAsia="en-US"/>
    </w:rPr>
  </w:style>
  <w:style w:type="paragraph" w:customStyle="1" w:styleId="Li">
    <w:name w:val="Li"/>
    <w:basedOn w:val="a3"/>
    <w:rsid w:val="00494D29"/>
    <w:pPr>
      <w:shd w:val="clear" w:color="auto" w:fill="FFFFFF"/>
      <w:suppressAutoHyphens/>
    </w:pPr>
    <w:rPr>
      <w:lang w:eastAsia="ar-SA"/>
    </w:rPr>
  </w:style>
  <w:style w:type="paragraph" w:customStyle="1" w:styleId="afffffffff7">
    <w:name w:val="Название оглавления"/>
    <w:rsid w:val="00494D2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494D29"/>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494D29"/>
    <w:pPr>
      <w:jc w:val="both"/>
    </w:pPr>
    <w:rPr>
      <w:kern w:val="28"/>
      <w:szCs w:val="20"/>
    </w:rPr>
  </w:style>
  <w:style w:type="paragraph" w:customStyle="1" w:styleId="Tst-question">
    <w:name w:val="Tst-question"/>
    <w:basedOn w:val="a3"/>
    <w:rsid w:val="00494D29"/>
    <w:pPr>
      <w:numPr>
        <w:numId w:val="18"/>
      </w:numPr>
      <w:tabs>
        <w:tab w:val="clear" w:pos="357"/>
        <w:tab w:val="left" w:pos="360"/>
      </w:tabs>
      <w:jc w:val="both"/>
    </w:pPr>
    <w:rPr>
      <w:kern w:val="28"/>
      <w:szCs w:val="20"/>
    </w:rPr>
  </w:style>
  <w:style w:type="paragraph" w:customStyle="1" w:styleId="Tst10">
    <w:name w:val="Tst_1"/>
    <w:basedOn w:val="notabstyle"/>
    <w:rsid w:val="00494D29"/>
    <w:pPr>
      <w:tabs>
        <w:tab w:val="left" w:pos="720"/>
      </w:tabs>
      <w:ind w:left="720" w:hanging="360"/>
    </w:pPr>
  </w:style>
  <w:style w:type="paragraph" w:customStyle="1" w:styleId="afffffffff9">
    <w:name w:val="УПЛОТНЕННЫЙ"/>
    <w:basedOn w:val="a3"/>
    <w:rsid w:val="00494D29"/>
    <w:pPr>
      <w:ind w:firstLine="720"/>
      <w:jc w:val="both"/>
    </w:pPr>
    <w:rPr>
      <w:spacing w:val="-4"/>
      <w:sz w:val="28"/>
      <w:szCs w:val="20"/>
    </w:rPr>
  </w:style>
  <w:style w:type="paragraph" w:customStyle="1" w:styleId="afffffffffa">
    <w:name w:val="ОСНОВНОЙ"/>
    <w:basedOn w:val="a3"/>
    <w:rsid w:val="00494D29"/>
    <w:pPr>
      <w:autoSpaceDE w:val="0"/>
      <w:autoSpaceDN w:val="0"/>
      <w:adjustRightInd w:val="0"/>
      <w:ind w:firstLine="720"/>
      <w:jc w:val="both"/>
    </w:pPr>
    <w:rPr>
      <w:sz w:val="28"/>
      <w:szCs w:val="20"/>
    </w:rPr>
  </w:style>
  <w:style w:type="paragraph" w:customStyle="1" w:styleId="simple">
    <w:name w:val="simple"/>
    <w:basedOn w:val="a3"/>
    <w:rsid w:val="00494D29"/>
    <w:pPr>
      <w:spacing w:before="100" w:beforeAutospacing="1" w:after="100" w:afterAutospacing="1"/>
    </w:pPr>
  </w:style>
  <w:style w:type="paragraph" w:customStyle="1" w:styleId="uj">
    <w:name w:val="uj"/>
    <w:basedOn w:val="a3"/>
    <w:rsid w:val="00494D29"/>
    <w:pPr>
      <w:spacing w:before="100" w:beforeAutospacing="1" w:after="100" w:afterAutospacing="1"/>
    </w:pPr>
  </w:style>
  <w:style w:type="paragraph" w:customStyle="1" w:styleId="a4cxspmiddle">
    <w:name w:val="a4cxspmiddle"/>
    <w:basedOn w:val="a3"/>
    <w:rsid w:val="00494D29"/>
    <w:pPr>
      <w:spacing w:before="100" w:beforeAutospacing="1" w:after="100" w:afterAutospacing="1"/>
    </w:pPr>
    <w:rPr>
      <w:color w:val="000000"/>
    </w:rPr>
  </w:style>
  <w:style w:type="paragraph" w:customStyle="1" w:styleId="Style56">
    <w:name w:val="Style56"/>
    <w:basedOn w:val="a3"/>
    <w:rsid w:val="00494D29"/>
    <w:pPr>
      <w:widowControl w:val="0"/>
      <w:autoSpaceDE w:val="0"/>
      <w:autoSpaceDN w:val="0"/>
      <w:adjustRightInd w:val="0"/>
      <w:spacing w:line="194" w:lineRule="exact"/>
    </w:pPr>
  </w:style>
  <w:style w:type="paragraph" w:customStyle="1" w:styleId="otstup">
    <w:name w:val="otstup"/>
    <w:basedOn w:val="a3"/>
    <w:rsid w:val="00494D29"/>
    <w:pPr>
      <w:spacing w:before="100" w:beforeAutospacing="1" w:after="100" w:afterAutospacing="1"/>
    </w:pPr>
  </w:style>
  <w:style w:type="paragraph" w:customStyle="1" w:styleId="1fffff0">
    <w:name w:val="Схема документа1"/>
    <w:basedOn w:val="a3"/>
    <w:rsid w:val="00494D29"/>
    <w:pPr>
      <w:shd w:val="clear" w:color="auto" w:fill="000080"/>
    </w:pPr>
    <w:rPr>
      <w:rFonts w:ascii="Tahoma" w:hAnsi="Tahoma" w:cs="Tahoma"/>
      <w:sz w:val="20"/>
      <w:szCs w:val="20"/>
      <w:lang w:eastAsia="zh-CN"/>
    </w:rPr>
  </w:style>
  <w:style w:type="paragraph" w:customStyle="1" w:styleId="BodyText1">
    <w:name w:val="Body Text1"/>
    <w:basedOn w:val="Normal1"/>
    <w:rsid w:val="00494D29"/>
    <w:pPr>
      <w:widowControl/>
      <w:spacing w:line="360" w:lineRule="auto"/>
    </w:pPr>
    <w:rPr>
      <w:sz w:val="24"/>
    </w:rPr>
  </w:style>
  <w:style w:type="paragraph" w:customStyle="1" w:styleId="BodyText211">
    <w:name w:val="Body Text 211"/>
    <w:basedOn w:val="a3"/>
    <w:rsid w:val="00494D29"/>
    <w:pPr>
      <w:spacing w:line="360" w:lineRule="auto"/>
      <w:jc w:val="both"/>
    </w:pPr>
    <w:rPr>
      <w:szCs w:val="20"/>
    </w:rPr>
  </w:style>
  <w:style w:type="paragraph" w:customStyle="1" w:styleId="ListParagraph1">
    <w:name w:val="List Paragraph1"/>
    <w:basedOn w:val="a3"/>
    <w:link w:val="ListParagraphChar1"/>
    <w:rsid w:val="00494D29"/>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494D29"/>
    <w:rPr>
      <w:rFonts w:ascii="Calibri" w:eastAsia="Times New Roman" w:hAnsi="Calibri" w:cs="Times New Roman"/>
      <w:lang w:eastAsia="ru-RU"/>
    </w:rPr>
  </w:style>
  <w:style w:type="paragraph" w:customStyle="1" w:styleId="BodyText31">
    <w:name w:val="Body Text 31"/>
    <w:basedOn w:val="Normal1"/>
    <w:rsid w:val="00494D29"/>
    <w:pPr>
      <w:widowControl/>
      <w:jc w:val="both"/>
    </w:pPr>
    <w:rPr>
      <w:i/>
      <w:sz w:val="26"/>
    </w:rPr>
  </w:style>
  <w:style w:type="character" w:customStyle="1" w:styleId="1010">
    <w:name w:val="Знак Знак101"/>
    <w:locked/>
    <w:rsid w:val="00494D29"/>
    <w:rPr>
      <w:rFonts w:ascii="PragmaticaCTT" w:hAnsi="PragmaticaCTT"/>
      <w:sz w:val="24"/>
      <w:lang w:val="ru-RU" w:eastAsia="ru-RU"/>
    </w:rPr>
  </w:style>
  <w:style w:type="character" w:customStyle="1" w:styleId="4110">
    <w:name w:val="Знак Знак411"/>
    <w:locked/>
    <w:rsid w:val="00494D29"/>
    <w:rPr>
      <w:rFonts w:ascii="Arial" w:hAnsi="Arial"/>
      <w:b/>
      <w:i/>
      <w:sz w:val="28"/>
      <w:lang w:val="ru-RU" w:eastAsia="en-US"/>
    </w:rPr>
  </w:style>
  <w:style w:type="character" w:customStyle="1" w:styleId="1100">
    <w:name w:val="Знак Знак110"/>
    <w:rsid w:val="00494D29"/>
    <w:rPr>
      <w:rFonts w:ascii="Arial" w:hAnsi="Arial"/>
      <w:b/>
      <w:sz w:val="36"/>
      <w:lang w:val="ru-RU" w:eastAsia="en-US"/>
    </w:rPr>
  </w:style>
  <w:style w:type="character" w:customStyle="1" w:styleId="415">
    <w:name w:val="Заголовок 4 Знак1"/>
    <w:locked/>
    <w:rsid w:val="00494D29"/>
    <w:rPr>
      <w:rFonts w:ascii="Times New Roman" w:eastAsia="Times New Roman" w:hAnsi="Times New Roman"/>
      <w:b/>
      <w:sz w:val="28"/>
      <w:lang w:eastAsia="ru-RU"/>
    </w:rPr>
  </w:style>
  <w:style w:type="character" w:styleId="afffffffffb">
    <w:name w:val="Intense Emphasis"/>
    <w:qFormat/>
    <w:rsid w:val="00494D29"/>
    <w:rPr>
      <w:b/>
      <w:i/>
      <w:color w:val="4F81BD"/>
    </w:rPr>
  </w:style>
  <w:style w:type="character" w:styleId="afffffffffc">
    <w:name w:val="Subtle Reference"/>
    <w:qFormat/>
    <w:rsid w:val="00494D29"/>
    <w:rPr>
      <w:smallCaps/>
      <w:color w:val="C0504D"/>
      <w:u w:val="single"/>
    </w:rPr>
  </w:style>
  <w:style w:type="character" w:styleId="afffffffffd">
    <w:name w:val="Intense Reference"/>
    <w:qFormat/>
    <w:rsid w:val="00494D29"/>
    <w:rPr>
      <w:b/>
      <w:smallCaps/>
      <w:color w:val="C0504D"/>
      <w:spacing w:val="5"/>
      <w:u w:val="single"/>
    </w:rPr>
  </w:style>
  <w:style w:type="character" w:styleId="afffffffffe">
    <w:name w:val="Book Title"/>
    <w:qFormat/>
    <w:rsid w:val="00494D29"/>
    <w:rPr>
      <w:b/>
      <w:smallCaps/>
      <w:spacing w:val="5"/>
    </w:rPr>
  </w:style>
  <w:style w:type="character" w:customStyle="1" w:styleId="612">
    <w:name w:val="Заголовок 6 Знак1"/>
    <w:rsid w:val="00494D29"/>
    <w:rPr>
      <w:b/>
      <w:sz w:val="22"/>
      <w:lang w:val="ru-RU" w:eastAsia="ru-RU"/>
    </w:rPr>
  </w:style>
  <w:style w:type="character" w:customStyle="1" w:styleId="712">
    <w:name w:val="Заголовок 7 Знак1"/>
    <w:rsid w:val="00494D29"/>
    <w:rPr>
      <w:sz w:val="24"/>
      <w:lang w:val="ru-RU" w:eastAsia="ru-RU"/>
    </w:rPr>
  </w:style>
  <w:style w:type="character" w:customStyle="1" w:styleId="813">
    <w:name w:val="Заголовок 8 Знак1"/>
    <w:rsid w:val="00494D29"/>
    <w:rPr>
      <w:rFonts w:ascii="Calibri" w:hAnsi="Calibri"/>
      <w:i/>
      <w:sz w:val="24"/>
      <w:lang w:val="ru-RU" w:eastAsia="en-US"/>
    </w:rPr>
  </w:style>
  <w:style w:type="character" w:customStyle="1" w:styleId="911">
    <w:name w:val="Заголовок 9 Знак1"/>
    <w:rsid w:val="00494D29"/>
    <w:rPr>
      <w:rFonts w:ascii="Arial" w:hAnsi="Arial"/>
      <w:sz w:val="22"/>
      <w:lang w:val="ru-RU" w:eastAsia="ru-RU"/>
    </w:rPr>
  </w:style>
  <w:style w:type="character" w:customStyle="1" w:styleId="tbb121">
    <w:name w:val="tbb121"/>
    <w:rsid w:val="00494D29"/>
    <w:rPr>
      <w:rFonts w:ascii="Arial" w:hAnsi="Arial"/>
      <w:b/>
      <w:color w:val="000000"/>
      <w:sz w:val="18"/>
      <w:u w:val="none"/>
    </w:rPr>
  </w:style>
  <w:style w:type="character" w:customStyle="1" w:styleId="tbl121">
    <w:name w:val="tbl121"/>
    <w:rsid w:val="00494D29"/>
    <w:rPr>
      <w:rFonts w:ascii="Tahoma" w:hAnsi="Tahoma"/>
      <w:color w:val="000000"/>
      <w:sz w:val="18"/>
      <w:u w:val="none"/>
    </w:rPr>
  </w:style>
  <w:style w:type="character" w:customStyle="1" w:styleId="em11">
    <w:name w:val="em11"/>
    <w:rsid w:val="00494D29"/>
    <w:rPr>
      <w:b/>
      <w:sz w:val="24"/>
    </w:rPr>
  </w:style>
  <w:style w:type="character" w:customStyle="1" w:styleId="8pt">
    <w:name w:val="Основной текст + 8 pt"/>
    <w:rsid w:val="00494D29"/>
    <w:rPr>
      <w:rFonts w:ascii="Times New Roman" w:eastAsia="Times New Roman" w:hAnsi="Times New Roman"/>
      <w:spacing w:val="0"/>
      <w:sz w:val="16"/>
    </w:rPr>
  </w:style>
  <w:style w:type="character" w:customStyle="1" w:styleId="7pt">
    <w:name w:val="Основной текст + 7 pt"/>
    <w:rsid w:val="00494D29"/>
    <w:rPr>
      <w:rFonts w:ascii="Times New Roman" w:eastAsia="Times New Roman" w:hAnsi="Times New Roman"/>
      <w:spacing w:val="0"/>
      <w:sz w:val="14"/>
    </w:rPr>
  </w:style>
  <w:style w:type="character" w:customStyle="1" w:styleId="10pt0">
    <w:name w:val="Основной текст + 10 pt"/>
    <w:rsid w:val="00494D29"/>
    <w:rPr>
      <w:rFonts w:ascii="Times New Roman" w:eastAsia="Times New Roman" w:hAnsi="Times New Roman"/>
      <w:b/>
      <w:spacing w:val="0"/>
      <w:sz w:val="20"/>
    </w:rPr>
  </w:style>
  <w:style w:type="character" w:customStyle="1" w:styleId="5pt">
    <w:name w:val="Основной текст + 5 pt"/>
    <w:rsid w:val="00494D29"/>
    <w:rPr>
      <w:rFonts w:ascii="Times New Roman" w:eastAsia="Times New Roman" w:hAnsi="Times New Roman"/>
      <w:spacing w:val="10"/>
      <w:sz w:val="10"/>
    </w:rPr>
  </w:style>
  <w:style w:type="character" w:customStyle="1" w:styleId="9pt">
    <w:name w:val="Основной текст + 9 pt"/>
    <w:rsid w:val="00494D29"/>
    <w:rPr>
      <w:rFonts w:ascii="Times New Roman" w:eastAsia="Times New Roman" w:hAnsi="Times New Roman"/>
      <w:spacing w:val="0"/>
      <w:sz w:val="18"/>
    </w:rPr>
  </w:style>
  <w:style w:type="character" w:customStyle="1" w:styleId="TimesNewRoman0">
    <w:name w:val="Основной текст + Times New Roman"/>
    <w:rsid w:val="00494D29"/>
    <w:rPr>
      <w:rFonts w:ascii="Times New Roman" w:eastAsia="Times New Roman" w:hAnsi="Times New Roman"/>
      <w:spacing w:val="0"/>
      <w:sz w:val="21"/>
    </w:rPr>
  </w:style>
  <w:style w:type="character" w:customStyle="1" w:styleId="WW-9pt">
    <w:name w:val="WW-Основной текст + 9 pt"/>
    <w:rsid w:val="00494D29"/>
    <w:rPr>
      <w:rFonts w:ascii="Times New Roman" w:eastAsia="Times New Roman" w:hAnsi="Times New Roman"/>
      <w:spacing w:val="0"/>
      <w:sz w:val="18"/>
    </w:rPr>
  </w:style>
  <w:style w:type="character" w:customStyle="1" w:styleId="FontStyle124">
    <w:name w:val="Font Style124"/>
    <w:rsid w:val="00494D29"/>
    <w:rPr>
      <w:rFonts w:ascii="Times New Roman" w:hAnsi="Times New Roman"/>
      <w:b/>
      <w:sz w:val="18"/>
    </w:rPr>
  </w:style>
  <w:style w:type="character" w:customStyle="1" w:styleId="red">
    <w:name w:val="red"/>
    <w:rsid w:val="00494D29"/>
    <w:rPr>
      <w:rFonts w:cs="Times New Roman"/>
    </w:rPr>
  </w:style>
  <w:style w:type="character" w:customStyle="1" w:styleId="msosubtleemphasis0">
    <w:name w:val="msosubtleemphasis"/>
    <w:rsid w:val="00494D29"/>
    <w:rPr>
      <w:i/>
      <w:color w:val="808080"/>
    </w:rPr>
  </w:style>
  <w:style w:type="character" w:customStyle="1" w:styleId="FontStyle120">
    <w:name w:val="Font Style120"/>
    <w:rsid w:val="00494D29"/>
    <w:rPr>
      <w:rFonts w:ascii="Times New Roman" w:hAnsi="Times New Roman"/>
      <w:b/>
      <w:sz w:val="26"/>
    </w:rPr>
  </w:style>
  <w:style w:type="character" w:customStyle="1" w:styleId="FontStyle121">
    <w:name w:val="Font Style121"/>
    <w:rsid w:val="00494D29"/>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494D29"/>
    <w:pPr>
      <w:spacing w:after="160" w:line="240" w:lineRule="exact"/>
    </w:pPr>
    <w:rPr>
      <w:rFonts w:ascii="Verdana" w:hAnsi="Verdana"/>
      <w:lang w:val="en-US" w:eastAsia="en-US"/>
    </w:rPr>
  </w:style>
  <w:style w:type="character" w:customStyle="1" w:styleId="font0">
    <w:name w:val="font0"/>
    <w:rsid w:val="00494D29"/>
    <w:rPr>
      <w:rFonts w:cs="Times New Roman"/>
    </w:rPr>
  </w:style>
  <w:style w:type="character" w:customStyle="1" w:styleId="s3">
    <w:name w:val="s3"/>
    <w:rsid w:val="00494D29"/>
  </w:style>
  <w:style w:type="character" w:customStyle="1" w:styleId="FontStyle46">
    <w:name w:val="Font Style46"/>
    <w:rsid w:val="00494D29"/>
    <w:rPr>
      <w:rFonts w:ascii="Times New Roman" w:hAnsi="Times New Roman"/>
      <w:b/>
      <w:sz w:val="30"/>
    </w:rPr>
  </w:style>
  <w:style w:type="character" w:customStyle="1" w:styleId="newstitle">
    <w:name w:val="news_title"/>
    <w:rsid w:val="00494D29"/>
    <w:rPr>
      <w:rFonts w:cs="Times New Roman"/>
    </w:rPr>
  </w:style>
  <w:style w:type="character" w:customStyle="1" w:styleId="s1">
    <w:name w:val="s1"/>
    <w:rsid w:val="00494D29"/>
  </w:style>
  <w:style w:type="paragraph" w:customStyle="1" w:styleId="31b">
    <w:name w:val="Знак31"/>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494D29"/>
    <w:rPr>
      <w:b/>
      <w:sz w:val="2"/>
      <w:bdr w:val="single" w:sz="6" w:space="0" w:color="0000FF"/>
      <w:shd w:val="clear" w:color="auto" w:fill="CCCCFF"/>
    </w:rPr>
  </w:style>
  <w:style w:type="character" w:customStyle="1" w:styleId="FontStyle264">
    <w:name w:val="Font Style264"/>
    <w:rsid w:val="00494D29"/>
    <w:rPr>
      <w:rFonts w:ascii="Franklin Gothic Demi" w:hAnsi="Franklin Gothic Demi"/>
      <w:b/>
      <w:sz w:val="22"/>
    </w:rPr>
  </w:style>
  <w:style w:type="character" w:customStyle="1" w:styleId="FontStyle260">
    <w:name w:val="Font Style260"/>
    <w:rsid w:val="00494D29"/>
    <w:rPr>
      <w:rFonts w:ascii="Franklin Gothic Demi" w:hAnsi="Franklin Gothic Demi"/>
      <w:b/>
      <w:sz w:val="26"/>
    </w:rPr>
  </w:style>
  <w:style w:type="character" w:customStyle="1" w:styleId="FontStyle426">
    <w:name w:val="Font Style426"/>
    <w:rsid w:val="00494D29"/>
    <w:rPr>
      <w:rFonts w:ascii="Times New Roman" w:hAnsi="Times New Roman"/>
      <w:color w:val="000000"/>
      <w:sz w:val="20"/>
    </w:rPr>
  </w:style>
  <w:style w:type="character" w:customStyle="1" w:styleId="FontStyle707">
    <w:name w:val="Font Style707"/>
    <w:rsid w:val="00494D29"/>
    <w:rPr>
      <w:rFonts w:ascii="Bookman Old Style" w:hAnsi="Bookman Old Style"/>
      <w:color w:val="000000"/>
      <w:sz w:val="16"/>
    </w:rPr>
  </w:style>
  <w:style w:type="character" w:customStyle="1" w:styleId="FontStyle679">
    <w:name w:val="Font Style679"/>
    <w:rsid w:val="00494D29"/>
    <w:rPr>
      <w:rFonts w:ascii="Times New Roman" w:hAnsi="Times New Roman"/>
      <w:i/>
      <w:color w:val="000000"/>
      <w:sz w:val="20"/>
    </w:rPr>
  </w:style>
  <w:style w:type="character" w:customStyle="1" w:styleId="FontStyle695">
    <w:name w:val="Font Style695"/>
    <w:rsid w:val="00494D29"/>
    <w:rPr>
      <w:rFonts w:ascii="Times New Roman" w:hAnsi="Times New Roman"/>
      <w:b/>
      <w:color w:val="000000"/>
      <w:sz w:val="16"/>
    </w:rPr>
  </w:style>
  <w:style w:type="character" w:customStyle="1" w:styleId="FontStyle527">
    <w:name w:val="Font Style527"/>
    <w:rsid w:val="00494D29"/>
    <w:rPr>
      <w:rFonts w:ascii="Times New Roman" w:hAnsi="Times New Roman"/>
      <w:b/>
      <w:color w:val="000000"/>
      <w:sz w:val="16"/>
    </w:rPr>
  </w:style>
  <w:style w:type="character" w:customStyle="1" w:styleId="FontStyle236">
    <w:name w:val="Font Style236"/>
    <w:rsid w:val="00494D29"/>
    <w:rPr>
      <w:rFonts w:ascii="Times New Roman" w:hAnsi="Times New Roman"/>
      <w:color w:val="000000"/>
      <w:sz w:val="20"/>
    </w:rPr>
  </w:style>
  <w:style w:type="character" w:customStyle="1" w:styleId="FontStyle719">
    <w:name w:val="Font Style719"/>
    <w:rsid w:val="00494D29"/>
    <w:rPr>
      <w:rFonts w:ascii="Bookman Old Style" w:hAnsi="Bookman Old Style"/>
      <w:b/>
      <w:color w:val="000000"/>
      <w:sz w:val="16"/>
    </w:rPr>
  </w:style>
  <w:style w:type="character" w:customStyle="1" w:styleId="FontStyle720">
    <w:name w:val="Font Style720"/>
    <w:rsid w:val="00494D29"/>
    <w:rPr>
      <w:rFonts w:ascii="Tahoma" w:hAnsi="Tahoma"/>
      <w:color w:val="000000"/>
      <w:sz w:val="14"/>
    </w:rPr>
  </w:style>
  <w:style w:type="character" w:customStyle="1" w:styleId="FontStyle815">
    <w:name w:val="Font Style815"/>
    <w:rsid w:val="00494D29"/>
    <w:rPr>
      <w:rFonts w:ascii="Bookman Old Style" w:hAnsi="Bookman Old Style"/>
      <w:color w:val="000000"/>
      <w:sz w:val="16"/>
    </w:rPr>
  </w:style>
  <w:style w:type="character" w:customStyle="1" w:styleId="FontStyle106">
    <w:name w:val="Font Style106"/>
    <w:rsid w:val="00494D29"/>
    <w:rPr>
      <w:rFonts w:ascii="Times New Roman" w:hAnsi="Times New Roman"/>
      <w:color w:val="000000"/>
      <w:sz w:val="24"/>
    </w:rPr>
  </w:style>
  <w:style w:type="character" w:customStyle="1" w:styleId="FontStyle122">
    <w:name w:val="Font Style122"/>
    <w:rsid w:val="00494D29"/>
    <w:rPr>
      <w:rFonts w:ascii="Times New Roman" w:hAnsi="Times New Roman"/>
      <w:color w:val="000000"/>
      <w:sz w:val="22"/>
    </w:rPr>
  </w:style>
  <w:style w:type="character" w:customStyle="1" w:styleId="146pt">
    <w:name w:val="Основной текст (14) + 6 pt"/>
    <w:rsid w:val="00494D29"/>
    <w:rPr>
      <w:rFonts w:ascii="Times New Roman" w:hAnsi="Times New Roman"/>
      <w:sz w:val="12"/>
      <w:shd w:val="clear" w:color="auto" w:fill="FFFFFF"/>
    </w:rPr>
  </w:style>
  <w:style w:type="character" w:customStyle="1" w:styleId="listing-desc">
    <w:name w:val="listing-desc"/>
    <w:rsid w:val="00494D29"/>
  </w:style>
  <w:style w:type="character" w:customStyle="1" w:styleId="FontStyle436">
    <w:name w:val="Font Style436"/>
    <w:rsid w:val="00494D29"/>
    <w:rPr>
      <w:rFonts w:ascii="Times New Roman" w:hAnsi="Times New Roman"/>
      <w:b/>
      <w:sz w:val="18"/>
    </w:rPr>
  </w:style>
  <w:style w:type="character" w:customStyle="1" w:styleId="FontStyle434">
    <w:name w:val="Font Style434"/>
    <w:rsid w:val="00494D29"/>
    <w:rPr>
      <w:rFonts w:ascii="Times New Roman" w:hAnsi="Times New Roman"/>
      <w:sz w:val="18"/>
    </w:rPr>
  </w:style>
  <w:style w:type="character" w:customStyle="1" w:styleId="912">
    <w:name w:val="Знак Знак91"/>
    <w:locked/>
    <w:rsid w:val="00494D29"/>
    <w:rPr>
      <w:rFonts w:ascii="Cambria" w:eastAsia="Times New Roman" w:hAnsi="Cambria"/>
      <w:b/>
      <w:color w:val="4F81BD"/>
      <w:sz w:val="26"/>
      <w:lang w:val="ru-RU" w:eastAsia="en-US"/>
    </w:rPr>
  </w:style>
  <w:style w:type="character" w:customStyle="1" w:styleId="532">
    <w:name w:val="Знак Знак53"/>
    <w:locked/>
    <w:rsid w:val="00494D29"/>
    <w:rPr>
      <w:b/>
      <w:caps/>
      <w:sz w:val="24"/>
      <w:lang w:val="ru-RU" w:eastAsia="ru-RU"/>
    </w:rPr>
  </w:style>
  <w:style w:type="character" w:customStyle="1" w:styleId="2ffd">
    <w:name w:val="Основной текст Знак Знак Знак2"/>
    <w:locked/>
    <w:rsid w:val="00494D29"/>
    <w:rPr>
      <w:sz w:val="24"/>
      <w:lang w:val="ru-RU" w:eastAsia="ru-RU"/>
    </w:rPr>
  </w:style>
  <w:style w:type="character" w:customStyle="1" w:styleId="FontStyle126">
    <w:name w:val="Font Style126"/>
    <w:rsid w:val="00494D29"/>
    <w:rPr>
      <w:rFonts w:ascii="Times New Roman" w:hAnsi="Times New Roman"/>
      <w:color w:val="000000"/>
      <w:sz w:val="20"/>
    </w:rPr>
  </w:style>
  <w:style w:type="character" w:customStyle="1" w:styleId="1310">
    <w:name w:val="Знак Знак131"/>
    <w:locked/>
    <w:rsid w:val="00494D29"/>
    <w:rPr>
      <w:color w:val="000000"/>
      <w:sz w:val="24"/>
    </w:rPr>
  </w:style>
  <w:style w:type="character" w:customStyle="1" w:styleId="1110">
    <w:name w:val="Знак Знак111"/>
    <w:locked/>
    <w:rsid w:val="00494D29"/>
    <w:rPr>
      <w:sz w:val="24"/>
    </w:rPr>
  </w:style>
  <w:style w:type="character" w:customStyle="1" w:styleId="231">
    <w:name w:val="Знак Знак231"/>
    <w:locked/>
    <w:rsid w:val="00494D29"/>
    <w:rPr>
      <w:sz w:val="24"/>
      <w:lang w:val="ru-RU" w:eastAsia="ru-RU"/>
    </w:rPr>
  </w:style>
  <w:style w:type="character" w:customStyle="1" w:styleId="5311">
    <w:name w:val="Знак Знак531"/>
    <w:locked/>
    <w:rsid w:val="00494D29"/>
    <w:rPr>
      <w:b/>
      <w:caps/>
      <w:sz w:val="24"/>
      <w:lang w:val="ru-RU" w:eastAsia="ru-RU"/>
    </w:rPr>
  </w:style>
  <w:style w:type="character" w:customStyle="1" w:styleId="1510">
    <w:name w:val="Знак Знак151"/>
    <w:rsid w:val="00494D29"/>
    <w:rPr>
      <w:rFonts w:ascii="Times New Roman" w:eastAsia="Times New Roman" w:hAnsi="Times New Roman"/>
      <w:sz w:val="24"/>
      <w:lang w:eastAsia="ru-RU"/>
    </w:rPr>
  </w:style>
  <w:style w:type="character" w:customStyle="1" w:styleId="461">
    <w:name w:val="Знак Знак46"/>
    <w:locked/>
    <w:rsid w:val="00494D29"/>
    <w:rPr>
      <w:rFonts w:ascii="Arial" w:hAnsi="Arial"/>
      <w:b/>
      <w:i/>
      <w:sz w:val="28"/>
      <w:lang w:val="ru-RU" w:eastAsia="en-US"/>
    </w:rPr>
  </w:style>
  <w:style w:type="character" w:customStyle="1" w:styleId="171">
    <w:name w:val="Знак Знак171"/>
    <w:locked/>
    <w:rsid w:val="00494D29"/>
    <w:rPr>
      <w:i/>
      <w:sz w:val="24"/>
      <w:lang w:val="ru-RU" w:eastAsia="ru-RU"/>
    </w:rPr>
  </w:style>
  <w:style w:type="paragraph" w:customStyle="1" w:styleId="rvps4">
    <w:name w:val="rvps4"/>
    <w:basedOn w:val="a3"/>
    <w:rsid w:val="00494D29"/>
    <w:pPr>
      <w:jc w:val="both"/>
    </w:pPr>
  </w:style>
  <w:style w:type="character" w:customStyle="1" w:styleId="3f7">
    <w:name w:val="3 ступень Знак"/>
    <w:link w:val="3f8"/>
    <w:locked/>
    <w:rsid w:val="00494D29"/>
    <w:rPr>
      <w:rFonts w:ascii="BodoniCTT" w:hAnsi="BodoniCTT"/>
      <w:b/>
    </w:rPr>
  </w:style>
  <w:style w:type="paragraph" w:customStyle="1" w:styleId="3f8">
    <w:name w:val="3 ступень"/>
    <w:basedOn w:val="a3"/>
    <w:link w:val="3f7"/>
    <w:rsid w:val="00494D29"/>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494D2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494D29"/>
    <w:pPr>
      <w:spacing w:before="100" w:beforeAutospacing="1" w:after="100" w:afterAutospacing="1"/>
    </w:pPr>
  </w:style>
  <w:style w:type="paragraph" w:customStyle="1" w:styleId="p4">
    <w:name w:val="p4"/>
    <w:basedOn w:val="a3"/>
    <w:rsid w:val="00494D29"/>
    <w:pPr>
      <w:spacing w:before="100" w:beforeAutospacing="1" w:after="100" w:afterAutospacing="1"/>
    </w:pPr>
  </w:style>
  <w:style w:type="character" w:customStyle="1" w:styleId="rvts6">
    <w:name w:val="rvts6"/>
    <w:rsid w:val="00494D29"/>
    <w:rPr>
      <w:rFonts w:ascii="Times New Roman" w:hAnsi="Times New Roman"/>
      <w:sz w:val="28"/>
    </w:rPr>
  </w:style>
  <w:style w:type="character" w:customStyle="1" w:styleId="3917">
    <w:name w:val="3917"/>
    <w:rsid w:val="00494D29"/>
    <w:rPr>
      <w:rFonts w:cs="Times New Roman"/>
    </w:rPr>
  </w:style>
  <w:style w:type="character" w:customStyle="1" w:styleId="epm">
    <w:name w:val="epm"/>
    <w:rsid w:val="00494D29"/>
  </w:style>
  <w:style w:type="character" w:customStyle="1" w:styleId="affffffffff">
    <w:name w:val="Стиль Зеленый"/>
    <w:rsid w:val="00494D29"/>
    <w:rPr>
      <w:color w:val="00B050"/>
      <w:spacing w:val="0"/>
    </w:rPr>
  </w:style>
  <w:style w:type="character" w:customStyle="1" w:styleId="s10">
    <w:name w:val="s_10"/>
    <w:rsid w:val="00494D29"/>
    <w:rPr>
      <w:rFonts w:cs="Times New Roman"/>
    </w:rPr>
  </w:style>
  <w:style w:type="character" w:customStyle="1" w:styleId="s5">
    <w:name w:val="s5"/>
    <w:rsid w:val="00494D29"/>
    <w:rPr>
      <w:rFonts w:cs="Times New Roman"/>
    </w:rPr>
  </w:style>
  <w:style w:type="character" w:customStyle="1" w:styleId="sz12">
    <w:name w:val="sz12"/>
    <w:rsid w:val="00494D29"/>
    <w:rPr>
      <w:rFonts w:cs="Times New Roman"/>
    </w:rPr>
  </w:style>
  <w:style w:type="character" w:customStyle="1" w:styleId="s6">
    <w:name w:val="s6"/>
    <w:rsid w:val="00494D29"/>
    <w:rPr>
      <w:rFonts w:cs="Times New Roman"/>
    </w:rPr>
  </w:style>
  <w:style w:type="character" w:customStyle="1" w:styleId="11d">
    <w:name w:val="Знак1 Знак Знак1"/>
    <w:locked/>
    <w:rsid w:val="00494D29"/>
    <w:rPr>
      <w:rFonts w:ascii="Times New Roman" w:eastAsia="Times New Roman" w:hAnsi="Times New Roman"/>
      <w:sz w:val="24"/>
      <w:lang w:eastAsia="ru-RU"/>
    </w:rPr>
  </w:style>
  <w:style w:type="character" w:customStyle="1" w:styleId="4610">
    <w:name w:val="Знак Знак461"/>
    <w:locked/>
    <w:rsid w:val="00494D29"/>
    <w:rPr>
      <w:b/>
      <w:sz w:val="27"/>
      <w:lang w:val="ru-RU" w:eastAsia="ru-RU"/>
    </w:rPr>
  </w:style>
  <w:style w:type="character" w:customStyle="1" w:styleId="481">
    <w:name w:val="Знак Знак48"/>
    <w:locked/>
    <w:rsid w:val="00494D29"/>
    <w:rPr>
      <w:b/>
      <w:sz w:val="27"/>
      <w:lang w:val="ru-RU" w:eastAsia="ru-RU"/>
    </w:rPr>
  </w:style>
  <w:style w:type="character" w:customStyle="1" w:styleId="441">
    <w:name w:val="Знак Знак44"/>
    <w:locked/>
    <w:rsid w:val="00494D29"/>
    <w:rPr>
      <w:sz w:val="24"/>
    </w:rPr>
  </w:style>
  <w:style w:type="character" w:customStyle="1" w:styleId="514">
    <w:name w:val="Знак Знак51"/>
    <w:locked/>
    <w:rsid w:val="00494D29"/>
    <w:rPr>
      <w:b/>
      <w:sz w:val="27"/>
      <w:lang w:val="ru-RU" w:eastAsia="ru-RU"/>
    </w:rPr>
  </w:style>
  <w:style w:type="character" w:customStyle="1" w:styleId="431">
    <w:name w:val="Знак Знак43"/>
    <w:locked/>
    <w:rsid w:val="00494D29"/>
    <w:rPr>
      <w:color w:val="000000"/>
      <w:sz w:val="24"/>
      <w:lang w:eastAsia="ru-RU"/>
    </w:rPr>
  </w:style>
  <w:style w:type="paragraph" w:customStyle="1" w:styleId="Style39">
    <w:name w:val="Style3"/>
    <w:basedOn w:val="a3"/>
    <w:rsid w:val="00494D29"/>
    <w:pPr>
      <w:widowControl w:val="0"/>
      <w:autoSpaceDE w:val="0"/>
      <w:autoSpaceDN w:val="0"/>
      <w:adjustRightInd w:val="0"/>
      <w:spacing w:line="259" w:lineRule="exact"/>
      <w:ind w:firstLine="542"/>
      <w:jc w:val="both"/>
    </w:pPr>
  </w:style>
  <w:style w:type="character" w:customStyle="1" w:styleId="421">
    <w:name w:val="Знак Знак42"/>
    <w:rsid w:val="00494D29"/>
    <w:rPr>
      <w:rFonts w:ascii="Times New Roman" w:eastAsia="Times New Roman" w:hAnsi="Times New Roman"/>
      <w:sz w:val="16"/>
    </w:rPr>
  </w:style>
  <w:style w:type="character" w:customStyle="1" w:styleId="490">
    <w:name w:val="Знак Знак49"/>
    <w:rsid w:val="00494D29"/>
    <w:rPr>
      <w:rFonts w:ascii="Times New Roman" w:eastAsia="Times New Roman" w:hAnsi="Times New Roman"/>
      <w:b/>
      <w:caps/>
      <w:sz w:val="24"/>
      <w:lang w:eastAsia="ru-RU"/>
    </w:rPr>
  </w:style>
  <w:style w:type="character" w:customStyle="1" w:styleId="471">
    <w:name w:val="Знак Знак47"/>
    <w:rsid w:val="00494D29"/>
    <w:rPr>
      <w:rFonts w:ascii="Times New Roman" w:eastAsia="Times New Roman" w:hAnsi="Times New Roman"/>
      <w:b/>
      <w:sz w:val="27"/>
      <w:lang w:eastAsia="ru-RU"/>
    </w:rPr>
  </w:style>
  <w:style w:type="character" w:customStyle="1" w:styleId="451">
    <w:name w:val="Знак Знак45"/>
    <w:rsid w:val="00494D29"/>
    <w:rPr>
      <w:rFonts w:ascii="Times New Roman" w:eastAsia="Times New Roman" w:hAnsi="Times New Roman"/>
      <w:b/>
      <w:i/>
      <w:sz w:val="26"/>
      <w:lang w:eastAsia="ru-RU"/>
    </w:rPr>
  </w:style>
  <w:style w:type="character" w:customStyle="1" w:styleId="1fffff1">
    <w:name w:val="Заголовок №1_"/>
    <w:link w:val="1fffff2"/>
    <w:locked/>
    <w:rsid w:val="00494D29"/>
    <w:rPr>
      <w:sz w:val="23"/>
      <w:shd w:val="clear" w:color="auto" w:fill="FFFFFF"/>
    </w:rPr>
  </w:style>
  <w:style w:type="paragraph" w:customStyle="1" w:styleId="1fffff2">
    <w:name w:val="Заголовок №1"/>
    <w:basedOn w:val="a3"/>
    <w:link w:val="1fffff1"/>
    <w:rsid w:val="00494D29"/>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494D29"/>
    <w:rPr>
      <w:rFonts w:ascii="Times New Roman" w:hAnsi="Times New Roman"/>
      <w:spacing w:val="0"/>
      <w:sz w:val="20"/>
    </w:rPr>
  </w:style>
  <w:style w:type="character" w:customStyle="1" w:styleId="c7">
    <w:name w:val="c7"/>
    <w:rsid w:val="00494D29"/>
    <w:rPr>
      <w:rFonts w:cs="Times New Roman"/>
    </w:rPr>
  </w:style>
  <w:style w:type="character" w:customStyle="1" w:styleId="affffffffff0">
    <w:name w:val="полужирный"/>
    <w:rsid w:val="00494D29"/>
    <w:rPr>
      <w:rFonts w:ascii="Times New Roman" w:hAnsi="Times New Roman"/>
      <w:b/>
      <w:color w:val="auto"/>
      <w:sz w:val="24"/>
    </w:rPr>
  </w:style>
  <w:style w:type="paragraph" w:customStyle="1" w:styleId="ipara">
    <w:name w:val="ipara"/>
    <w:basedOn w:val="a3"/>
    <w:rsid w:val="00494D29"/>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494D29"/>
    <w:rPr>
      <w:rFonts w:ascii="Times New Roman" w:hAnsi="Times New Roman"/>
      <w:b/>
      <w:i/>
      <w:sz w:val="24"/>
    </w:rPr>
  </w:style>
  <w:style w:type="character" w:customStyle="1" w:styleId="743">
    <w:name w:val="Основной текст (7)43"/>
    <w:rsid w:val="00494D29"/>
    <w:rPr>
      <w:rFonts w:ascii="Times New Roman" w:hAnsi="Times New Roman"/>
      <w:spacing w:val="0"/>
      <w:sz w:val="20"/>
    </w:rPr>
  </w:style>
  <w:style w:type="paragraph" w:customStyle="1" w:styleId="affffffffff1">
    <w:name w:val="Разработчик"/>
    <w:basedOn w:val="a3"/>
    <w:rsid w:val="00494D29"/>
    <w:pPr>
      <w:jc w:val="both"/>
    </w:pPr>
    <w:rPr>
      <w:b/>
      <w:sz w:val="20"/>
    </w:rPr>
  </w:style>
  <w:style w:type="character" w:customStyle="1" w:styleId="533">
    <w:name w:val="Знак5 Знак Знак3"/>
    <w:locked/>
    <w:rsid w:val="00494D29"/>
    <w:rPr>
      <w:sz w:val="16"/>
    </w:rPr>
  </w:style>
  <w:style w:type="character" w:customStyle="1" w:styleId="500">
    <w:name w:val="Знак Знак50"/>
    <w:locked/>
    <w:rsid w:val="00494D29"/>
    <w:rPr>
      <w:b/>
      <w:sz w:val="28"/>
      <w:lang w:val="ru-RU" w:eastAsia="ru-RU"/>
    </w:rPr>
  </w:style>
  <w:style w:type="character" w:customStyle="1" w:styleId="521">
    <w:name w:val="Знак Знак52"/>
    <w:rsid w:val="00494D29"/>
    <w:rPr>
      <w:rFonts w:ascii="Arial" w:eastAsia="Times New Roman" w:hAnsi="Arial"/>
      <w:b/>
      <w:i/>
      <w:sz w:val="28"/>
    </w:rPr>
  </w:style>
  <w:style w:type="paragraph" w:customStyle="1" w:styleId="p7">
    <w:name w:val="p7"/>
    <w:basedOn w:val="a3"/>
    <w:rsid w:val="00494D29"/>
    <w:pPr>
      <w:spacing w:before="100" w:beforeAutospacing="1" w:after="100" w:afterAutospacing="1"/>
    </w:pPr>
  </w:style>
  <w:style w:type="paragraph" w:customStyle="1" w:styleId="p9">
    <w:name w:val="p9"/>
    <w:basedOn w:val="a3"/>
    <w:rsid w:val="00494D29"/>
    <w:pPr>
      <w:spacing w:before="100" w:beforeAutospacing="1" w:after="100" w:afterAutospacing="1"/>
    </w:pPr>
  </w:style>
  <w:style w:type="paragraph" w:customStyle="1" w:styleId="p6">
    <w:name w:val="p6"/>
    <w:basedOn w:val="a3"/>
    <w:rsid w:val="00494D29"/>
    <w:pPr>
      <w:spacing w:before="100" w:beforeAutospacing="1" w:after="100" w:afterAutospacing="1"/>
    </w:pPr>
  </w:style>
  <w:style w:type="paragraph" w:customStyle="1" w:styleId="p8">
    <w:name w:val="p8"/>
    <w:basedOn w:val="a3"/>
    <w:rsid w:val="00494D29"/>
    <w:pPr>
      <w:spacing w:before="100" w:beforeAutospacing="1" w:after="100" w:afterAutospacing="1"/>
    </w:pPr>
  </w:style>
  <w:style w:type="paragraph" w:customStyle="1" w:styleId="11e">
    <w:name w:val="Цитата11"/>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494D29"/>
    <w:rPr>
      <w:sz w:val="28"/>
      <w:szCs w:val="20"/>
    </w:rPr>
  </w:style>
  <w:style w:type="paragraph" w:customStyle="1" w:styleId="1fffff3">
    <w:name w:val="Верхний колонтитул1"/>
    <w:basedOn w:val="a3"/>
    <w:rsid w:val="00494D29"/>
    <w:pPr>
      <w:tabs>
        <w:tab w:val="center" w:pos="4153"/>
        <w:tab w:val="right" w:pos="8306"/>
      </w:tabs>
    </w:pPr>
    <w:rPr>
      <w:rFonts w:ascii="Arial" w:hAnsi="Arial"/>
      <w:szCs w:val="20"/>
    </w:rPr>
  </w:style>
  <w:style w:type="paragraph" w:customStyle="1" w:styleId="31c">
    <w:name w:val="Заголовок 31"/>
    <w:basedOn w:val="1ff"/>
    <w:next w:val="1ff"/>
    <w:rsid w:val="00494D29"/>
    <w:pPr>
      <w:keepNext/>
      <w:widowControl/>
      <w:tabs>
        <w:tab w:val="left" w:pos="643"/>
      </w:tabs>
      <w:spacing w:before="0" w:after="0"/>
      <w:outlineLvl w:val="2"/>
    </w:pPr>
  </w:style>
  <w:style w:type="paragraph" w:customStyle="1" w:styleId="3111">
    <w:name w:val="Основной текст 311"/>
    <w:basedOn w:val="a3"/>
    <w:rsid w:val="00494D29"/>
    <w:pPr>
      <w:spacing w:after="120"/>
    </w:pPr>
    <w:rPr>
      <w:sz w:val="16"/>
      <w:szCs w:val="16"/>
      <w:lang w:eastAsia="zh-CN"/>
    </w:rPr>
  </w:style>
  <w:style w:type="character" w:customStyle="1" w:styleId="QuoteChar2">
    <w:name w:val="Quote Char2"/>
    <w:link w:val="Quote1"/>
    <w:locked/>
    <w:rsid w:val="00494D29"/>
    <w:rPr>
      <w:rFonts w:ascii="Calibri" w:hAnsi="Calibri"/>
      <w:i/>
      <w:color w:val="000000"/>
      <w:sz w:val="24"/>
    </w:rPr>
  </w:style>
  <w:style w:type="paragraph" w:customStyle="1" w:styleId="Quote1">
    <w:name w:val="Quote1"/>
    <w:basedOn w:val="a3"/>
    <w:next w:val="a3"/>
    <w:link w:val="QuoteChar2"/>
    <w:rsid w:val="00494D29"/>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494D29"/>
    <w:rPr>
      <w:rFonts w:ascii="Calibri" w:hAnsi="Calibri"/>
      <w:b/>
      <w:i/>
      <w:color w:val="4F81BD"/>
      <w:sz w:val="24"/>
    </w:rPr>
  </w:style>
  <w:style w:type="paragraph" w:customStyle="1" w:styleId="IntenseQuote1">
    <w:name w:val="Intense Quote1"/>
    <w:basedOn w:val="a3"/>
    <w:next w:val="a3"/>
    <w:link w:val="IntenseQuoteChar2"/>
    <w:rsid w:val="00494D29"/>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494D29"/>
    <w:pPr>
      <w:spacing w:before="100" w:beforeAutospacing="1" w:after="100" w:afterAutospacing="1"/>
    </w:pPr>
  </w:style>
  <w:style w:type="character" w:customStyle="1" w:styleId="ipa">
    <w:name w:val="ipa"/>
    <w:rsid w:val="00494D29"/>
  </w:style>
  <w:style w:type="character" w:customStyle="1" w:styleId="fliesstext">
    <w:name w:val="fliesstext"/>
    <w:rsid w:val="00494D29"/>
  </w:style>
  <w:style w:type="character" w:customStyle="1" w:styleId="skypec2ctextspan">
    <w:name w:val="skype_c2c_text_span"/>
    <w:rsid w:val="00494D29"/>
  </w:style>
  <w:style w:type="paragraph" w:customStyle="1" w:styleId="style140">
    <w:name w:val="style14"/>
    <w:basedOn w:val="a3"/>
    <w:rsid w:val="00494D29"/>
    <w:pPr>
      <w:spacing w:before="100" w:beforeAutospacing="1" w:after="100" w:afterAutospacing="1"/>
    </w:pPr>
  </w:style>
  <w:style w:type="character" w:customStyle="1" w:styleId="w">
    <w:name w:val="w"/>
    <w:rsid w:val="00494D29"/>
    <w:rPr>
      <w:rFonts w:cs="Times New Roman"/>
    </w:rPr>
  </w:style>
  <w:style w:type="character" w:customStyle="1" w:styleId="selectionindex">
    <w:name w:val="selection_index"/>
    <w:rsid w:val="00494D29"/>
    <w:rPr>
      <w:rFonts w:cs="Times New Roman"/>
    </w:rPr>
  </w:style>
  <w:style w:type="character" w:customStyle="1" w:styleId="citecrochet">
    <w:name w:val="cite_crochet"/>
    <w:rsid w:val="00494D29"/>
    <w:rPr>
      <w:rFonts w:cs="Times New Roman"/>
    </w:rPr>
  </w:style>
  <w:style w:type="character" w:customStyle="1" w:styleId="hoverable">
    <w:name w:val="hoverable"/>
    <w:rsid w:val="00494D29"/>
    <w:rPr>
      <w:rFonts w:cs="Times New Roman"/>
    </w:rPr>
  </w:style>
  <w:style w:type="character" w:customStyle="1" w:styleId="3f9">
    <w:name w:val="Основной текст Знак3"/>
    <w:locked/>
    <w:rsid w:val="00494D29"/>
    <w:rPr>
      <w:sz w:val="24"/>
    </w:rPr>
  </w:style>
  <w:style w:type="character" w:customStyle="1" w:styleId="s15122">
    <w:name w:val="s15122"/>
    <w:rsid w:val="00494D29"/>
    <w:rPr>
      <w:rFonts w:cs="Times New Roman"/>
    </w:rPr>
  </w:style>
  <w:style w:type="character" w:customStyle="1" w:styleId="shorttext">
    <w:name w:val="short_text"/>
    <w:rsid w:val="00494D29"/>
    <w:rPr>
      <w:rFonts w:cs="Times New Roman"/>
    </w:rPr>
  </w:style>
  <w:style w:type="character" w:customStyle="1" w:styleId="CommentTextChar1">
    <w:name w:val="Comment Text Char1"/>
    <w:semiHidden/>
    <w:rsid w:val="00494D29"/>
    <w:rPr>
      <w:rFonts w:ascii="Times New Roman" w:hAnsi="Times New Roman"/>
    </w:rPr>
  </w:style>
  <w:style w:type="character" w:customStyle="1" w:styleId="125">
    <w:name w:val="Знак1 Знак Знак2"/>
    <w:aliases w:val="Основной текст Знак Знак4"/>
    <w:locked/>
    <w:rsid w:val="00494D29"/>
    <w:rPr>
      <w:sz w:val="24"/>
    </w:rPr>
  </w:style>
  <w:style w:type="character" w:customStyle="1" w:styleId="540">
    <w:name w:val="Знак Знак54"/>
    <w:rsid w:val="00494D29"/>
    <w:rPr>
      <w:rFonts w:ascii="Arial" w:hAnsi="Arial"/>
      <w:b/>
      <w:sz w:val="26"/>
    </w:rPr>
  </w:style>
  <w:style w:type="character" w:customStyle="1" w:styleId="Heading12">
    <w:name w:val="Heading 12 Знак Знак"/>
    <w:rsid w:val="00494D29"/>
    <w:rPr>
      <w:rFonts w:ascii="Courier New" w:hAnsi="Courier New"/>
    </w:rPr>
  </w:style>
  <w:style w:type="character" w:customStyle="1" w:styleId="600">
    <w:name w:val="Знак Знак60"/>
    <w:rsid w:val="00494D29"/>
    <w:rPr>
      <w:b/>
      <w:sz w:val="28"/>
    </w:rPr>
  </w:style>
  <w:style w:type="character" w:customStyle="1" w:styleId="59">
    <w:name w:val="Знак Знак59"/>
    <w:rsid w:val="00494D29"/>
    <w:rPr>
      <w:b/>
      <w:i/>
      <w:sz w:val="26"/>
    </w:rPr>
  </w:style>
  <w:style w:type="character" w:customStyle="1" w:styleId="580">
    <w:name w:val="Знак Знак58"/>
    <w:rsid w:val="00494D29"/>
    <w:rPr>
      <w:b/>
      <w:sz w:val="22"/>
      <w:lang w:val="ru-RU" w:eastAsia="ru-RU"/>
    </w:rPr>
  </w:style>
  <w:style w:type="character" w:customStyle="1" w:styleId="570">
    <w:name w:val="Знак Знак57"/>
    <w:rsid w:val="00494D29"/>
    <w:rPr>
      <w:sz w:val="24"/>
      <w:lang w:val="ru-RU" w:eastAsia="ru-RU"/>
    </w:rPr>
  </w:style>
  <w:style w:type="character" w:customStyle="1" w:styleId="560">
    <w:name w:val="Знак Знак56"/>
    <w:rsid w:val="00494D29"/>
    <w:rPr>
      <w:rFonts w:ascii="Calibri" w:hAnsi="Calibri"/>
      <w:i/>
      <w:sz w:val="24"/>
      <w:lang w:eastAsia="en-US"/>
    </w:rPr>
  </w:style>
  <w:style w:type="character" w:customStyle="1" w:styleId="550">
    <w:name w:val="Знак Знак55"/>
    <w:rsid w:val="00494D29"/>
    <w:rPr>
      <w:rFonts w:ascii="Arial" w:hAnsi="Arial"/>
      <w:sz w:val="22"/>
      <w:lang w:val="ru-RU" w:eastAsia="ru-RU"/>
    </w:rPr>
  </w:style>
  <w:style w:type="character" w:customStyle="1" w:styleId="6110">
    <w:name w:val="Знак Знак611"/>
    <w:locked/>
    <w:rsid w:val="00494D29"/>
    <w:rPr>
      <w:sz w:val="24"/>
    </w:rPr>
  </w:style>
  <w:style w:type="character" w:customStyle="1" w:styleId="1fffff4">
    <w:name w:val="Основной текст Знак Знак Знак1"/>
    <w:rsid w:val="00494D29"/>
    <w:rPr>
      <w:sz w:val="24"/>
    </w:rPr>
  </w:style>
  <w:style w:type="paragraph" w:customStyle="1" w:styleId="0">
    <w:name w:val="Стиль По левому краю Первая строка:  0 см"/>
    <w:basedOn w:val="a3"/>
    <w:rsid w:val="00494D29"/>
    <w:pPr>
      <w:contextualSpacing/>
    </w:pPr>
    <w:rPr>
      <w:sz w:val="28"/>
      <w:szCs w:val="20"/>
      <w:lang w:eastAsia="en-US"/>
    </w:rPr>
  </w:style>
  <w:style w:type="character" w:customStyle="1" w:styleId="4310">
    <w:name w:val="Знак Знак431"/>
    <w:locked/>
    <w:rsid w:val="00494D29"/>
    <w:rPr>
      <w:sz w:val="24"/>
    </w:rPr>
  </w:style>
  <w:style w:type="character" w:customStyle="1" w:styleId="501">
    <w:name w:val="Знак Знак501"/>
    <w:locked/>
    <w:rsid w:val="00494D29"/>
    <w:rPr>
      <w:b/>
      <w:sz w:val="28"/>
      <w:lang w:val="ru-RU" w:eastAsia="ru-RU"/>
    </w:rPr>
  </w:style>
  <w:style w:type="character" w:customStyle="1" w:styleId="5110">
    <w:name w:val="Знак Знак511"/>
    <w:locked/>
    <w:rsid w:val="00494D29"/>
    <w:rPr>
      <w:b/>
      <w:sz w:val="27"/>
      <w:lang w:val="ru-RU" w:eastAsia="ru-RU"/>
    </w:rPr>
  </w:style>
  <w:style w:type="character" w:customStyle="1" w:styleId="4210">
    <w:name w:val="Знак Знак421"/>
    <w:locked/>
    <w:rsid w:val="00494D29"/>
    <w:rPr>
      <w:color w:val="000000"/>
      <w:sz w:val="24"/>
      <w:lang w:val="ru-RU" w:eastAsia="ru-RU"/>
    </w:rPr>
  </w:style>
  <w:style w:type="character" w:customStyle="1" w:styleId="4410">
    <w:name w:val="Знак Знак441"/>
    <w:rsid w:val="00494D29"/>
    <w:rPr>
      <w:sz w:val="24"/>
      <w:lang w:val="ru-RU" w:eastAsia="ru-RU"/>
    </w:rPr>
  </w:style>
  <w:style w:type="character" w:customStyle="1" w:styleId="5210">
    <w:name w:val="Знак Знак521"/>
    <w:rsid w:val="00494D29"/>
    <w:rPr>
      <w:rFonts w:ascii="Arial" w:eastAsia="Times New Roman" w:hAnsi="Arial"/>
      <w:b/>
      <w:i/>
      <w:sz w:val="28"/>
    </w:rPr>
  </w:style>
  <w:style w:type="character" w:customStyle="1" w:styleId="maintxt">
    <w:name w:val="maintxt"/>
    <w:rsid w:val="00494D29"/>
  </w:style>
  <w:style w:type="character" w:customStyle="1" w:styleId="FontStyle135">
    <w:name w:val="Font Style135"/>
    <w:rsid w:val="00494D29"/>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494D29"/>
    <w:rPr>
      <w:sz w:val="24"/>
      <w:lang w:val="ru-RU" w:eastAsia="ru-RU"/>
    </w:rPr>
  </w:style>
  <w:style w:type="character" w:customStyle="1" w:styleId="a30">
    <w:name w:val="a3"/>
    <w:rsid w:val="00494D29"/>
  </w:style>
  <w:style w:type="character" w:customStyle="1" w:styleId="formula">
    <w:name w:val="formula"/>
    <w:rsid w:val="00494D29"/>
  </w:style>
  <w:style w:type="character" w:customStyle="1" w:styleId="style170">
    <w:name w:val="style17"/>
    <w:rsid w:val="00494D29"/>
  </w:style>
  <w:style w:type="character" w:customStyle="1" w:styleId="style230">
    <w:name w:val="style23"/>
    <w:rsid w:val="00494D29"/>
  </w:style>
  <w:style w:type="character" w:customStyle="1" w:styleId="Heading7Char">
    <w:name w:val="Heading 7 Char"/>
    <w:locked/>
    <w:rsid w:val="00494D29"/>
    <w:rPr>
      <w:rFonts w:ascii="Times New Roman" w:hAnsi="Times New Roman"/>
      <w:sz w:val="24"/>
      <w:lang w:eastAsia="ru-RU"/>
    </w:rPr>
  </w:style>
  <w:style w:type="character" w:customStyle="1" w:styleId="Heading9Char">
    <w:name w:val="Heading 9 Char"/>
    <w:locked/>
    <w:rsid w:val="00494D29"/>
    <w:rPr>
      <w:rFonts w:ascii="Arial" w:hAnsi="Arial"/>
      <w:lang w:eastAsia="ru-RU"/>
    </w:rPr>
  </w:style>
  <w:style w:type="character" w:customStyle="1" w:styleId="HeaderChar">
    <w:name w:val="Header Char"/>
    <w:locked/>
    <w:rsid w:val="00494D29"/>
    <w:rPr>
      <w:sz w:val="24"/>
      <w:lang w:eastAsia="ru-RU"/>
    </w:rPr>
  </w:style>
  <w:style w:type="character" w:customStyle="1" w:styleId="SubtitleChar">
    <w:name w:val="Subtitle Char"/>
    <w:locked/>
    <w:rsid w:val="00494D29"/>
    <w:rPr>
      <w:rFonts w:ascii="Cambria" w:hAnsi="Cambria"/>
      <w:sz w:val="24"/>
    </w:rPr>
  </w:style>
  <w:style w:type="character" w:customStyle="1" w:styleId="TitleChar1">
    <w:name w:val="Title Char1"/>
    <w:locked/>
    <w:rsid w:val="00494D29"/>
    <w:rPr>
      <w:rFonts w:ascii="Cambria" w:hAnsi="Cambria"/>
      <w:b/>
      <w:kern w:val="28"/>
      <w:sz w:val="32"/>
    </w:rPr>
  </w:style>
  <w:style w:type="character" w:customStyle="1" w:styleId="CommentSubjectChar">
    <w:name w:val="Comment Subject Char"/>
    <w:semiHidden/>
    <w:locked/>
    <w:rsid w:val="00494D29"/>
    <w:rPr>
      <w:b/>
      <w:lang w:eastAsia="ru-RU"/>
    </w:rPr>
  </w:style>
  <w:style w:type="character" w:customStyle="1" w:styleId="FontStyle29">
    <w:name w:val="Font Style29"/>
    <w:rsid w:val="00494D29"/>
    <w:rPr>
      <w:rFonts w:ascii="Times New Roman" w:hAnsi="Times New Roman"/>
      <w:sz w:val="26"/>
    </w:rPr>
  </w:style>
  <w:style w:type="character" w:customStyle="1" w:styleId="small1">
    <w:name w:val="small1"/>
    <w:rsid w:val="00494D29"/>
  </w:style>
  <w:style w:type="character" w:customStyle="1" w:styleId="answer-source">
    <w:name w:val="answer-source"/>
    <w:rsid w:val="00494D29"/>
  </w:style>
  <w:style w:type="character" w:customStyle="1" w:styleId="reftag">
    <w:name w:val="reftag"/>
    <w:rsid w:val="00494D29"/>
  </w:style>
  <w:style w:type="character" w:customStyle="1" w:styleId="tgc">
    <w:name w:val="_tgc"/>
    <w:rsid w:val="00494D29"/>
  </w:style>
  <w:style w:type="character" w:customStyle="1" w:styleId="FootnoteTextChar1">
    <w:name w:val="Footnote Text Char1"/>
    <w:aliases w:val="Текст сноски Знак Знак Char1,Знак3 Знак Знак Char1"/>
    <w:semiHidden/>
    <w:rsid w:val="00494D29"/>
    <w:rPr>
      <w:rFonts w:ascii="Times New Roman" w:hAnsi="Times New Roman"/>
    </w:rPr>
  </w:style>
  <w:style w:type="character" w:customStyle="1" w:styleId="CommentTextChar">
    <w:name w:val="Comment Text Char"/>
    <w:semiHidden/>
    <w:locked/>
    <w:rsid w:val="00494D29"/>
    <w:rPr>
      <w:rFonts w:ascii="Times New Roman" w:hAnsi="Times New Roman"/>
      <w:sz w:val="20"/>
      <w:lang w:eastAsia="ru-RU"/>
    </w:rPr>
  </w:style>
  <w:style w:type="character" w:customStyle="1" w:styleId="FooterChar1">
    <w:name w:val="Footer Char1"/>
    <w:semiHidden/>
    <w:locked/>
    <w:rsid w:val="00494D29"/>
    <w:rPr>
      <w:sz w:val="24"/>
    </w:rPr>
  </w:style>
  <w:style w:type="character" w:customStyle="1" w:styleId="EndnoteTextChar">
    <w:name w:val="Endnote Text Char"/>
    <w:semiHidden/>
    <w:locked/>
    <w:rsid w:val="00494D29"/>
    <w:rPr>
      <w:color w:val="000000"/>
      <w:sz w:val="24"/>
    </w:rPr>
  </w:style>
  <w:style w:type="character" w:customStyle="1" w:styleId="MacroTextChar">
    <w:name w:val="Macro Text Char"/>
    <w:semiHidden/>
    <w:locked/>
    <w:rsid w:val="00494D29"/>
    <w:rPr>
      <w:rFonts w:ascii="Courier New" w:hAnsi="Courier New"/>
      <w:sz w:val="22"/>
      <w:lang w:val="en-US" w:eastAsia="en-US"/>
    </w:rPr>
  </w:style>
  <w:style w:type="character" w:customStyle="1" w:styleId="BodyTextFirstIndentChar">
    <w:name w:val="Body Text First Indent Char"/>
    <w:semiHidden/>
    <w:locked/>
    <w:rsid w:val="00494D29"/>
    <w:rPr>
      <w:rFonts w:ascii="PragmaticaCTT" w:hAnsi="PragmaticaCTT"/>
      <w:sz w:val="24"/>
      <w:lang w:eastAsia="ru-RU"/>
    </w:rPr>
  </w:style>
  <w:style w:type="character" w:customStyle="1" w:styleId="BodyTextFirstIndent2Char">
    <w:name w:val="Body Text First Indent 2 Char"/>
    <w:semiHidden/>
    <w:locked/>
    <w:rsid w:val="00494D29"/>
    <w:rPr>
      <w:rFonts w:ascii="PragmaticaCTT" w:hAnsi="PragmaticaCTT"/>
      <w:sz w:val="24"/>
      <w:lang w:eastAsia="ru-RU"/>
    </w:rPr>
  </w:style>
  <w:style w:type="character" w:customStyle="1" w:styleId="BodyText3Char1">
    <w:name w:val="Body Text 3 Char1"/>
    <w:aliases w:val="Знак5 Char1"/>
    <w:semiHidden/>
    <w:rsid w:val="00494D29"/>
    <w:rPr>
      <w:rFonts w:ascii="Times New Roman" w:hAnsi="Times New Roman"/>
      <w:sz w:val="16"/>
    </w:rPr>
  </w:style>
  <w:style w:type="character" w:customStyle="1" w:styleId="BodyTextIndent2Char1">
    <w:name w:val="Body Text Indent 2 Char1"/>
    <w:semiHidden/>
    <w:locked/>
    <w:rsid w:val="00494D29"/>
    <w:rPr>
      <w:sz w:val="24"/>
    </w:rPr>
  </w:style>
  <w:style w:type="character" w:customStyle="1" w:styleId="BodyTextIndent3Char1">
    <w:name w:val="Body Text Indent 3 Char1"/>
    <w:semiHidden/>
    <w:locked/>
    <w:rsid w:val="00494D29"/>
    <w:rPr>
      <w:sz w:val="16"/>
    </w:rPr>
  </w:style>
  <w:style w:type="paragraph" w:customStyle="1" w:styleId="Heading91">
    <w:name w:val="Heading 9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494D29"/>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494D29"/>
    <w:rPr>
      <w:rFonts w:ascii="Times New Roman" w:hAnsi="Times New Roman"/>
      <w:sz w:val="24"/>
    </w:rPr>
  </w:style>
  <w:style w:type="paragraph" w:customStyle="1" w:styleId="2112">
    <w:name w:val="Заголовок 211"/>
    <w:basedOn w:val="a3"/>
    <w:next w:val="a3"/>
    <w:rsid w:val="00494D29"/>
    <w:pPr>
      <w:keepNext/>
      <w:widowControl w:val="0"/>
      <w:jc w:val="center"/>
    </w:pPr>
    <w:rPr>
      <w:b/>
      <w:sz w:val="26"/>
      <w:szCs w:val="20"/>
    </w:rPr>
  </w:style>
  <w:style w:type="paragraph" w:customStyle="1" w:styleId="21f0">
    <w:name w:val="Текст21"/>
    <w:basedOn w:val="11a"/>
    <w:rsid w:val="00494D29"/>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494D29"/>
    <w:pPr>
      <w:keepNext/>
      <w:widowControl/>
      <w:spacing w:line="240" w:lineRule="auto"/>
      <w:ind w:firstLine="0"/>
      <w:jc w:val="left"/>
    </w:pPr>
    <w:rPr>
      <w:sz w:val="24"/>
    </w:rPr>
  </w:style>
  <w:style w:type="paragraph" w:customStyle="1" w:styleId="1fffff5">
    <w:name w:val="Без интервала1"/>
    <w:link w:val="NoSpacingChar1"/>
    <w:rsid w:val="00494D29"/>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494D29"/>
    <w:rPr>
      <w:rFonts w:ascii="Times New Roman" w:eastAsia="Times New Roman" w:hAnsi="Times New Roman" w:cs="Times New Roman"/>
      <w:sz w:val="24"/>
      <w:szCs w:val="24"/>
      <w:lang w:eastAsia="ru-RU"/>
    </w:rPr>
  </w:style>
  <w:style w:type="character" w:customStyle="1" w:styleId="DocumentMapChar1">
    <w:name w:val="Document Map Char1"/>
    <w:semiHidden/>
    <w:rsid w:val="00494D29"/>
    <w:rPr>
      <w:rFonts w:ascii="Times New Roman" w:hAnsi="Times New Roman"/>
      <w:sz w:val="2"/>
    </w:rPr>
  </w:style>
  <w:style w:type="character" w:customStyle="1" w:styleId="CommentSubjectChar1">
    <w:name w:val="Comment Subject Char1"/>
    <w:semiHidden/>
    <w:rsid w:val="00494D29"/>
    <w:rPr>
      <w:rFonts w:ascii="Times New Roman" w:hAnsi="Times New Roman"/>
      <w:b/>
      <w:caps/>
      <w:sz w:val="20"/>
      <w:lang w:eastAsia="ru-RU"/>
    </w:rPr>
  </w:style>
  <w:style w:type="character" w:customStyle="1" w:styleId="11f">
    <w:name w:val="Знак11"/>
    <w:rsid w:val="00494D29"/>
    <w:rPr>
      <w:rFonts w:ascii="Arial" w:hAnsi="Arial"/>
      <w:b/>
      <w:kern w:val="32"/>
      <w:sz w:val="32"/>
      <w:lang w:val="ru-RU" w:eastAsia="ru-RU"/>
    </w:rPr>
  </w:style>
  <w:style w:type="character" w:customStyle="1" w:styleId="SubtitleChar1">
    <w:name w:val="Subtitle Char1"/>
    <w:rsid w:val="00494D29"/>
    <w:rPr>
      <w:rFonts w:ascii="Cambria" w:eastAsia="Times New Roman" w:hAnsi="Cambria"/>
      <w:sz w:val="24"/>
    </w:rPr>
  </w:style>
  <w:style w:type="character" w:customStyle="1" w:styleId="BodyTextFirstIndentChar1">
    <w:name w:val="Body Text First Indent Char1"/>
    <w:semiHidden/>
    <w:rsid w:val="00494D29"/>
    <w:rPr>
      <w:rFonts w:ascii="Times New Roman" w:hAnsi="Times New Roman"/>
      <w:sz w:val="24"/>
      <w:lang w:eastAsia="ru-RU"/>
    </w:rPr>
  </w:style>
  <w:style w:type="character" w:customStyle="1" w:styleId="BodyTextFirstIndent2Char1">
    <w:name w:val="Body Text First Indent 2 Char1"/>
    <w:semiHidden/>
    <w:rsid w:val="00494D29"/>
    <w:rPr>
      <w:rFonts w:ascii="Times New Roman" w:hAnsi="Times New Roman"/>
      <w:sz w:val="24"/>
      <w:lang w:eastAsia="ru-RU"/>
    </w:rPr>
  </w:style>
  <w:style w:type="character" w:customStyle="1" w:styleId="EndnoteTextChar1">
    <w:name w:val="Endnote Text Char1"/>
    <w:semiHidden/>
    <w:rsid w:val="00494D29"/>
    <w:rPr>
      <w:rFonts w:ascii="Times New Roman" w:hAnsi="Times New Roman"/>
    </w:rPr>
  </w:style>
  <w:style w:type="character" w:customStyle="1" w:styleId="IntenseQuoteChar1">
    <w:name w:val="Intense Quote Char1"/>
    <w:rsid w:val="00494D29"/>
    <w:rPr>
      <w:rFonts w:ascii="Times New Roman" w:hAnsi="Times New Roman"/>
      <w:b/>
      <w:i/>
      <w:color w:val="4F81BD"/>
      <w:sz w:val="24"/>
    </w:rPr>
  </w:style>
  <w:style w:type="character" w:customStyle="1" w:styleId="1fffff6">
    <w:name w:val="Выделенная цитата Знак1"/>
    <w:rsid w:val="00494D29"/>
    <w:rPr>
      <w:b/>
      <w:i/>
      <w:color w:val="4F81BD"/>
      <w:sz w:val="24"/>
    </w:rPr>
  </w:style>
  <w:style w:type="paragraph" w:customStyle="1" w:styleId="ledge1">
    <w:name w:val="ledge1"/>
    <w:basedOn w:val="a3"/>
    <w:rsid w:val="00494D29"/>
    <w:pPr>
      <w:spacing w:before="100" w:beforeAutospacing="1" w:after="100" w:afterAutospacing="1" w:line="360" w:lineRule="atLeast"/>
      <w:jc w:val="both"/>
    </w:pPr>
  </w:style>
  <w:style w:type="character" w:customStyle="1" w:styleId="rubric2">
    <w:name w:val="rubric2"/>
    <w:rsid w:val="00494D29"/>
    <w:rPr>
      <w:shd w:val="clear" w:color="auto" w:fill="FFFFFF"/>
    </w:rPr>
  </w:style>
  <w:style w:type="paragraph" w:customStyle="1" w:styleId="WW-Normal">
    <w:name w:val="WW-Normal"/>
    <w:rsid w:val="00494D2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494D29"/>
    <w:rPr>
      <w:color w:val="000000"/>
      <w:sz w:val="20"/>
    </w:rPr>
  </w:style>
  <w:style w:type="character" w:customStyle="1" w:styleId="A31">
    <w:name w:val="A3"/>
    <w:rsid w:val="00494D29"/>
    <w:rPr>
      <w:b/>
      <w:color w:val="000000"/>
      <w:sz w:val="30"/>
    </w:rPr>
  </w:style>
  <w:style w:type="character" w:customStyle="1" w:styleId="713">
    <w:name w:val="Знак Знак71"/>
    <w:rsid w:val="00494D29"/>
    <w:rPr>
      <w:sz w:val="16"/>
      <w:lang w:val="ru-RU" w:eastAsia="ru-RU"/>
    </w:rPr>
  </w:style>
  <w:style w:type="character" w:customStyle="1" w:styleId="161">
    <w:name w:val="Знак Знак161"/>
    <w:rsid w:val="00494D29"/>
    <w:rPr>
      <w:rFonts w:ascii="Cambria" w:hAnsi="Cambria"/>
      <w:b/>
      <w:kern w:val="32"/>
      <w:sz w:val="32"/>
    </w:rPr>
  </w:style>
  <w:style w:type="paragraph" w:customStyle="1" w:styleId="228">
    <w:name w:val="Основной текст 22"/>
    <w:basedOn w:val="a3"/>
    <w:rsid w:val="00494D29"/>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494D29"/>
    <w:pPr>
      <w:spacing w:after="200" w:line="276" w:lineRule="auto"/>
      <w:ind w:left="720"/>
    </w:pPr>
    <w:rPr>
      <w:rFonts w:ascii="Calibri" w:hAnsi="Calibri"/>
      <w:sz w:val="22"/>
      <w:szCs w:val="22"/>
      <w:lang w:eastAsia="en-US"/>
    </w:rPr>
  </w:style>
  <w:style w:type="character" w:customStyle="1" w:styleId="241">
    <w:name w:val="Знак Знак241"/>
    <w:rsid w:val="00494D29"/>
    <w:rPr>
      <w:rFonts w:ascii="Times New Roman" w:hAnsi="Times New Roman"/>
      <w:b/>
      <w:i/>
      <w:sz w:val="26"/>
    </w:rPr>
  </w:style>
  <w:style w:type="character" w:customStyle="1" w:styleId="1fffff7">
    <w:name w:val="Замещающий текст1"/>
    <w:rsid w:val="00494D29"/>
    <w:rPr>
      <w:color w:val="808080"/>
    </w:rPr>
  </w:style>
  <w:style w:type="paragraph" w:customStyle="1" w:styleId="11f0">
    <w:name w:val="Основной текст11"/>
    <w:basedOn w:val="a3"/>
    <w:semiHidden/>
    <w:rsid w:val="00494D29"/>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494D29"/>
    <w:pPr>
      <w:spacing w:after="160" w:line="240" w:lineRule="exact"/>
    </w:pPr>
    <w:rPr>
      <w:rFonts w:ascii="Verdana" w:hAnsi="Verdana"/>
      <w:lang w:val="en-US" w:eastAsia="en-US"/>
    </w:rPr>
  </w:style>
  <w:style w:type="character" w:customStyle="1" w:styleId="s4">
    <w:name w:val="s4"/>
    <w:rsid w:val="00494D29"/>
  </w:style>
  <w:style w:type="paragraph" w:customStyle="1" w:styleId="p17">
    <w:name w:val="p17"/>
    <w:basedOn w:val="a3"/>
    <w:rsid w:val="00494D29"/>
    <w:pPr>
      <w:spacing w:before="100" w:beforeAutospacing="1" w:after="100" w:afterAutospacing="1"/>
    </w:pPr>
  </w:style>
  <w:style w:type="paragraph" w:customStyle="1" w:styleId="p21">
    <w:name w:val="p21"/>
    <w:basedOn w:val="a3"/>
    <w:rsid w:val="00494D29"/>
    <w:pPr>
      <w:spacing w:before="100" w:beforeAutospacing="1" w:after="100" w:afterAutospacing="1"/>
    </w:pPr>
  </w:style>
  <w:style w:type="paragraph" w:customStyle="1" w:styleId="p5">
    <w:name w:val="p5"/>
    <w:basedOn w:val="a3"/>
    <w:rsid w:val="00494D29"/>
    <w:pPr>
      <w:spacing w:before="100" w:beforeAutospacing="1" w:after="100" w:afterAutospacing="1"/>
    </w:pPr>
  </w:style>
  <w:style w:type="paragraph" w:customStyle="1" w:styleId="p24">
    <w:name w:val="p24"/>
    <w:basedOn w:val="a3"/>
    <w:rsid w:val="00494D29"/>
    <w:pPr>
      <w:spacing w:before="100" w:beforeAutospacing="1" w:after="100" w:afterAutospacing="1"/>
    </w:pPr>
  </w:style>
  <w:style w:type="character" w:customStyle="1" w:styleId="s2">
    <w:name w:val="s2"/>
    <w:rsid w:val="00494D29"/>
  </w:style>
  <w:style w:type="paragraph" w:customStyle="1" w:styleId="p2">
    <w:name w:val="p2"/>
    <w:basedOn w:val="a3"/>
    <w:rsid w:val="00494D29"/>
    <w:pPr>
      <w:spacing w:before="100" w:beforeAutospacing="1" w:after="100" w:afterAutospacing="1"/>
    </w:pPr>
  </w:style>
  <w:style w:type="paragraph" w:customStyle="1" w:styleId="Style134">
    <w:name w:val="Style134"/>
    <w:basedOn w:val="a3"/>
    <w:rsid w:val="00494D29"/>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494D29"/>
    <w:rPr>
      <w:rFonts w:ascii="Times New Roman" w:hAnsi="Times New Roman"/>
      <w:b/>
      <w:sz w:val="24"/>
    </w:rPr>
  </w:style>
  <w:style w:type="character" w:customStyle="1" w:styleId="FontStyle58">
    <w:name w:val="Font Style58"/>
    <w:rsid w:val="00494D29"/>
    <w:rPr>
      <w:rFonts w:ascii="Times New Roman" w:hAnsi="Times New Roman"/>
      <w:b/>
      <w:w w:val="40"/>
      <w:sz w:val="38"/>
    </w:rPr>
  </w:style>
  <w:style w:type="character" w:customStyle="1" w:styleId="FontStyle26">
    <w:name w:val="Font Style26"/>
    <w:rsid w:val="00494D29"/>
    <w:rPr>
      <w:rFonts w:ascii="Times New Roman" w:hAnsi="Times New Roman"/>
      <w:sz w:val="26"/>
    </w:rPr>
  </w:style>
  <w:style w:type="paragraph" w:customStyle="1" w:styleId="affffffffff2">
    <w:name w:val="........ ..... . ........"/>
    <w:basedOn w:val="Default"/>
    <w:next w:val="Default"/>
    <w:rsid w:val="00494D29"/>
    <w:rPr>
      <w:color w:val="auto"/>
    </w:rPr>
  </w:style>
  <w:style w:type="paragraph" w:customStyle="1" w:styleId="affffffffff3">
    <w:name w:val="... ......"/>
    <w:basedOn w:val="Default"/>
    <w:next w:val="Default"/>
    <w:rsid w:val="00494D29"/>
    <w:rPr>
      <w:color w:val="auto"/>
    </w:rPr>
  </w:style>
  <w:style w:type="paragraph" w:customStyle="1" w:styleId="1fffff8">
    <w:name w:val=".....1"/>
    <w:basedOn w:val="Default"/>
    <w:next w:val="Default"/>
    <w:rsid w:val="00494D29"/>
    <w:rPr>
      <w:color w:val="auto"/>
    </w:rPr>
  </w:style>
  <w:style w:type="paragraph" w:customStyle="1" w:styleId="bodytext2">
    <w:name w:val="bodytext2"/>
    <w:basedOn w:val="a3"/>
    <w:rsid w:val="00494D29"/>
    <w:pPr>
      <w:spacing w:before="100" w:beforeAutospacing="1" w:after="100" w:afterAutospacing="1"/>
    </w:pPr>
  </w:style>
  <w:style w:type="paragraph" w:customStyle="1" w:styleId="affffffffff4">
    <w:name w:val="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494D29"/>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494D29"/>
    <w:rPr>
      <w:rFonts w:cs="Times New Roman"/>
    </w:rPr>
  </w:style>
  <w:style w:type="paragraph" w:customStyle="1" w:styleId="affffffffff5">
    <w:name w:val="ТЕКСТ"/>
    <w:basedOn w:val="afff3"/>
    <w:rsid w:val="00494D29"/>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494D29"/>
    <w:pPr>
      <w:widowControl w:val="0"/>
      <w:autoSpaceDE w:val="0"/>
      <w:autoSpaceDN w:val="0"/>
      <w:adjustRightInd w:val="0"/>
      <w:spacing w:line="485" w:lineRule="exact"/>
      <w:ind w:firstLine="696"/>
      <w:jc w:val="both"/>
    </w:pPr>
  </w:style>
  <w:style w:type="paragraph" w:customStyle="1" w:styleId="1fffff9">
    <w:name w:val="Подзаголовок1"/>
    <w:basedOn w:val="a3"/>
    <w:rsid w:val="00494D29"/>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494D29"/>
    <w:rPr>
      <w:rFonts w:cs="Times New Roman"/>
    </w:rPr>
  </w:style>
  <w:style w:type="paragraph" w:customStyle="1" w:styleId="affffffffff6">
    <w:name w:val="Маркированный."/>
    <w:basedOn w:val="a3"/>
    <w:rsid w:val="00494D29"/>
    <w:pPr>
      <w:ind w:left="1429" w:hanging="360"/>
    </w:pPr>
    <w:rPr>
      <w:szCs w:val="22"/>
      <w:lang w:eastAsia="en-US"/>
    </w:rPr>
  </w:style>
  <w:style w:type="character" w:customStyle="1" w:styleId="66">
    <w:name w:val="Знак6 Знак Знак"/>
    <w:rsid w:val="00494D29"/>
    <w:rPr>
      <w:sz w:val="24"/>
      <w:lang w:val="ru-RU" w:eastAsia="ru-RU"/>
    </w:rPr>
  </w:style>
  <w:style w:type="character" w:customStyle="1" w:styleId="searchterm">
    <w:name w:val="searchterm"/>
    <w:rsid w:val="00494D29"/>
    <w:rPr>
      <w:rFonts w:cs="Times New Roman"/>
    </w:rPr>
  </w:style>
  <w:style w:type="character" w:customStyle="1" w:styleId="HTMLAddressChar">
    <w:name w:val="HTML Address Char"/>
    <w:semiHidden/>
    <w:locked/>
    <w:rsid w:val="00494D29"/>
    <w:rPr>
      <w:i/>
      <w:sz w:val="24"/>
      <w:lang w:val="ru-RU" w:eastAsia="ru-RU"/>
    </w:rPr>
  </w:style>
  <w:style w:type="paragraph" w:customStyle="1" w:styleId="1fffffa">
    <w:name w:val="Обычный + полужирный+1"/>
    <w:basedOn w:val="a3"/>
    <w:rsid w:val="00494D29"/>
    <w:pPr>
      <w:autoSpaceDE w:val="0"/>
      <w:autoSpaceDN w:val="0"/>
      <w:adjustRightInd w:val="0"/>
      <w:ind w:firstLine="709"/>
      <w:jc w:val="both"/>
      <w:outlineLvl w:val="1"/>
    </w:pPr>
    <w:rPr>
      <w:b/>
      <w:bCs/>
    </w:rPr>
  </w:style>
  <w:style w:type="character" w:customStyle="1" w:styleId="349">
    <w:name w:val="Основной текст (3)49"/>
    <w:rsid w:val="00494D29"/>
    <w:rPr>
      <w:rFonts w:ascii="Times New Roman" w:hAnsi="Times New Roman"/>
      <w:spacing w:val="0"/>
      <w:sz w:val="20"/>
    </w:rPr>
  </w:style>
  <w:style w:type="character" w:customStyle="1" w:styleId="347">
    <w:name w:val="Основной текст (3)47"/>
    <w:rsid w:val="00494D29"/>
    <w:rPr>
      <w:rFonts w:ascii="Times New Roman" w:hAnsi="Times New Roman"/>
      <w:spacing w:val="0"/>
      <w:sz w:val="20"/>
    </w:rPr>
  </w:style>
  <w:style w:type="character" w:customStyle="1" w:styleId="345">
    <w:name w:val="Основной текст (3)45"/>
    <w:rsid w:val="00494D29"/>
    <w:rPr>
      <w:rFonts w:ascii="Times New Roman" w:hAnsi="Times New Roman"/>
      <w:spacing w:val="0"/>
      <w:sz w:val="20"/>
    </w:rPr>
  </w:style>
  <w:style w:type="paragraph" w:customStyle="1" w:styleId="Style211">
    <w:name w:val="Style21"/>
    <w:basedOn w:val="a3"/>
    <w:rsid w:val="00494D29"/>
    <w:pPr>
      <w:widowControl w:val="0"/>
      <w:autoSpaceDE w:val="0"/>
      <w:autoSpaceDN w:val="0"/>
      <w:adjustRightInd w:val="0"/>
    </w:pPr>
    <w:rPr>
      <w:rFonts w:ascii="Trebuchet MS" w:hAnsi="Trebuchet MS"/>
    </w:rPr>
  </w:style>
  <w:style w:type="character" w:customStyle="1" w:styleId="FontStyle205">
    <w:name w:val="Font Style205"/>
    <w:rsid w:val="00494D29"/>
    <w:rPr>
      <w:rFonts w:ascii="Times New Roman" w:hAnsi="Times New Roman"/>
      <w:color w:val="000000"/>
      <w:sz w:val="18"/>
    </w:rPr>
  </w:style>
  <w:style w:type="paragraph" w:customStyle="1" w:styleId="psection">
    <w:name w:val="psection"/>
    <w:basedOn w:val="a3"/>
    <w:rsid w:val="00494D29"/>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494D29"/>
    <w:pPr>
      <w:spacing w:after="160" w:line="240" w:lineRule="exact"/>
    </w:pPr>
    <w:rPr>
      <w:rFonts w:ascii="Verdana" w:hAnsi="Verdana" w:cs="Verdana"/>
      <w:sz w:val="20"/>
      <w:szCs w:val="20"/>
      <w:lang w:val="en-US" w:eastAsia="en-US"/>
    </w:rPr>
  </w:style>
  <w:style w:type="character" w:customStyle="1" w:styleId="mathjax1">
    <w:name w:val="mathjax1"/>
    <w:rsid w:val="00494D29"/>
    <w:rPr>
      <w:spacing w:val="0"/>
      <w:sz w:val="24"/>
    </w:rPr>
  </w:style>
  <w:style w:type="paragraph" w:customStyle="1" w:styleId="p22">
    <w:name w:val="p22"/>
    <w:basedOn w:val="a3"/>
    <w:rsid w:val="00494D29"/>
    <w:pPr>
      <w:spacing w:before="100" w:beforeAutospacing="1" w:after="100" w:afterAutospacing="1"/>
    </w:pPr>
  </w:style>
  <w:style w:type="paragraph" w:customStyle="1" w:styleId="p10">
    <w:name w:val="p10"/>
    <w:basedOn w:val="a3"/>
    <w:rsid w:val="00494D29"/>
    <w:pPr>
      <w:spacing w:before="100" w:beforeAutospacing="1" w:after="100" w:afterAutospacing="1"/>
    </w:pPr>
  </w:style>
  <w:style w:type="paragraph" w:customStyle="1" w:styleId="p26">
    <w:name w:val="p26"/>
    <w:basedOn w:val="a3"/>
    <w:rsid w:val="00494D29"/>
    <w:pPr>
      <w:spacing w:before="100" w:beforeAutospacing="1" w:after="100" w:afterAutospacing="1"/>
    </w:pPr>
  </w:style>
  <w:style w:type="character" w:customStyle="1" w:styleId="s100">
    <w:name w:val="s10"/>
    <w:rsid w:val="00494D29"/>
    <w:rPr>
      <w:rFonts w:cs="Times New Roman"/>
    </w:rPr>
  </w:style>
  <w:style w:type="paragraph" w:customStyle="1" w:styleId="p36">
    <w:name w:val="p36"/>
    <w:basedOn w:val="a3"/>
    <w:rsid w:val="00494D29"/>
    <w:pPr>
      <w:spacing w:before="100" w:beforeAutospacing="1" w:after="100" w:afterAutospacing="1"/>
    </w:pPr>
  </w:style>
  <w:style w:type="character" w:customStyle="1" w:styleId="para6">
    <w:name w:val="para6"/>
    <w:rsid w:val="00494D29"/>
    <w:rPr>
      <w:rFonts w:cs="Times New Roman"/>
    </w:rPr>
  </w:style>
  <w:style w:type="character" w:customStyle="1" w:styleId="3100">
    <w:name w:val="Знак Знак310"/>
    <w:locked/>
    <w:rsid w:val="00494D29"/>
    <w:rPr>
      <w:rFonts w:ascii="Tahoma" w:hAnsi="Tahoma" w:cs="Tahoma"/>
      <w:sz w:val="16"/>
      <w:szCs w:val="16"/>
      <w:lang w:val="ru-RU" w:eastAsia="ru-RU" w:bidi="ar-SA"/>
    </w:rPr>
  </w:style>
  <w:style w:type="paragraph" w:customStyle="1" w:styleId="eg3">
    <w:name w:val="eg3"/>
    <w:basedOn w:val="a3"/>
    <w:rsid w:val="00494D29"/>
    <w:pPr>
      <w:spacing w:before="100" w:beforeAutospacing="1" w:after="100" w:afterAutospacing="1"/>
    </w:pPr>
  </w:style>
  <w:style w:type="paragraph" w:customStyle="1" w:styleId="p32">
    <w:name w:val="p32"/>
    <w:basedOn w:val="a3"/>
    <w:rsid w:val="00494D29"/>
    <w:pPr>
      <w:spacing w:before="100" w:beforeAutospacing="1" w:after="100" w:afterAutospacing="1"/>
    </w:pPr>
  </w:style>
  <w:style w:type="character" w:customStyle="1" w:styleId="2610">
    <w:name w:val="Знак Знак261"/>
    <w:rsid w:val="00494D29"/>
    <w:rPr>
      <w:rFonts w:ascii="Cambria" w:eastAsia="Times New Roman" w:hAnsi="Cambria"/>
      <w:b/>
      <w:sz w:val="26"/>
    </w:rPr>
  </w:style>
  <w:style w:type="character" w:customStyle="1" w:styleId="1111">
    <w:name w:val="Знак1 Знак Знак11"/>
    <w:locked/>
    <w:rsid w:val="00494D29"/>
    <w:rPr>
      <w:rFonts w:ascii="Times New Roman" w:eastAsia="Times New Roman" w:hAnsi="Times New Roman"/>
      <w:sz w:val="24"/>
      <w:lang w:eastAsia="ru-RU"/>
    </w:rPr>
  </w:style>
  <w:style w:type="character" w:customStyle="1" w:styleId="4810">
    <w:name w:val="Знак Знак481"/>
    <w:locked/>
    <w:rsid w:val="00494D29"/>
    <w:rPr>
      <w:b/>
      <w:sz w:val="27"/>
      <w:lang w:val="ru-RU" w:eastAsia="ru-RU"/>
    </w:rPr>
  </w:style>
  <w:style w:type="character" w:customStyle="1" w:styleId="491">
    <w:name w:val="Знак Знак491"/>
    <w:rsid w:val="00494D29"/>
    <w:rPr>
      <w:rFonts w:ascii="Times New Roman" w:eastAsia="Times New Roman" w:hAnsi="Times New Roman"/>
      <w:b/>
      <w:caps/>
      <w:sz w:val="24"/>
      <w:lang w:eastAsia="ru-RU"/>
    </w:rPr>
  </w:style>
  <w:style w:type="character" w:customStyle="1" w:styleId="4710">
    <w:name w:val="Знак Знак471"/>
    <w:rsid w:val="00494D29"/>
    <w:rPr>
      <w:rFonts w:ascii="Times New Roman" w:eastAsia="Times New Roman" w:hAnsi="Times New Roman"/>
      <w:b/>
      <w:sz w:val="27"/>
      <w:lang w:eastAsia="ru-RU"/>
    </w:rPr>
  </w:style>
  <w:style w:type="character" w:customStyle="1" w:styleId="4510">
    <w:name w:val="Знак Знак451"/>
    <w:rsid w:val="00494D29"/>
    <w:rPr>
      <w:rFonts w:ascii="Times New Roman" w:eastAsia="Times New Roman" w:hAnsi="Times New Roman"/>
      <w:b/>
      <w:i/>
      <w:sz w:val="26"/>
      <w:lang w:eastAsia="ru-RU"/>
    </w:rPr>
  </w:style>
  <w:style w:type="character" w:customStyle="1" w:styleId="1211">
    <w:name w:val="Знак1 Знак Знак21"/>
    <w:locked/>
    <w:rsid w:val="00494D29"/>
    <w:rPr>
      <w:sz w:val="24"/>
    </w:rPr>
  </w:style>
  <w:style w:type="character" w:customStyle="1" w:styleId="613">
    <w:name w:val="Знак6 Знак Знак1"/>
    <w:rsid w:val="00494D29"/>
    <w:rPr>
      <w:sz w:val="24"/>
      <w:lang w:val="ru-RU" w:eastAsia="ru-RU"/>
    </w:rPr>
  </w:style>
  <w:style w:type="character" w:customStyle="1" w:styleId="b-material-headdate-day">
    <w:name w:val="b-material-head__date-day"/>
    <w:rsid w:val="00494D29"/>
    <w:rPr>
      <w:rFonts w:cs="Times New Roman"/>
    </w:rPr>
  </w:style>
  <w:style w:type="character" w:customStyle="1" w:styleId="2fff1">
    <w:name w:val="Основной текст (2)"/>
    <w:rsid w:val="00494D29"/>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494D29"/>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494D29"/>
    <w:rPr>
      <w:sz w:val="24"/>
      <w:szCs w:val="24"/>
      <w:lang w:val="ru-RU" w:eastAsia="ru-RU" w:bidi="hi-IN"/>
    </w:rPr>
  </w:style>
  <w:style w:type="character" w:customStyle="1" w:styleId="2fff2">
    <w:name w:val="Основной шрифт абзаца2"/>
    <w:rsid w:val="00494D29"/>
  </w:style>
  <w:style w:type="character" w:customStyle="1" w:styleId="492">
    <w:name w:val="Знак Знак49"/>
    <w:rsid w:val="00494D29"/>
    <w:rPr>
      <w:rFonts w:ascii="Times New Roman" w:eastAsia="Times New Roman" w:hAnsi="Times New Roman" w:cs="Times New Roman"/>
      <w:b/>
      <w:caps/>
      <w:sz w:val="24"/>
      <w:szCs w:val="24"/>
      <w:lang w:eastAsia="ru-RU"/>
    </w:rPr>
  </w:style>
  <w:style w:type="paragraph" w:customStyle="1" w:styleId="621">
    <w:name w:val="Заголовок 62"/>
    <w:rsid w:val="00494D2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494D29"/>
    <w:rPr>
      <w:b/>
      <w:bCs/>
      <w:sz w:val="28"/>
      <w:szCs w:val="28"/>
      <w:lang w:val="ru-RU" w:eastAsia="ru-RU" w:bidi="ar-SA"/>
    </w:rPr>
  </w:style>
  <w:style w:type="character" w:customStyle="1" w:styleId="126">
    <w:name w:val="Знак1 Знак Знак2"/>
    <w:locked/>
    <w:rsid w:val="00494D29"/>
    <w:rPr>
      <w:sz w:val="24"/>
      <w:szCs w:val="24"/>
    </w:rPr>
  </w:style>
  <w:style w:type="character" w:customStyle="1" w:styleId="67">
    <w:name w:val="Знак6 Знак Знак"/>
    <w:rsid w:val="00494D29"/>
    <w:rPr>
      <w:sz w:val="24"/>
      <w:szCs w:val="24"/>
      <w:lang w:val="ru-RU" w:eastAsia="ru-RU" w:bidi="ar-SA"/>
    </w:rPr>
  </w:style>
  <w:style w:type="character" w:customStyle="1" w:styleId="PlainTextChar1">
    <w:name w:val="Plain Text Char1"/>
    <w:aliases w:val="Знак3 Char11,Heading 12 Char11"/>
    <w:semiHidden/>
    <w:rsid w:val="00494D29"/>
    <w:rPr>
      <w:rFonts w:ascii="Courier New" w:hAnsi="Courier New" w:cs="Courier New"/>
    </w:rPr>
  </w:style>
  <w:style w:type="character" w:customStyle="1" w:styleId="QuoteChar1">
    <w:name w:val="Quote Char1"/>
    <w:rsid w:val="00494D29"/>
    <w:rPr>
      <w:rFonts w:ascii="Times New Roman" w:hAnsi="Times New Roman"/>
      <w:i/>
      <w:iCs/>
      <w:color w:val="000000"/>
      <w:sz w:val="24"/>
      <w:szCs w:val="24"/>
    </w:rPr>
  </w:style>
  <w:style w:type="character" w:customStyle="1" w:styleId="1fffffb">
    <w:name w:val="Слабое выделение1"/>
    <w:rsid w:val="00494D29"/>
    <w:rPr>
      <w:i/>
      <w:color w:val="808080"/>
    </w:rPr>
  </w:style>
  <w:style w:type="paragraph" w:customStyle="1" w:styleId="p35">
    <w:name w:val="p35"/>
    <w:basedOn w:val="a3"/>
    <w:rsid w:val="00494D29"/>
    <w:pPr>
      <w:spacing w:before="100" w:beforeAutospacing="1" w:after="100" w:afterAutospacing="1"/>
    </w:pPr>
  </w:style>
  <w:style w:type="character" w:customStyle="1" w:styleId="541">
    <w:name w:val="Знак Знак54"/>
    <w:rsid w:val="00494D29"/>
    <w:rPr>
      <w:rFonts w:ascii="Arial" w:hAnsi="Arial"/>
      <w:b/>
      <w:bCs/>
      <w:sz w:val="26"/>
      <w:szCs w:val="26"/>
      <w:lang w:bidi="ar-SA"/>
    </w:rPr>
  </w:style>
  <w:style w:type="character" w:customStyle="1" w:styleId="670">
    <w:name w:val="Знак Знак67"/>
    <w:rsid w:val="00494D29"/>
    <w:rPr>
      <w:rFonts w:ascii="Arial" w:hAnsi="Arial"/>
      <w:b/>
      <w:bCs/>
      <w:sz w:val="26"/>
      <w:szCs w:val="26"/>
    </w:rPr>
  </w:style>
  <w:style w:type="character" w:customStyle="1" w:styleId="660">
    <w:name w:val="Знак Знак66"/>
    <w:rsid w:val="00494D29"/>
    <w:rPr>
      <w:b/>
      <w:bCs/>
      <w:sz w:val="28"/>
      <w:szCs w:val="28"/>
      <w:lang w:bidi="ar-SA"/>
    </w:rPr>
  </w:style>
  <w:style w:type="character" w:customStyle="1" w:styleId="650">
    <w:name w:val="Знак Знак65"/>
    <w:rsid w:val="00494D29"/>
    <w:rPr>
      <w:b/>
      <w:bCs/>
      <w:i/>
      <w:iCs/>
      <w:sz w:val="26"/>
      <w:szCs w:val="26"/>
      <w:lang w:bidi="ar-SA"/>
    </w:rPr>
  </w:style>
  <w:style w:type="character" w:customStyle="1" w:styleId="630">
    <w:name w:val="Знак Знак63"/>
    <w:rsid w:val="00494D29"/>
    <w:rPr>
      <w:sz w:val="24"/>
      <w:lang w:val="ru-RU" w:eastAsia="ru-RU" w:bidi="ar-SA"/>
    </w:rPr>
  </w:style>
  <w:style w:type="character" w:customStyle="1" w:styleId="622">
    <w:name w:val="Знак Знак62"/>
    <w:rsid w:val="00494D29"/>
    <w:rPr>
      <w:rFonts w:ascii="Calibri" w:hAnsi="Calibri"/>
      <w:i/>
      <w:iCs/>
      <w:sz w:val="24"/>
      <w:szCs w:val="24"/>
      <w:lang w:eastAsia="en-US" w:bidi="ar-SA"/>
    </w:rPr>
  </w:style>
  <w:style w:type="character" w:customStyle="1" w:styleId="614">
    <w:name w:val="Знак Знак61"/>
    <w:rsid w:val="00494D29"/>
    <w:rPr>
      <w:rFonts w:ascii="Arial" w:hAnsi="Arial" w:cs="Arial"/>
      <w:sz w:val="22"/>
      <w:szCs w:val="22"/>
      <w:lang w:val="ru-RU" w:eastAsia="ru-RU" w:bidi="ar-SA"/>
    </w:rPr>
  </w:style>
  <w:style w:type="character" w:customStyle="1" w:styleId="601">
    <w:name w:val="Знак Знак60"/>
    <w:rsid w:val="00494D29"/>
    <w:rPr>
      <w:sz w:val="16"/>
      <w:szCs w:val="16"/>
    </w:rPr>
  </w:style>
  <w:style w:type="character" w:customStyle="1" w:styleId="590">
    <w:name w:val="Знак Знак59"/>
    <w:rsid w:val="00494D29"/>
    <w:rPr>
      <w:sz w:val="24"/>
      <w:szCs w:val="24"/>
      <w:lang w:bidi="ar-SA"/>
    </w:rPr>
  </w:style>
  <w:style w:type="character" w:customStyle="1" w:styleId="581">
    <w:name w:val="Знак Знак58"/>
    <w:rsid w:val="00494D29"/>
    <w:rPr>
      <w:sz w:val="24"/>
      <w:szCs w:val="24"/>
      <w:lang w:bidi="ar-SA"/>
    </w:rPr>
  </w:style>
  <w:style w:type="character" w:customStyle="1" w:styleId="571">
    <w:name w:val="Знак Знак57"/>
    <w:rsid w:val="00494D29"/>
    <w:rPr>
      <w:sz w:val="24"/>
      <w:szCs w:val="24"/>
      <w:lang w:bidi="ar-SA"/>
    </w:rPr>
  </w:style>
  <w:style w:type="character" w:customStyle="1" w:styleId="561">
    <w:name w:val="Знак Знак56"/>
    <w:rsid w:val="00494D29"/>
    <w:rPr>
      <w:rFonts w:ascii="Tahoma" w:hAnsi="Tahoma"/>
      <w:lang w:bidi="ar-SA"/>
    </w:rPr>
  </w:style>
  <w:style w:type="character" w:customStyle="1" w:styleId="551">
    <w:name w:val="Знак Знак55"/>
    <w:rsid w:val="00494D29"/>
    <w:rPr>
      <w:sz w:val="24"/>
      <w:szCs w:val="24"/>
      <w:lang w:bidi="ar-SA"/>
    </w:rPr>
  </w:style>
  <w:style w:type="paragraph" w:customStyle="1" w:styleId="p11">
    <w:name w:val="p11"/>
    <w:basedOn w:val="a3"/>
    <w:rsid w:val="00494D29"/>
    <w:pPr>
      <w:spacing w:before="100" w:beforeAutospacing="1" w:after="100" w:afterAutospacing="1"/>
    </w:pPr>
  </w:style>
  <w:style w:type="paragraph" w:customStyle="1" w:styleId="p15">
    <w:name w:val="p15"/>
    <w:basedOn w:val="a3"/>
    <w:rsid w:val="00494D29"/>
    <w:pPr>
      <w:spacing w:before="100" w:beforeAutospacing="1" w:after="100" w:afterAutospacing="1"/>
    </w:pPr>
  </w:style>
  <w:style w:type="character" w:customStyle="1" w:styleId="s7">
    <w:name w:val="s7"/>
    <w:rsid w:val="00494D29"/>
  </w:style>
  <w:style w:type="character" w:customStyle="1" w:styleId="s13">
    <w:name w:val="s13"/>
    <w:rsid w:val="00494D29"/>
  </w:style>
  <w:style w:type="paragraph" w:customStyle="1" w:styleId="p29">
    <w:name w:val="p29"/>
    <w:basedOn w:val="a3"/>
    <w:rsid w:val="00494D29"/>
    <w:pPr>
      <w:spacing w:before="100" w:beforeAutospacing="1" w:after="100" w:afterAutospacing="1"/>
    </w:pPr>
  </w:style>
  <w:style w:type="paragraph" w:customStyle="1" w:styleId="p30">
    <w:name w:val="p30"/>
    <w:basedOn w:val="a3"/>
    <w:rsid w:val="00494D29"/>
    <w:pPr>
      <w:spacing w:before="100" w:beforeAutospacing="1" w:after="100" w:afterAutospacing="1"/>
    </w:pPr>
  </w:style>
  <w:style w:type="paragraph" w:customStyle="1" w:styleId="p31">
    <w:name w:val="p31"/>
    <w:basedOn w:val="a3"/>
    <w:rsid w:val="00494D29"/>
    <w:pPr>
      <w:spacing w:before="100" w:beforeAutospacing="1" w:after="100" w:afterAutospacing="1"/>
    </w:pPr>
  </w:style>
  <w:style w:type="character" w:customStyle="1" w:styleId="s14">
    <w:name w:val="s14"/>
    <w:rsid w:val="00494D29"/>
  </w:style>
  <w:style w:type="character" w:customStyle="1" w:styleId="s15">
    <w:name w:val="s15"/>
    <w:rsid w:val="00494D29"/>
  </w:style>
  <w:style w:type="paragraph" w:customStyle="1" w:styleId="p33">
    <w:name w:val="p33"/>
    <w:basedOn w:val="a3"/>
    <w:rsid w:val="00494D29"/>
    <w:pPr>
      <w:spacing w:before="100" w:beforeAutospacing="1" w:after="100" w:afterAutospacing="1"/>
    </w:pPr>
  </w:style>
  <w:style w:type="paragraph" w:customStyle="1" w:styleId="p13">
    <w:name w:val="p13"/>
    <w:basedOn w:val="a3"/>
    <w:rsid w:val="00494D29"/>
    <w:pPr>
      <w:spacing w:before="100" w:beforeAutospacing="1" w:after="100" w:afterAutospacing="1"/>
    </w:pPr>
  </w:style>
  <w:style w:type="character" w:customStyle="1" w:styleId="s9">
    <w:name w:val="s9"/>
    <w:rsid w:val="00494D29"/>
  </w:style>
  <w:style w:type="paragraph" w:customStyle="1" w:styleId="p25">
    <w:name w:val="p25"/>
    <w:basedOn w:val="a3"/>
    <w:rsid w:val="00494D29"/>
    <w:pPr>
      <w:spacing w:before="100" w:beforeAutospacing="1" w:after="100" w:afterAutospacing="1"/>
    </w:pPr>
  </w:style>
  <w:style w:type="character" w:customStyle="1" w:styleId="128">
    <w:name w:val="Знак1 Знак2"/>
    <w:semiHidden/>
    <w:rsid w:val="00494D29"/>
    <w:rPr>
      <w:sz w:val="24"/>
      <w:szCs w:val="24"/>
    </w:rPr>
  </w:style>
  <w:style w:type="character" w:customStyle="1" w:styleId="1fffffc">
    <w:name w:val="Красная строка Знак1"/>
    <w:semiHidden/>
    <w:rsid w:val="00494D29"/>
    <w:rPr>
      <w:sz w:val="24"/>
      <w:szCs w:val="24"/>
    </w:rPr>
  </w:style>
  <w:style w:type="character" w:customStyle="1" w:styleId="1fffffd">
    <w:name w:val="Текст концевой сноски Знак1"/>
    <w:rsid w:val="00494D29"/>
  </w:style>
  <w:style w:type="character" w:customStyle="1" w:styleId="1fffffe">
    <w:name w:val="Текст макроса Знак1"/>
    <w:semiHidden/>
    <w:rsid w:val="00494D29"/>
    <w:rPr>
      <w:rFonts w:ascii="Consolas" w:hAnsi="Consolas"/>
    </w:rPr>
  </w:style>
  <w:style w:type="paragraph" w:customStyle="1" w:styleId="Caaieiaie5">
    <w:name w:val="Caaieiaie 5"/>
    <w:basedOn w:val="a3"/>
    <w:next w:val="a3"/>
    <w:rsid w:val="00494D29"/>
    <w:pPr>
      <w:autoSpaceDE w:val="0"/>
      <w:autoSpaceDN w:val="0"/>
      <w:adjustRightInd w:val="0"/>
    </w:pPr>
    <w:rPr>
      <w:lang w:eastAsia="en-US"/>
    </w:rPr>
  </w:style>
  <w:style w:type="character" w:customStyle="1" w:styleId="700">
    <w:name w:val="Знак Знак70"/>
    <w:rsid w:val="00494D29"/>
    <w:rPr>
      <w:rFonts w:ascii="Arial" w:hAnsi="Arial"/>
      <w:b/>
      <w:bCs/>
      <w:sz w:val="26"/>
      <w:szCs w:val="26"/>
    </w:rPr>
  </w:style>
  <w:style w:type="character" w:customStyle="1" w:styleId="69">
    <w:name w:val="Знак Знак69"/>
    <w:rsid w:val="00494D29"/>
    <w:rPr>
      <w:b/>
      <w:bCs/>
      <w:sz w:val="28"/>
      <w:szCs w:val="28"/>
      <w:lang w:bidi="ar-SA"/>
    </w:rPr>
  </w:style>
  <w:style w:type="character" w:customStyle="1" w:styleId="68">
    <w:name w:val="Знак Знак68"/>
    <w:rsid w:val="00494D29"/>
    <w:rPr>
      <w:b/>
      <w:bCs/>
      <w:i/>
      <w:iCs/>
      <w:sz w:val="26"/>
      <w:szCs w:val="26"/>
      <w:lang w:bidi="ar-SA"/>
    </w:rPr>
  </w:style>
  <w:style w:type="paragraph" w:customStyle="1" w:styleId="SP">
    <w:name w:val="SP"/>
    <w:rsid w:val="00494D2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494D29"/>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494D29"/>
    <w:rPr>
      <w:i w:val="0"/>
      <w:iCs w:val="0"/>
      <w:kern w:val="32"/>
      <w:sz w:val="24"/>
      <w:szCs w:val="32"/>
      <w:lang w:eastAsia="ru-RU"/>
    </w:rPr>
  </w:style>
  <w:style w:type="paragraph" w:customStyle="1" w:styleId="3fc">
    <w:name w:val="Заголовок 3 уровня"/>
    <w:basedOn w:val="afffe"/>
    <w:rsid w:val="00494D29"/>
    <w:pPr>
      <w:ind w:firstLine="0"/>
      <w:jc w:val="center"/>
    </w:pPr>
    <w:rPr>
      <w:b/>
    </w:rPr>
  </w:style>
  <w:style w:type="character" w:customStyle="1" w:styleId="rvts210">
    <w:name w:val="rvts210"/>
    <w:rsid w:val="00494D29"/>
    <w:rPr>
      <w:i/>
      <w:iCs/>
      <w:color w:val="000000"/>
      <w:sz w:val="20"/>
      <w:szCs w:val="20"/>
    </w:rPr>
  </w:style>
  <w:style w:type="character" w:customStyle="1" w:styleId="76">
    <w:name w:val="стиль7"/>
    <w:rsid w:val="00494D29"/>
  </w:style>
  <w:style w:type="character" w:customStyle="1" w:styleId="Heading122">
    <w:name w:val="Heading 12 Знак Знак2"/>
    <w:rsid w:val="00494D29"/>
    <w:rPr>
      <w:rFonts w:ascii="Courier New" w:hAnsi="Courier New"/>
      <w:lang w:bidi="ar-SA"/>
    </w:rPr>
  </w:style>
  <w:style w:type="character" w:customStyle="1" w:styleId="Heading3Char1">
    <w:name w:val="Heading 3 Char1"/>
    <w:locked/>
    <w:rsid w:val="00494D29"/>
    <w:rPr>
      <w:b/>
      <w:sz w:val="27"/>
      <w:lang w:val="ru-RU" w:eastAsia="ru-RU"/>
    </w:rPr>
  </w:style>
  <w:style w:type="paragraph" w:customStyle="1" w:styleId="129">
    <w:name w:val="Абзац списка12"/>
    <w:basedOn w:val="a3"/>
    <w:rsid w:val="00494D29"/>
    <w:pPr>
      <w:ind w:left="720"/>
      <w:contextualSpacing/>
    </w:pPr>
    <w:rPr>
      <w:szCs w:val="20"/>
    </w:rPr>
  </w:style>
  <w:style w:type="character" w:customStyle="1" w:styleId="BodyText2Char2">
    <w:name w:val="Body Text 2 Char2"/>
    <w:locked/>
    <w:rsid w:val="00494D29"/>
    <w:rPr>
      <w:sz w:val="24"/>
    </w:rPr>
  </w:style>
  <w:style w:type="character" w:customStyle="1" w:styleId="Heading2Char1">
    <w:name w:val="Heading 2 Char1"/>
    <w:aliases w:val="Знак3 Знак Char1,Heading 2 Char11,Знак3 Знак Char11"/>
    <w:locked/>
    <w:rsid w:val="00494D29"/>
    <w:rPr>
      <w:rFonts w:ascii="Arial" w:hAnsi="Arial"/>
      <w:b/>
      <w:i/>
      <w:sz w:val="28"/>
      <w:lang w:val="ru-RU" w:eastAsia="en-US"/>
    </w:rPr>
  </w:style>
  <w:style w:type="character" w:customStyle="1" w:styleId="Heading4Char1">
    <w:name w:val="Heading 4 Char1"/>
    <w:locked/>
    <w:rsid w:val="00494D29"/>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494D29"/>
    <w:rPr>
      <w:rFonts w:ascii="Times New Roman" w:hAnsi="Times New Roman"/>
      <w:sz w:val="24"/>
      <w:lang w:eastAsia="ru-RU"/>
    </w:rPr>
  </w:style>
  <w:style w:type="paragraph" w:customStyle="1" w:styleId="1ffffff">
    <w:name w:val="Стиль 1"/>
    <w:basedOn w:val="a3"/>
    <w:rsid w:val="00494D29"/>
    <w:pPr>
      <w:ind w:firstLine="709"/>
      <w:jc w:val="both"/>
    </w:pPr>
    <w:rPr>
      <w:sz w:val="28"/>
      <w:szCs w:val="28"/>
    </w:rPr>
  </w:style>
  <w:style w:type="character" w:customStyle="1" w:styleId="b">
    <w:name w:val="b"/>
    <w:rsid w:val="00494D29"/>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494D29"/>
    <w:rPr>
      <w:lang w:val="ru-RU" w:eastAsia="ru-RU" w:bidi="ar-SA"/>
    </w:rPr>
  </w:style>
  <w:style w:type="paragraph" w:customStyle="1" w:styleId="tab">
    <w:name w:val="tab"/>
    <w:basedOn w:val="a3"/>
    <w:rsid w:val="00494D29"/>
    <w:pPr>
      <w:spacing w:before="100" w:beforeAutospacing="1" w:after="100" w:afterAutospacing="1"/>
    </w:pPr>
  </w:style>
  <w:style w:type="paragraph" w:customStyle="1" w:styleId="212000">
    <w:name w:val="Стиль Заголовок 2 + 12 пт Слева:  0 см Первая строка:  0 см"/>
    <w:basedOn w:val="21"/>
    <w:rsid w:val="00494D29"/>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494D29"/>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494D29"/>
    <w:rPr>
      <w:rFonts w:ascii="Times New Roman" w:hAnsi="Times New Roman"/>
      <w:i w:val="0"/>
      <w:kern w:val="32"/>
      <w:sz w:val="24"/>
      <w:szCs w:val="32"/>
      <w:lang w:eastAsia="ru-RU"/>
    </w:rPr>
  </w:style>
  <w:style w:type="character" w:customStyle="1" w:styleId="affffffffff7">
    <w:name w:val="Знак Знак Знак"/>
    <w:locked/>
    <w:rsid w:val="00494D29"/>
    <w:rPr>
      <w:b/>
      <w:caps/>
      <w:sz w:val="24"/>
      <w:szCs w:val="24"/>
      <w:lang w:val="ru-RU" w:eastAsia="ru-RU" w:bidi="ar-SA"/>
    </w:rPr>
  </w:style>
  <w:style w:type="character" w:customStyle="1" w:styleId="328">
    <w:name w:val="Знак Знак32"/>
    <w:rsid w:val="00494D29"/>
    <w:rPr>
      <w:rFonts w:ascii="Arial" w:hAnsi="Arial" w:cs="Arial"/>
      <w:b/>
      <w:bCs/>
      <w:i/>
      <w:iCs/>
      <w:sz w:val="28"/>
      <w:szCs w:val="28"/>
      <w:lang w:val="ru-RU" w:eastAsia="en-US" w:bidi="ar-SA"/>
    </w:rPr>
  </w:style>
  <w:style w:type="character" w:customStyle="1" w:styleId="31d">
    <w:name w:val="Знак Знак31"/>
    <w:locked/>
    <w:rsid w:val="00494D29"/>
    <w:rPr>
      <w:b/>
      <w:bCs/>
      <w:sz w:val="27"/>
      <w:szCs w:val="27"/>
      <w:lang w:val="ru-RU" w:eastAsia="ru-RU" w:bidi="ar-SA"/>
    </w:rPr>
  </w:style>
  <w:style w:type="character" w:customStyle="1" w:styleId="302">
    <w:name w:val="Знак Знак30"/>
    <w:locked/>
    <w:rsid w:val="00494D29"/>
    <w:rPr>
      <w:b/>
      <w:bCs/>
      <w:sz w:val="28"/>
      <w:szCs w:val="28"/>
      <w:lang w:bidi="ar-SA"/>
    </w:rPr>
  </w:style>
  <w:style w:type="character" w:customStyle="1" w:styleId="292">
    <w:name w:val="Знак Знак29"/>
    <w:locked/>
    <w:rsid w:val="00494D29"/>
    <w:rPr>
      <w:b/>
      <w:bCs/>
      <w:i/>
      <w:iCs/>
      <w:sz w:val="26"/>
      <w:szCs w:val="26"/>
      <w:lang w:bidi="ar-SA"/>
    </w:rPr>
  </w:style>
  <w:style w:type="character" w:customStyle="1" w:styleId="hlto-search">
    <w:name w:val="hl to-search"/>
    <w:rsid w:val="00494D29"/>
  </w:style>
  <w:style w:type="paragraph" w:customStyle="1" w:styleId="source">
    <w:name w:val="source"/>
    <w:basedOn w:val="a3"/>
    <w:rsid w:val="00494D29"/>
    <w:pPr>
      <w:spacing w:before="100" w:beforeAutospacing="1" w:after="100" w:afterAutospacing="1"/>
    </w:pPr>
  </w:style>
  <w:style w:type="paragraph" w:customStyle="1" w:styleId="affffffffff8">
    <w:name w:val="словарная статья"/>
    <w:basedOn w:val="Default"/>
    <w:next w:val="Default"/>
    <w:rsid w:val="00494D29"/>
    <w:rPr>
      <w:color w:val="auto"/>
    </w:rPr>
  </w:style>
  <w:style w:type="paragraph" w:customStyle="1" w:styleId="affffffffff9">
    <w:name w:val="Подзаголовок для информации об изменениях"/>
    <w:basedOn w:val="a3"/>
    <w:next w:val="a3"/>
    <w:uiPriority w:val="99"/>
    <w:rsid w:val="00494D29"/>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494D29"/>
    <w:rPr>
      <w:i/>
      <w:iCs/>
      <w:color w:val="000000"/>
    </w:rPr>
  </w:style>
  <w:style w:type="paragraph" w:customStyle="1" w:styleId="1ffffff0">
    <w:name w:val="Выделенная цитата1"/>
    <w:basedOn w:val="a3"/>
    <w:next w:val="a3"/>
    <w:rsid w:val="00494D29"/>
    <w:pPr>
      <w:pBdr>
        <w:bottom w:val="single" w:sz="4" w:space="4" w:color="4F81BD"/>
      </w:pBdr>
      <w:spacing w:before="200" w:after="280"/>
      <w:ind w:left="936" w:right="936"/>
    </w:pPr>
    <w:rPr>
      <w:b/>
      <w:bCs/>
      <w:i/>
      <w:iCs/>
      <w:color w:val="4F81BD"/>
    </w:rPr>
  </w:style>
  <w:style w:type="character" w:customStyle="1" w:styleId="1ffffff1">
    <w:name w:val="Слабая ссылка1"/>
    <w:rsid w:val="00494D29"/>
    <w:rPr>
      <w:rFonts w:cs="Times New Roman"/>
      <w:smallCaps/>
      <w:color w:val="C0504D"/>
      <w:u w:val="single"/>
    </w:rPr>
  </w:style>
  <w:style w:type="character" w:customStyle="1" w:styleId="1ffffff2">
    <w:name w:val="Сильная ссылка1"/>
    <w:rsid w:val="00494D29"/>
    <w:rPr>
      <w:rFonts w:cs="Times New Roman"/>
      <w:b/>
      <w:smallCaps/>
      <w:color w:val="C0504D"/>
      <w:spacing w:val="5"/>
      <w:u w:val="single"/>
    </w:rPr>
  </w:style>
  <w:style w:type="character" w:customStyle="1" w:styleId="1ffffff3">
    <w:name w:val="Название книги1"/>
    <w:rsid w:val="00494D29"/>
    <w:rPr>
      <w:rFonts w:cs="Times New Roman"/>
      <w:b/>
      <w:smallCaps/>
      <w:spacing w:val="5"/>
    </w:rPr>
  </w:style>
  <w:style w:type="paragraph" w:customStyle="1" w:styleId="1ffffff4">
    <w:name w:val="Заголовок оглавления1"/>
    <w:basedOn w:val="11"/>
    <w:next w:val="a3"/>
    <w:rsid w:val="00494D29"/>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494D29"/>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494D29"/>
    <w:rPr>
      <w:b/>
      <w:bCs/>
      <w:sz w:val="28"/>
      <w:szCs w:val="28"/>
      <w:lang w:val="ru-RU" w:eastAsia="ru-RU" w:bidi="ar-SA"/>
    </w:rPr>
  </w:style>
  <w:style w:type="paragraph" w:customStyle="1" w:styleId="329">
    <w:name w:val="Заголовок 32"/>
    <w:basedOn w:val="a3"/>
    <w:next w:val="a3"/>
    <w:rsid w:val="00494D29"/>
    <w:pPr>
      <w:keepNext/>
      <w:snapToGrid w:val="0"/>
      <w:spacing w:before="240" w:after="60"/>
    </w:pPr>
    <w:rPr>
      <w:rFonts w:ascii="Arial" w:hAnsi="Arial"/>
      <w:szCs w:val="20"/>
    </w:rPr>
  </w:style>
  <w:style w:type="character" w:customStyle="1" w:styleId="1ffffff6">
    <w:name w:val="Замещающий текст1"/>
    <w:rsid w:val="00494D29"/>
    <w:rPr>
      <w:color w:val="808080"/>
    </w:rPr>
  </w:style>
  <w:style w:type="paragraph" w:customStyle="1" w:styleId="1ffffff7">
    <w:name w:val="Подзаголовок1"/>
    <w:basedOn w:val="a3"/>
    <w:rsid w:val="00494D29"/>
    <w:pPr>
      <w:spacing w:line="312" w:lineRule="auto"/>
    </w:pPr>
    <w:rPr>
      <w:rFonts w:ascii="Arial" w:hAnsi="Arial" w:cs="Arial"/>
      <w:b/>
      <w:bCs/>
      <w:color w:val="000000"/>
      <w:sz w:val="20"/>
      <w:szCs w:val="20"/>
    </w:rPr>
  </w:style>
  <w:style w:type="character" w:customStyle="1" w:styleId="2fff5">
    <w:name w:val="Основной шрифт абзаца2"/>
    <w:rsid w:val="00494D29"/>
  </w:style>
  <w:style w:type="paragraph" w:customStyle="1" w:styleId="623">
    <w:name w:val="Заголовок 62"/>
    <w:rsid w:val="00494D2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494D29"/>
    <w:rPr>
      <w:rFonts w:ascii="Arial" w:hAnsi="Arial"/>
      <w:b/>
      <w:bCs/>
      <w:sz w:val="26"/>
      <w:szCs w:val="26"/>
    </w:rPr>
  </w:style>
  <w:style w:type="character" w:customStyle="1" w:styleId="661">
    <w:name w:val="Знак Знак66"/>
    <w:rsid w:val="00494D29"/>
    <w:rPr>
      <w:b/>
      <w:bCs/>
      <w:sz w:val="28"/>
      <w:szCs w:val="28"/>
      <w:lang w:bidi="ar-SA"/>
    </w:rPr>
  </w:style>
  <w:style w:type="character" w:customStyle="1" w:styleId="651">
    <w:name w:val="Знак Знак65"/>
    <w:rsid w:val="00494D29"/>
    <w:rPr>
      <w:b/>
      <w:bCs/>
      <w:i/>
      <w:iCs/>
      <w:sz w:val="26"/>
      <w:szCs w:val="26"/>
      <w:lang w:bidi="ar-SA"/>
    </w:rPr>
  </w:style>
  <w:style w:type="character" w:customStyle="1" w:styleId="701">
    <w:name w:val="Знак Знак70"/>
    <w:rsid w:val="00494D29"/>
    <w:rPr>
      <w:rFonts w:ascii="Arial" w:hAnsi="Arial"/>
      <w:b/>
      <w:bCs/>
      <w:sz w:val="26"/>
      <w:szCs w:val="26"/>
    </w:rPr>
  </w:style>
  <w:style w:type="character" w:customStyle="1" w:styleId="690">
    <w:name w:val="Знак Знак69"/>
    <w:rsid w:val="00494D29"/>
    <w:rPr>
      <w:b/>
      <w:bCs/>
      <w:sz w:val="28"/>
      <w:szCs w:val="28"/>
      <w:lang w:bidi="ar-SA"/>
    </w:rPr>
  </w:style>
  <w:style w:type="character" w:customStyle="1" w:styleId="680">
    <w:name w:val="Знак Знак68"/>
    <w:rsid w:val="00494D29"/>
    <w:rPr>
      <w:b/>
      <w:bCs/>
      <w:i/>
      <w:iCs/>
      <w:sz w:val="26"/>
      <w:szCs w:val="26"/>
      <w:lang w:bidi="ar-SA"/>
    </w:rPr>
  </w:style>
  <w:style w:type="character" w:customStyle="1" w:styleId="Heading4Char2">
    <w:name w:val="Heading 4 Char2"/>
    <w:locked/>
    <w:rsid w:val="00494D29"/>
    <w:rPr>
      <w:rFonts w:ascii="Times New Roman" w:hAnsi="Times New Roman" w:cs="Times New Roman"/>
      <w:b/>
      <w:bCs/>
      <w:sz w:val="28"/>
      <w:szCs w:val="28"/>
    </w:rPr>
  </w:style>
  <w:style w:type="character" w:customStyle="1" w:styleId="Heading5Char2">
    <w:name w:val="Heading 5 Char2"/>
    <w:locked/>
    <w:rsid w:val="00494D29"/>
    <w:rPr>
      <w:rFonts w:ascii="Times New Roman" w:hAnsi="Times New Roman" w:cs="Times New Roman"/>
      <w:b/>
      <w:bCs/>
      <w:i/>
      <w:iCs/>
      <w:sz w:val="26"/>
      <w:szCs w:val="26"/>
    </w:rPr>
  </w:style>
  <w:style w:type="character" w:customStyle="1" w:styleId="Heading6Char2">
    <w:name w:val="Heading 6 Char2"/>
    <w:locked/>
    <w:rsid w:val="00494D29"/>
    <w:rPr>
      <w:rFonts w:ascii="Times New Roman" w:hAnsi="Times New Roman" w:cs="Times New Roman"/>
      <w:b/>
      <w:bCs/>
      <w:sz w:val="20"/>
      <w:szCs w:val="20"/>
    </w:rPr>
  </w:style>
  <w:style w:type="character" w:customStyle="1" w:styleId="Heading7Char2">
    <w:name w:val="Heading 7 Char2"/>
    <w:locked/>
    <w:rsid w:val="00494D29"/>
    <w:rPr>
      <w:rFonts w:ascii="Times New Roman" w:hAnsi="Times New Roman" w:cs="Times New Roman"/>
      <w:sz w:val="20"/>
      <w:szCs w:val="20"/>
    </w:rPr>
  </w:style>
  <w:style w:type="character" w:customStyle="1" w:styleId="Heading8Char2">
    <w:name w:val="Heading 8 Char2"/>
    <w:locked/>
    <w:rsid w:val="00494D29"/>
    <w:rPr>
      <w:rFonts w:ascii="Calibri" w:hAnsi="Calibri" w:cs="Times New Roman"/>
      <w:i/>
      <w:iCs/>
      <w:sz w:val="24"/>
      <w:szCs w:val="24"/>
    </w:rPr>
  </w:style>
  <w:style w:type="character" w:customStyle="1" w:styleId="Heading9Char2">
    <w:name w:val="Heading 9 Char2"/>
    <w:locked/>
    <w:rsid w:val="00494D29"/>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494D29"/>
    <w:rPr>
      <w:rFonts w:ascii="Arial" w:hAnsi="Arial"/>
      <w:b/>
      <w:kern w:val="32"/>
      <w:sz w:val="20"/>
    </w:rPr>
  </w:style>
  <w:style w:type="character" w:customStyle="1" w:styleId="Heading2Char3">
    <w:name w:val="Heading 2 Char3"/>
    <w:aliases w:val="Знак3 Знак Char3"/>
    <w:locked/>
    <w:rsid w:val="00494D29"/>
    <w:rPr>
      <w:rFonts w:ascii="Arial" w:hAnsi="Arial"/>
      <w:b/>
      <w:kern w:val="32"/>
      <w:sz w:val="20"/>
    </w:rPr>
  </w:style>
  <w:style w:type="character" w:customStyle="1" w:styleId="Heading3Char3">
    <w:name w:val="Heading 3 Char3"/>
    <w:aliases w:val="Знак2 Char1"/>
    <w:locked/>
    <w:rsid w:val="00494D29"/>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494D29"/>
    <w:rPr>
      <w:rFonts w:ascii="Times New Roman" w:hAnsi="Times New Roman"/>
      <w:sz w:val="20"/>
    </w:rPr>
  </w:style>
  <w:style w:type="character" w:customStyle="1" w:styleId="BodyText3Char5">
    <w:name w:val="Body Text 3 Char5"/>
    <w:aliases w:val="Знак5 Char5"/>
    <w:locked/>
    <w:rsid w:val="00494D29"/>
    <w:rPr>
      <w:rFonts w:ascii="Times New Roman" w:hAnsi="Times New Roman"/>
      <w:sz w:val="16"/>
    </w:rPr>
  </w:style>
  <w:style w:type="character" w:customStyle="1" w:styleId="BodyTextIndent3Char3">
    <w:name w:val="Body Text Indent 3 Char3"/>
    <w:locked/>
    <w:rsid w:val="00494D29"/>
    <w:rPr>
      <w:rFonts w:ascii="Calibri" w:hAnsi="Calibri"/>
      <w:sz w:val="16"/>
      <w:lang w:val="ru-RU" w:eastAsia="ru-RU" w:bidi="ar-SA"/>
    </w:rPr>
  </w:style>
  <w:style w:type="character" w:customStyle="1" w:styleId="PlainTextChar3">
    <w:name w:val="Plain Text Char3"/>
    <w:aliases w:val="Heading 12 Char2,Знак8 Char1"/>
    <w:locked/>
    <w:rsid w:val="00494D29"/>
    <w:rPr>
      <w:rFonts w:ascii="Courier New" w:hAnsi="Courier New" w:cs="Times New Roman"/>
      <w:sz w:val="20"/>
      <w:szCs w:val="20"/>
    </w:rPr>
  </w:style>
  <w:style w:type="character" w:customStyle="1" w:styleId="BodyTextIndent2Char3">
    <w:name w:val="Body Text Indent 2 Char3"/>
    <w:locked/>
    <w:rsid w:val="00494D29"/>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494D29"/>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494D29"/>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494D29"/>
    <w:rPr>
      <w:rFonts w:ascii="Times New Roman" w:hAnsi="Times New Roman"/>
      <w:sz w:val="24"/>
    </w:rPr>
  </w:style>
  <w:style w:type="character" w:customStyle="1" w:styleId="BodyTextChar5">
    <w:name w:val="Body Text Char5"/>
    <w:aliases w:val="Знак1 Char3"/>
    <w:locked/>
    <w:rsid w:val="00494D29"/>
    <w:rPr>
      <w:rFonts w:ascii="Times New Roman" w:hAnsi="Times New Roman"/>
      <w:sz w:val="20"/>
    </w:rPr>
  </w:style>
  <w:style w:type="character" w:customStyle="1" w:styleId="FooterChar3">
    <w:name w:val="Footer Char3"/>
    <w:locked/>
    <w:rsid w:val="00494D29"/>
    <w:rPr>
      <w:rFonts w:ascii="Times New Roman" w:hAnsi="Times New Roman" w:cs="Times New Roman"/>
      <w:sz w:val="24"/>
      <w:szCs w:val="24"/>
    </w:rPr>
  </w:style>
  <w:style w:type="character" w:customStyle="1" w:styleId="BodyText2Char3">
    <w:name w:val="Body Text 2 Char3"/>
    <w:locked/>
    <w:rsid w:val="00494D29"/>
    <w:rPr>
      <w:rFonts w:ascii="Times New Roman" w:hAnsi="Times New Roman" w:cs="Times New Roman"/>
      <w:sz w:val="24"/>
      <w:szCs w:val="24"/>
    </w:rPr>
  </w:style>
  <w:style w:type="character" w:customStyle="1" w:styleId="DocumentMapChar3">
    <w:name w:val="Document Map Char3"/>
    <w:locked/>
    <w:rsid w:val="00494D29"/>
    <w:rPr>
      <w:rFonts w:ascii="Tahoma" w:hAnsi="Tahoma" w:cs="Times New Roman"/>
      <w:sz w:val="20"/>
      <w:szCs w:val="20"/>
      <w:shd w:val="clear" w:color="auto" w:fill="000080"/>
    </w:rPr>
  </w:style>
  <w:style w:type="character" w:customStyle="1" w:styleId="HeaderChar3">
    <w:name w:val="Header Char3"/>
    <w:locked/>
    <w:rsid w:val="00494D29"/>
    <w:rPr>
      <w:rFonts w:ascii="Times New Roman" w:hAnsi="Times New Roman" w:cs="Times New Roman"/>
      <w:sz w:val="24"/>
      <w:szCs w:val="24"/>
    </w:rPr>
  </w:style>
  <w:style w:type="character" w:customStyle="1" w:styleId="CommentSubjectChar2">
    <w:name w:val="Comment Subject Char2"/>
    <w:locked/>
    <w:rsid w:val="00494D29"/>
    <w:rPr>
      <w:sz w:val="16"/>
    </w:rPr>
  </w:style>
  <w:style w:type="character" w:customStyle="1" w:styleId="CommentTextChar3">
    <w:name w:val="Comment Text Char3"/>
    <w:locked/>
    <w:rsid w:val="00494D29"/>
    <w:rPr>
      <w:rFonts w:ascii="Times New Roman" w:hAnsi="Times New Roman" w:cs="Times New Roman"/>
      <w:sz w:val="20"/>
      <w:szCs w:val="20"/>
    </w:rPr>
  </w:style>
  <w:style w:type="character" w:customStyle="1" w:styleId="CommentSubjectChar4">
    <w:name w:val="Comment Subject Char4"/>
    <w:locked/>
    <w:rsid w:val="00494D29"/>
    <w:rPr>
      <w:b/>
    </w:rPr>
  </w:style>
  <w:style w:type="character" w:customStyle="1" w:styleId="730">
    <w:name w:val="Знак Знак73"/>
    <w:rsid w:val="00494D29"/>
    <w:rPr>
      <w:sz w:val="16"/>
      <w:lang w:val="ru-RU" w:eastAsia="ru-RU"/>
    </w:rPr>
  </w:style>
  <w:style w:type="character" w:customStyle="1" w:styleId="Heading1Char3">
    <w:name w:val="Heading 1 Char3"/>
    <w:aliases w:val="Знак Char3,Заголовок 1 Знак Знак Char2,Знак Заголовок 1 Char2"/>
    <w:locked/>
    <w:rsid w:val="00494D29"/>
    <w:rPr>
      <w:rFonts w:ascii="Cambria" w:hAnsi="Cambria"/>
      <w:b/>
      <w:kern w:val="32"/>
      <w:sz w:val="32"/>
    </w:rPr>
  </w:style>
  <w:style w:type="character" w:customStyle="1" w:styleId="BodyText3Char3">
    <w:name w:val="Body Text 3 Char3"/>
    <w:aliases w:val="Знак5 Char3"/>
    <w:locked/>
    <w:rsid w:val="00494D29"/>
    <w:rPr>
      <w:sz w:val="16"/>
    </w:rPr>
  </w:style>
  <w:style w:type="paragraph" w:customStyle="1" w:styleId="12a">
    <w:name w:val="Стиль12"/>
    <w:rsid w:val="00494D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494D29"/>
    <w:rPr>
      <w:rFonts w:ascii="PragmaticaCTT" w:hAnsi="PragmaticaCTT" w:cs="Times New Roman"/>
      <w:sz w:val="20"/>
      <w:szCs w:val="20"/>
    </w:rPr>
  </w:style>
  <w:style w:type="character" w:customStyle="1" w:styleId="6100">
    <w:name w:val="Знак Знак610"/>
    <w:locked/>
    <w:rsid w:val="00494D29"/>
    <w:rPr>
      <w:b/>
      <w:caps/>
      <w:sz w:val="24"/>
      <w:lang w:val="ru-RU" w:eastAsia="ru-RU"/>
    </w:rPr>
  </w:style>
  <w:style w:type="character" w:customStyle="1" w:styleId="Heading2Char2">
    <w:name w:val="Heading 2 Char2"/>
    <w:aliases w:val="Знак3 Знак Char2"/>
    <w:locked/>
    <w:rsid w:val="00494D29"/>
    <w:rPr>
      <w:rFonts w:ascii="Times New Roman" w:hAnsi="Times New Roman"/>
      <w:sz w:val="24"/>
    </w:rPr>
  </w:style>
  <w:style w:type="character" w:customStyle="1" w:styleId="SubtitleChar3">
    <w:name w:val="Subtitle Char3"/>
    <w:locked/>
    <w:rsid w:val="00494D29"/>
    <w:rPr>
      <w:rFonts w:ascii="PragmaticaCTT" w:hAnsi="PragmaticaCTT" w:cs="Times New Roman"/>
      <w:b/>
      <w:bCs/>
      <w:sz w:val="24"/>
      <w:szCs w:val="24"/>
    </w:rPr>
  </w:style>
  <w:style w:type="character" w:customStyle="1" w:styleId="BodyTextFirstIndent2Char3">
    <w:name w:val="Body Text First Indent 2 Char3"/>
    <w:locked/>
    <w:rsid w:val="00494D29"/>
    <w:rPr>
      <w:rFonts w:ascii="Times New Roman" w:hAnsi="Times New Roman" w:cs="Times New Roman"/>
      <w:sz w:val="24"/>
      <w:szCs w:val="24"/>
    </w:rPr>
  </w:style>
  <w:style w:type="character" w:customStyle="1" w:styleId="BalloonTextChar3">
    <w:name w:val="Balloon Text Char3"/>
    <w:locked/>
    <w:rsid w:val="00494D29"/>
    <w:rPr>
      <w:rFonts w:ascii="Tahoma" w:hAnsi="Tahoma" w:cs="Times New Roman"/>
      <w:sz w:val="16"/>
      <w:szCs w:val="16"/>
    </w:rPr>
  </w:style>
  <w:style w:type="paragraph" w:customStyle="1" w:styleId="BodyText212">
    <w:name w:val="Body Text 212"/>
    <w:basedOn w:val="a3"/>
    <w:rsid w:val="00494D29"/>
    <w:pPr>
      <w:spacing w:line="360" w:lineRule="auto"/>
      <w:jc w:val="both"/>
    </w:pPr>
    <w:rPr>
      <w:szCs w:val="20"/>
    </w:rPr>
  </w:style>
  <w:style w:type="character" w:customStyle="1" w:styleId="HTMLPreformattedChar2">
    <w:name w:val="HTML Preformatted Char2"/>
    <w:locked/>
    <w:rsid w:val="00494D29"/>
    <w:rPr>
      <w:rFonts w:ascii="Courier New" w:hAnsi="Courier New"/>
      <w:sz w:val="20"/>
    </w:rPr>
  </w:style>
  <w:style w:type="character" w:customStyle="1" w:styleId="HTMLAddressChar1">
    <w:name w:val="HTML Address Char1"/>
    <w:locked/>
    <w:rsid w:val="00494D29"/>
    <w:rPr>
      <w:i/>
      <w:sz w:val="24"/>
      <w:lang w:eastAsia="ru-RU"/>
    </w:rPr>
  </w:style>
  <w:style w:type="character" w:customStyle="1" w:styleId="HTMLAddressChar3">
    <w:name w:val="HTML Address Char3"/>
    <w:locked/>
    <w:rsid w:val="00494D29"/>
    <w:rPr>
      <w:rFonts w:ascii="Calibri" w:hAnsi="Calibri" w:cs="Times New Roman"/>
      <w:i/>
      <w:sz w:val="20"/>
      <w:szCs w:val="20"/>
    </w:rPr>
  </w:style>
  <w:style w:type="character" w:customStyle="1" w:styleId="1280">
    <w:name w:val="Знак1 Знак Знак28"/>
    <w:aliases w:val="Знак1 Знак11"/>
    <w:locked/>
    <w:rsid w:val="00494D29"/>
    <w:rPr>
      <w:sz w:val="24"/>
      <w:lang w:val="ru-RU" w:eastAsia="ru-RU"/>
    </w:rPr>
  </w:style>
  <w:style w:type="paragraph" w:customStyle="1" w:styleId="BlockText1">
    <w:name w:val="Block Text1"/>
    <w:basedOn w:val="a3"/>
    <w:rsid w:val="00494D29"/>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494D29"/>
    <w:rPr>
      <w:i/>
      <w:color w:val="000000"/>
      <w:sz w:val="24"/>
      <w:lang w:eastAsia="ru-RU"/>
    </w:rPr>
  </w:style>
  <w:style w:type="character" w:customStyle="1" w:styleId="IntenseQuoteChar3">
    <w:name w:val="Intense Quote Char3"/>
    <w:locked/>
    <w:rsid w:val="00494D29"/>
    <w:rPr>
      <w:b/>
      <w:i/>
      <w:color w:val="4F81BD"/>
      <w:sz w:val="24"/>
      <w:lang w:eastAsia="ru-RU"/>
    </w:rPr>
  </w:style>
  <w:style w:type="paragraph" w:customStyle="1" w:styleId="BodyTextIndent21">
    <w:name w:val="Body Text Indent 21"/>
    <w:basedOn w:val="a3"/>
    <w:rsid w:val="00494D29"/>
    <w:pPr>
      <w:overflowPunct w:val="0"/>
      <w:autoSpaceDE w:val="0"/>
      <w:ind w:firstLine="567"/>
      <w:jc w:val="both"/>
    </w:pPr>
    <w:rPr>
      <w:sz w:val="20"/>
      <w:szCs w:val="20"/>
      <w:lang w:eastAsia="ar-SA"/>
    </w:rPr>
  </w:style>
  <w:style w:type="paragraph" w:customStyle="1" w:styleId="BodyTextIndent31">
    <w:name w:val="Body Text Indent 31"/>
    <w:basedOn w:val="a3"/>
    <w:rsid w:val="00494D29"/>
    <w:pPr>
      <w:spacing w:line="360" w:lineRule="auto"/>
      <w:ind w:firstLine="709"/>
      <w:jc w:val="both"/>
    </w:pPr>
    <w:rPr>
      <w:sz w:val="28"/>
      <w:szCs w:val="20"/>
    </w:rPr>
  </w:style>
  <w:style w:type="paragraph" w:customStyle="1" w:styleId="230">
    <w:name w:val="Обычный23"/>
    <w:rsid w:val="00494D2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494D29"/>
    <w:pPr>
      <w:tabs>
        <w:tab w:val="center" w:pos="4153"/>
        <w:tab w:val="right" w:pos="8306"/>
      </w:tabs>
    </w:pPr>
    <w:rPr>
      <w:rFonts w:ascii="Arial" w:hAnsi="Arial"/>
      <w:szCs w:val="20"/>
    </w:rPr>
  </w:style>
  <w:style w:type="paragraph" w:customStyle="1" w:styleId="Normal11">
    <w:name w:val="Normal11"/>
    <w:rsid w:val="00494D2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494D29"/>
    <w:pPr>
      <w:keepNext/>
      <w:snapToGrid/>
      <w:outlineLvl w:val="2"/>
    </w:pPr>
    <w:rPr>
      <w:sz w:val="24"/>
    </w:rPr>
  </w:style>
  <w:style w:type="paragraph" w:customStyle="1" w:styleId="BodyText11">
    <w:name w:val="Body Text11"/>
    <w:basedOn w:val="Normal11"/>
    <w:rsid w:val="00494D29"/>
    <w:pPr>
      <w:snapToGrid/>
      <w:spacing w:line="360" w:lineRule="auto"/>
    </w:pPr>
    <w:rPr>
      <w:sz w:val="24"/>
    </w:rPr>
  </w:style>
  <w:style w:type="paragraph" w:customStyle="1" w:styleId="ListParagraph11">
    <w:name w:val="List Paragraph11"/>
    <w:basedOn w:val="a3"/>
    <w:rsid w:val="00494D29"/>
    <w:pPr>
      <w:spacing w:after="200" w:line="276" w:lineRule="auto"/>
      <w:ind w:left="720"/>
      <w:contextualSpacing/>
    </w:pPr>
    <w:rPr>
      <w:rFonts w:ascii="Calibri" w:hAnsi="Calibri"/>
      <w:sz w:val="22"/>
      <w:szCs w:val="22"/>
    </w:rPr>
  </w:style>
  <w:style w:type="paragraph" w:customStyle="1" w:styleId="PlainText11">
    <w:name w:val="Plain Text11"/>
    <w:basedOn w:val="a3"/>
    <w:rsid w:val="00494D29"/>
    <w:rPr>
      <w:rFonts w:ascii="Courier New" w:hAnsi="Courier New"/>
      <w:sz w:val="20"/>
      <w:szCs w:val="20"/>
    </w:rPr>
  </w:style>
  <w:style w:type="paragraph" w:customStyle="1" w:styleId="BodyText311">
    <w:name w:val="Body Text 311"/>
    <w:basedOn w:val="Normal11"/>
    <w:rsid w:val="00494D29"/>
    <w:pPr>
      <w:snapToGrid/>
      <w:jc w:val="both"/>
    </w:pPr>
    <w:rPr>
      <w:i/>
      <w:sz w:val="26"/>
    </w:rPr>
  </w:style>
  <w:style w:type="character" w:customStyle="1" w:styleId="SubtleEmphasis1">
    <w:name w:val="Subtle Emphasis1"/>
    <w:rsid w:val="00494D29"/>
    <w:rPr>
      <w:i/>
      <w:color w:val="808080"/>
    </w:rPr>
  </w:style>
  <w:style w:type="character" w:customStyle="1" w:styleId="2160">
    <w:name w:val="Знак Знак216"/>
    <w:aliases w:val="Основной текст с отступом Знак Знак Зна Знак"/>
    <w:locked/>
    <w:rsid w:val="00494D29"/>
    <w:rPr>
      <w:rFonts w:ascii="Arial" w:hAnsi="Arial"/>
      <w:b/>
      <w:i/>
      <w:sz w:val="28"/>
      <w:lang w:val="ru-RU" w:eastAsia="en-US"/>
    </w:rPr>
  </w:style>
  <w:style w:type="character" w:customStyle="1" w:styleId="DefaultParagraphFont1">
    <w:name w:val="Default Paragraph Font1"/>
    <w:rsid w:val="00494D29"/>
  </w:style>
  <w:style w:type="paragraph" w:customStyle="1" w:styleId="NoSpacing1">
    <w:name w:val="No Spacing1"/>
    <w:rsid w:val="00494D29"/>
    <w:pPr>
      <w:spacing w:after="0" w:line="240" w:lineRule="auto"/>
    </w:pPr>
    <w:rPr>
      <w:rFonts w:ascii="Calibri" w:eastAsia="Times New Roman" w:hAnsi="Calibri" w:cs="Times New Roman"/>
      <w:sz w:val="24"/>
      <w:szCs w:val="24"/>
    </w:rPr>
  </w:style>
  <w:style w:type="character" w:customStyle="1" w:styleId="z-TopofFormChar">
    <w:name w:val="z-Top of Form Char"/>
    <w:locked/>
    <w:rsid w:val="00494D29"/>
    <w:rPr>
      <w:rFonts w:ascii="Arial" w:hAnsi="Arial" w:cs="Times New Roman"/>
      <w:b/>
      <w:sz w:val="20"/>
    </w:rPr>
  </w:style>
  <w:style w:type="character" w:customStyle="1" w:styleId="z-TopofFormChar1">
    <w:name w:val="z-Top of Form Char1"/>
    <w:locked/>
    <w:rsid w:val="00494D29"/>
    <w:rPr>
      <w:rFonts w:ascii="Arial" w:hAnsi="Arial" w:cs="Times New Roman"/>
      <w:b/>
      <w:sz w:val="20"/>
      <w:szCs w:val="20"/>
    </w:rPr>
  </w:style>
  <w:style w:type="character" w:customStyle="1" w:styleId="z-BottomofFormChar">
    <w:name w:val="z-Bottom of Form Char"/>
    <w:locked/>
    <w:rsid w:val="00494D29"/>
    <w:rPr>
      <w:rFonts w:ascii="Arial" w:hAnsi="Arial" w:cs="Times New Roman"/>
      <w:vanish/>
      <w:sz w:val="16"/>
      <w:lang w:eastAsia="ru-RU"/>
    </w:rPr>
  </w:style>
  <w:style w:type="character" w:customStyle="1" w:styleId="z-BottomofFormChar1">
    <w:name w:val="z-Bottom of Form Char1"/>
    <w:locked/>
    <w:rsid w:val="00494D29"/>
    <w:rPr>
      <w:rFonts w:ascii="Arial" w:hAnsi="Arial" w:cs="Times New Roman"/>
      <w:vanish/>
      <w:sz w:val="16"/>
      <w:szCs w:val="16"/>
    </w:rPr>
  </w:style>
  <w:style w:type="paragraph" w:customStyle="1" w:styleId="Heading41">
    <w:name w:val="Heading 41"/>
    <w:basedOn w:val="Normal1"/>
    <w:next w:val="Normal1"/>
    <w:rsid w:val="00494D29"/>
    <w:pPr>
      <w:keepNext/>
      <w:widowControl/>
    </w:pPr>
    <w:rPr>
      <w:sz w:val="24"/>
    </w:rPr>
  </w:style>
  <w:style w:type="character" w:customStyle="1" w:styleId="MacroTextChar2">
    <w:name w:val="Macro Text Char2"/>
    <w:locked/>
    <w:rsid w:val="00494D29"/>
    <w:rPr>
      <w:rFonts w:ascii="Courier New" w:hAnsi="Courier New" w:cs="Times New Roman"/>
      <w:sz w:val="22"/>
      <w:lang w:val="en-US" w:eastAsia="en-US" w:bidi="ar-SA"/>
    </w:rPr>
  </w:style>
  <w:style w:type="character" w:customStyle="1" w:styleId="5111">
    <w:name w:val="Знак5 Знак Знак11"/>
    <w:locked/>
    <w:rsid w:val="00494D29"/>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494D29"/>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494D29"/>
    <w:rPr>
      <w:sz w:val="24"/>
    </w:rPr>
  </w:style>
  <w:style w:type="character" w:customStyle="1" w:styleId="PlaceholderText1">
    <w:name w:val="Placeholder Text1"/>
    <w:rsid w:val="00494D29"/>
    <w:rPr>
      <w:color w:val="808080"/>
    </w:rPr>
  </w:style>
  <w:style w:type="paragraph" w:customStyle="1" w:styleId="TextBody">
    <w:name w:val="Text Body"/>
    <w:basedOn w:val="a3"/>
    <w:rsid w:val="00494D29"/>
    <w:pPr>
      <w:suppressAutoHyphens/>
      <w:spacing w:after="120"/>
    </w:pPr>
    <w:rPr>
      <w:lang w:val="en-US" w:eastAsia="zh-CN"/>
    </w:rPr>
  </w:style>
  <w:style w:type="character" w:customStyle="1" w:styleId="WW8Num13z3">
    <w:name w:val="WW8Num13z3"/>
    <w:rsid w:val="00494D29"/>
  </w:style>
  <w:style w:type="character" w:customStyle="1" w:styleId="WW8Num13z4">
    <w:name w:val="WW8Num13z4"/>
    <w:rsid w:val="00494D29"/>
  </w:style>
  <w:style w:type="character" w:customStyle="1" w:styleId="WW8Num13z5">
    <w:name w:val="WW8Num13z5"/>
    <w:rsid w:val="00494D29"/>
  </w:style>
  <w:style w:type="character" w:customStyle="1" w:styleId="WW8Num13z6">
    <w:name w:val="WW8Num13z6"/>
    <w:rsid w:val="00494D29"/>
  </w:style>
  <w:style w:type="character" w:customStyle="1" w:styleId="WW8Num13z7">
    <w:name w:val="WW8Num13z7"/>
    <w:rsid w:val="00494D29"/>
  </w:style>
  <w:style w:type="character" w:customStyle="1" w:styleId="WW8Num13z8">
    <w:name w:val="WW8Num13z8"/>
    <w:rsid w:val="00494D29"/>
  </w:style>
  <w:style w:type="character" w:customStyle="1" w:styleId="WW8Num14z4">
    <w:name w:val="WW8Num14z4"/>
    <w:rsid w:val="00494D29"/>
  </w:style>
  <w:style w:type="character" w:customStyle="1" w:styleId="WW8Num14z5">
    <w:name w:val="WW8Num14z5"/>
    <w:rsid w:val="00494D29"/>
  </w:style>
  <w:style w:type="character" w:customStyle="1" w:styleId="WW8Num14z6">
    <w:name w:val="WW8Num14z6"/>
    <w:rsid w:val="00494D29"/>
  </w:style>
  <w:style w:type="character" w:customStyle="1" w:styleId="WW8Num14z7">
    <w:name w:val="WW8Num14z7"/>
    <w:rsid w:val="00494D29"/>
  </w:style>
  <w:style w:type="character" w:customStyle="1" w:styleId="WW8Num14z8">
    <w:name w:val="WW8Num14z8"/>
    <w:rsid w:val="00494D29"/>
  </w:style>
  <w:style w:type="paragraph" w:customStyle="1" w:styleId="1ffffff8">
    <w:name w:val="Текст примечания1"/>
    <w:basedOn w:val="a3"/>
    <w:rsid w:val="00494D29"/>
    <w:pPr>
      <w:suppressAutoHyphens/>
    </w:pPr>
    <w:rPr>
      <w:sz w:val="20"/>
      <w:szCs w:val="20"/>
      <w:lang w:eastAsia="ar-SA"/>
    </w:rPr>
  </w:style>
  <w:style w:type="paragraph" w:customStyle="1" w:styleId="21f2">
    <w:name w:val="Маркированный список 21"/>
    <w:basedOn w:val="a3"/>
    <w:rsid w:val="00494D29"/>
    <w:pPr>
      <w:tabs>
        <w:tab w:val="left" w:pos="360"/>
      </w:tabs>
      <w:suppressAutoHyphens/>
      <w:ind w:left="360" w:hanging="360"/>
    </w:pPr>
    <w:rPr>
      <w:lang w:eastAsia="ar-SA"/>
    </w:rPr>
  </w:style>
  <w:style w:type="paragraph" w:customStyle="1" w:styleId="1ffffff9">
    <w:name w:val="Название объекта1"/>
    <w:basedOn w:val="a3"/>
    <w:next w:val="a3"/>
    <w:rsid w:val="00494D29"/>
    <w:pPr>
      <w:suppressAutoHyphens/>
    </w:pPr>
    <w:rPr>
      <w:b/>
      <w:bCs/>
      <w:color w:val="4F81BD"/>
      <w:sz w:val="18"/>
      <w:szCs w:val="18"/>
      <w:lang w:eastAsia="ar-SA"/>
    </w:rPr>
  </w:style>
  <w:style w:type="paragraph" w:customStyle="1" w:styleId="21f3">
    <w:name w:val="Список 21"/>
    <w:basedOn w:val="a3"/>
    <w:rsid w:val="00494D29"/>
    <w:pPr>
      <w:suppressAutoHyphens/>
      <w:ind w:left="566" w:hanging="283"/>
    </w:pPr>
    <w:rPr>
      <w:lang w:eastAsia="ar-SA"/>
    </w:rPr>
  </w:style>
  <w:style w:type="paragraph" w:customStyle="1" w:styleId="416">
    <w:name w:val="Список 41"/>
    <w:basedOn w:val="a3"/>
    <w:rsid w:val="00494D29"/>
    <w:pPr>
      <w:suppressAutoHyphens/>
      <w:ind w:left="1132" w:hanging="283"/>
    </w:pPr>
    <w:rPr>
      <w:lang w:eastAsia="ar-SA"/>
    </w:rPr>
  </w:style>
  <w:style w:type="paragraph" w:customStyle="1" w:styleId="Heading22">
    <w:name w:val="Heading 22"/>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494D29"/>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494D29"/>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494D29"/>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494D29"/>
    <w:rPr>
      <w:rFonts w:ascii="Times New Roman" w:hAnsi="Times New Roman" w:cs="Times New Roman"/>
      <w:color w:val="000000"/>
      <w:sz w:val="20"/>
      <w:szCs w:val="20"/>
    </w:rPr>
  </w:style>
  <w:style w:type="paragraph" w:customStyle="1" w:styleId="Heading911">
    <w:name w:val="Heading 9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494D2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494D29"/>
    <w:rPr>
      <w:rFonts w:ascii="Times New Roman" w:hAnsi="Times New Roman"/>
      <w:sz w:val="20"/>
    </w:rPr>
  </w:style>
  <w:style w:type="character" w:customStyle="1" w:styleId="343">
    <w:name w:val="Знак3 Знак Знак4"/>
    <w:locked/>
    <w:rsid w:val="00494D29"/>
    <w:rPr>
      <w:rFonts w:ascii="Courier New" w:hAnsi="Courier New"/>
      <w:lang w:val="ru-RU" w:eastAsia="ru-RU"/>
    </w:rPr>
  </w:style>
  <w:style w:type="paragraph" w:customStyle="1" w:styleId="CharChar0">
    <w:name w:val="первый Char Char"/>
    <w:basedOn w:val="a3"/>
    <w:rsid w:val="00494D29"/>
    <w:pPr>
      <w:spacing w:before="120" w:line="240" w:lineRule="exact"/>
      <w:ind w:firstLine="284"/>
      <w:jc w:val="both"/>
    </w:pPr>
    <w:rPr>
      <w:sz w:val="22"/>
    </w:rPr>
  </w:style>
  <w:style w:type="paragraph" w:customStyle="1" w:styleId="Char">
    <w:name w:val="первый Char"/>
    <w:basedOn w:val="a3"/>
    <w:rsid w:val="00494D29"/>
    <w:pPr>
      <w:spacing w:before="120" w:line="240" w:lineRule="exact"/>
      <w:ind w:firstLine="284"/>
      <w:jc w:val="both"/>
    </w:pPr>
    <w:rPr>
      <w:sz w:val="22"/>
    </w:rPr>
  </w:style>
  <w:style w:type="character" w:customStyle="1" w:styleId="gray1">
    <w:name w:val="gray1"/>
    <w:rsid w:val="00494D29"/>
    <w:rPr>
      <w:color w:val="808080"/>
    </w:rPr>
  </w:style>
  <w:style w:type="character" w:customStyle="1" w:styleId="style1610">
    <w:name w:val="style161"/>
    <w:rsid w:val="00494D29"/>
    <w:rPr>
      <w:rFonts w:ascii="Verdana" w:hAnsi="Verdana"/>
      <w:sz w:val="24"/>
    </w:rPr>
  </w:style>
  <w:style w:type="paragraph" w:customStyle="1" w:styleId="affffffffffc">
    <w:name w:val="Содержание"/>
    <w:basedOn w:val="a3"/>
    <w:rsid w:val="00494D29"/>
    <w:pPr>
      <w:ind w:firstLine="454"/>
      <w:jc w:val="both"/>
    </w:pPr>
  </w:style>
  <w:style w:type="paragraph" w:customStyle="1" w:styleId="affffffffffd">
    <w:name w:val="Модули"/>
    <w:basedOn w:val="a3"/>
    <w:rsid w:val="00494D29"/>
    <w:pPr>
      <w:keepNext/>
    </w:pPr>
    <w:rPr>
      <w:b/>
      <w:bCs/>
    </w:rPr>
  </w:style>
  <w:style w:type="character" w:customStyle="1" w:styleId="description2">
    <w:name w:val="description2"/>
    <w:rsid w:val="00494D29"/>
    <w:rPr>
      <w:color w:val="000000"/>
      <w:sz w:val="20"/>
    </w:rPr>
  </w:style>
  <w:style w:type="paragraph" w:customStyle="1" w:styleId="22a">
    <w:name w:val="Îñíî´2íîé òåêñò 2"/>
    <w:basedOn w:val="a3"/>
    <w:rsid w:val="00494D29"/>
    <w:pPr>
      <w:widowControl w:val="0"/>
      <w:ind w:firstLine="709"/>
      <w:jc w:val="both"/>
    </w:pPr>
    <w:rPr>
      <w:szCs w:val="20"/>
    </w:rPr>
  </w:style>
  <w:style w:type="paragraph" w:customStyle="1" w:styleId="Noeeu3">
    <w:name w:val="Noeeu3"/>
    <w:basedOn w:val="a3"/>
    <w:rsid w:val="00494D29"/>
    <w:pPr>
      <w:widowControl w:val="0"/>
      <w:ind w:firstLine="284"/>
      <w:jc w:val="both"/>
    </w:pPr>
    <w:rPr>
      <w:sz w:val="20"/>
      <w:szCs w:val="20"/>
    </w:rPr>
  </w:style>
  <w:style w:type="character" w:customStyle="1" w:styleId="c17">
    <w:name w:val="c17"/>
    <w:rsid w:val="00494D29"/>
  </w:style>
  <w:style w:type="paragraph" w:customStyle="1" w:styleId="affffffffffe">
    <w:name w:val="_Обычный"/>
    <w:basedOn w:val="a3"/>
    <w:rsid w:val="00494D29"/>
    <w:pPr>
      <w:spacing w:line="360" w:lineRule="auto"/>
      <w:ind w:firstLine="709"/>
      <w:jc w:val="both"/>
    </w:pPr>
  </w:style>
  <w:style w:type="character" w:customStyle="1" w:styleId="NoBreak">
    <w:name w:val="_NoBreak"/>
    <w:rsid w:val="00494D29"/>
  </w:style>
  <w:style w:type="paragraph" w:customStyle="1" w:styleId="1270">
    <w:name w:val="Стиль по ширине Первая строка:  127 см"/>
    <w:basedOn w:val="a3"/>
    <w:rsid w:val="00494D29"/>
    <w:pPr>
      <w:spacing w:line="360" w:lineRule="auto"/>
      <w:ind w:firstLine="720"/>
      <w:jc w:val="both"/>
    </w:pPr>
    <w:rPr>
      <w:szCs w:val="20"/>
    </w:rPr>
  </w:style>
  <w:style w:type="character" w:customStyle="1" w:styleId="Arial16">
    <w:name w:val="Стиль Arial 16 пт полужирный"/>
    <w:rsid w:val="00494D29"/>
    <w:rPr>
      <w:rFonts w:ascii="Arial" w:hAnsi="Arial"/>
      <w:b/>
      <w:sz w:val="32"/>
    </w:rPr>
  </w:style>
  <w:style w:type="paragraph" w:customStyle="1" w:styleId="12b">
    <w:name w:val="стиль12"/>
    <w:basedOn w:val="a3"/>
    <w:rsid w:val="00494D29"/>
    <w:pPr>
      <w:spacing w:before="100" w:beforeAutospacing="1" w:after="100" w:afterAutospacing="1"/>
    </w:pPr>
    <w:rPr>
      <w:rFonts w:ascii="Arial" w:hAnsi="Arial" w:cs="Arial"/>
      <w:color w:val="676767"/>
      <w:sz w:val="20"/>
      <w:szCs w:val="20"/>
    </w:rPr>
  </w:style>
  <w:style w:type="character" w:customStyle="1" w:styleId="FontStyle61">
    <w:name w:val="Font Style61"/>
    <w:rsid w:val="00494D29"/>
    <w:rPr>
      <w:rFonts w:ascii="MS Reference Sans Serif" w:hAnsi="MS Reference Sans Serif"/>
      <w:sz w:val="12"/>
    </w:rPr>
  </w:style>
  <w:style w:type="character" w:customStyle="1" w:styleId="FontStyle60">
    <w:name w:val="Font Style60"/>
    <w:rsid w:val="00494D29"/>
    <w:rPr>
      <w:rFonts w:ascii="MS Reference Sans Serif" w:hAnsi="MS Reference Sans Serif"/>
      <w:sz w:val="16"/>
    </w:rPr>
  </w:style>
  <w:style w:type="paragraph" w:customStyle="1" w:styleId="Style102">
    <w:name w:val="Стиль Style10 + Черный"/>
    <w:basedOn w:val="a3"/>
    <w:next w:val="a3"/>
    <w:rsid w:val="00494D29"/>
    <w:rPr>
      <w:color w:val="000000"/>
    </w:rPr>
  </w:style>
  <w:style w:type="paragraph" w:customStyle="1" w:styleId="Style1010">
    <w:name w:val="Стиль Style10 + Черный1"/>
    <w:basedOn w:val="a3"/>
    <w:next w:val="a3"/>
    <w:rsid w:val="00494D29"/>
    <w:rPr>
      <w:color w:val="000000"/>
    </w:rPr>
  </w:style>
  <w:style w:type="paragraph" w:customStyle="1" w:styleId="Style48">
    <w:name w:val="Style48"/>
    <w:basedOn w:val="a3"/>
    <w:rsid w:val="00494D29"/>
    <w:pPr>
      <w:widowControl w:val="0"/>
      <w:autoSpaceDE w:val="0"/>
      <w:autoSpaceDN w:val="0"/>
      <w:adjustRightInd w:val="0"/>
    </w:pPr>
  </w:style>
  <w:style w:type="paragraph" w:customStyle="1" w:styleId="Textbody0">
    <w:name w:val="Text body"/>
    <w:basedOn w:val="Standard"/>
    <w:rsid w:val="00494D29"/>
    <w:pPr>
      <w:autoSpaceDN/>
      <w:spacing w:after="120"/>
      <w:textAlignment w:val="baseline"/>
    </w:pPr>
    <w:rPr>
      <w:rFonts w:eastAsia="SimSun" w:cs="Mangal"/>
      <w:kern w:val="1"/>
      <w:lang w:eastAsia="hi-IN" w:bidi="hi-IN"/>
    </w:rPr>
  </w:style>
  <w:style w:type="paragraph" w:customStyle="1" w:styleId="Index">
    <w:name w:val="Index"/>
    <w:basedOn w:val="Standard"/>
    <w:rsid w:val="00494D2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494D29"/>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494D29"/>
    <w:rPr>
      <w:rFonts w:ascii="TimesET" w:eastAsia="Times New Roman" w:hAnsi="TimesET" w:cs="Times New Roman"/>
      <w:color w:val="000000"/>
      <w:sz w:val="20"/>
      <w:szCs w:val="20"/>
      <w:lang w:eastAsia="ru-RU"/>
    </w:rPr>
  </w:style>
  <w:style w:type="character" w:customStyle="1" w:styleId="IntenseEmphasis1">
    <w:name w:val="Intense Emphasis1"/>
    <w:rsid w:val="00494D29"/>
    <w:rPr>
      <w:b/>
    </w:rPr>
  </w:style>
  <w:style w:type="paragraph" w:customStyle="1" w:styleId="HTMLPreformatted1">
    <w:name w:val="HTML Preformatted1"/>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494D29"/>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494D29"/>
    <w:rPr>
      <w:sz w:val="24"/>
    </w:rPr>
  </w:style>
  <w:style w:type="character" w:customStyle="1" w:styleId="afffffffffff">
    <w:name w:val="Название Знак"/>
    <w:locked/>
    <w:rsid w:val="00494D29"/>
    <w:rPr>
      <w:sz w:val="24"/>
      <w:lang w:val="en-US"/>
    </w:rPr>
  </w:style>
  <w:style w:type="character" w:customStyle="1" w:styleId="2fff6">
    <w:name w:val="Красная строка Знак2"/>
    <w:rsid w:val="00494D29"/>
  </w:style>
  <w:style w:type="paragraph" w:customStyle="1" w:styleId="95">
    <w:name w:val="Знак9"/>
    <w:basedOn w:val="a3"/>
    <w:rsid w:val="00494D29"/>
    <w:pPr>
      <w:spacing w:after="160" w:line="240" w:lineRule="exact"/>
    </w:pPr>
    <w:rPr>
      <w:rFonts w:ascii="Verdana" w:hAnsi="Verdana"/>
      <w:lang w:val="en-US" w:eastAsia="en-US"/>
    </w:rPr>
  </w:style>
  <w:style w:type="paragraph" w:customStyle="1" w:styleId="useradditionalinfo1">
    <w:name w:val="useradditionalinfo1"/>
    <w:basedOn w:val="a3"/>
    <w:rsid w:val="00494D29"/>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494D29"/>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494D29"/>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494D29"/>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494D29"/>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494D29"/>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494D29"/>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494D29"/>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494D29"/>
    <w:pPr>
      <w:numPr>
        <w:numId w:val="0"/>
      </w:numPr>
      <w:tabs>
        <w:tab w:val="left" w:pos="360"/>
        <w:tab w:val="left" w:pos="1354"/>
      </w:tabs>
      <w:ind w:left="360" w:hanging="360"/>
    </w:pPr>
    <w:rPr>
      <w:sz w:val="24"/>
      <w:lang w:eastAsia="ru-RU"/>
    </w:rPr>
  </w:style>
  <w:style w:type="character" w:customStyle="1" w:styleId="77">
    <w:name w:val="Основной текст (7)_"/>
    <w:locked/>
    <w:rsid w:val="00494D29"/>
    <w:rPr>
      <w:b/>
      <w:i/>
    </w:rPr>
  </w:style>
  <w:style w:type="paragraph" w:customStyle="1" w:styleId="bloc">
    <w:name w:val="bloc"/>
    <w:basedOn w:val="a3"/>
    <w:rsid w:val="00494D29"/>
    <w:pPr>
      <w:spacing w:before="100" w:beforeAutospacing="1" w:after="100" w:afterAutospacing="1"/>
    </w:pPr>
  </w:style>
  <w:style w:type="paragraph" w:customStyle="1" w:styleId="bordered">
    <w:name w:val="bordered"/>
    <w:basedOn w:val="a3"/>
    <w:rsid w:val="00494D29"/>
    <w:pPr>
      <w:spacing w:before="100" w:beforeAutospacing="1" w:after="100" w:afterAutospacing="1"/>
    </w:pPr>
  </w:style>
  <w:style w:type="paragraph" w:customStyle="1" w:styleId="fr-collapsible-toggle">
    <w:name w:val="fr-collapsible-toggle"/>
    <w:basedOn w:val="a3"/>
    <w:rsid w:val="00494D29"/>
    <w:pPr>
      <w:spacing w:before="100" w:beforeAutospacing="1" w:after="100" w:afterAutospacing="1"/>
    </w:pPr>
  </w:style>
  <w:style w:type="paragraph" w:customStyle="1" w:styleId="fr-collapsible-toggle-collapsed">
    <w:name w:val="fr-collapsible-toggle-collapsed"/>
    <w:basedOn w:val="a3"/>
    <w:rsid w:val="00494D29"/>
    <w:pPr>
      <w:spacing w:before="100" w:beforeAutospacing="1" w:after="100" w:afterAutospacing="1"/>
    </w:pPr>
  </w:style>
  <w:style w:type="paragraph" w:customStyle="1" w:styleId="fr-collapsible-group-toogle-all">
    <w:name w:val="fr-collapsible-group-toogle-all"/>
    <w:basedOn w:val="a3"/>
    <w:rsid w:val="00494D29"/>
    <w:pPr>
      <w:spacing w:before="100" w:beforeAutospacing="1" w:after="100" w:afterAutospacing="1"/>
    </w:pPr>
    <w:rPr>
      <w:sz w:val="18"/>
      <w:szCs w:val="18"/>
    </w:rPr>
  </w:style>
  <w:style w:type="paragraph" w:customStyle="1" w:styleId="toogleboxnew">
    <w:name w:val="toogleboxnew"/>
    <w:basedOn w:val="a3"/>
    <w:rsid w:val="00494D29"/>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494D29"/>
    <w:pPr>
      <w:shd w:val="clear" w:color="auto" w:fill="EFEFEF"/>
      <w:spacing w:after="30"/>
      <w:jc w:val="center"/>
    </w:pPr>
    <w:rPr>
      <w:b/>
      <w:bCs/>
    </w:rPr>
  </w:style>
  <w:style w:type="paragraph" w:customStyle="1" w:styleId="navboxnew">
    <w:name w:val="navboxnew"/>
    <w:basedOn w:val="a3"/>
    <w:rsid w:val="00494D2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494D29"/>
    <w:pPr>
      <w:spacing w:before="100" w:beforeAutospacing="1" w:after="100" w:afterAutospacing="1"/>
      <w:ind w:left="-1200"/>
    </w:pPr>
    <w:rPr>
      <w:sz w:val="19"/>
      <w:szCs w:val="19"/>
    </w:rPr>
  </w:style>
  <w:style w:type="paragraph" w:customStyle="1" w:styleId="navboxnewoldie">
    <w:name w:val="navboxnew_oldie"/>
    <w:basedOn w:val="a3"/>
    <w:rsid w:val="00494D2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494D29"/>
    <w:pPr>
      <w:spacing w:before="100" w:beforeAutospacing="1" w:after="100" w:afterAutospacing="1"/>
    </w:pPr>
  </w:style>
  <w:style w:type="paragraph" w:customStyle="1" w:styleId="mw-hiero-outer">
    <w:name w:val="mw-hiero-outer"/>
    <w:basedOn w:val="a3"/>
    <w:rsid w:val="00494D29"/>
    <w:pPr>
      <w:spacing w:before="100" w:beforeAutospacing="1" w:after="100" w:afterAutospacing="1"/>
    </w:pPr>
  </w:style>
  <w:style w:type="paragraph" w:customStyle="1" w:styleId="mw-hiero-box">
    <w:name w:val="mw-hiero-box"/>
    <w:basedOn w:val="a3"/>
    <w:rsid w:val="00494D29"/>
    <w:pPr>
      <w:shd w:val="clear" w:color="auto" w:fill="000000"/>
      <w:spacing w:before="100" w:beforeAutospacing="1" w:after="100" w:afterAutospacing="1"/>
    </w:pPr>
  </w:style>
  <w:style w:type="paragraph" w:customStyle="1" w:styleId="ui-helper-hidden">
    <w:name w:val="ui-helper-hidden"/>
    <w:basedOn w:val="a3"/>
    <w:rsid w:val="00494D29"/>
    <w:pPr>
      <w:spacing w:before="100" w:beforeAutospacing="1" w:after="100" w:afterAutospacing="1"/>
    </w:pPr>
    <w:rPr>
      <w:vanish/>
    </w:rPr>
  </w:style>
  <w:style w:type="paragraph" w:customStyle="1" w:styleId="ui-helper-reset">
    <w:name w:val="ui-helper-reset"/>
    <w:basedOn w:val="a3"/>
    <w:rsid w:val="00494D29"/>
  </w:style>
  <w:style w:type="paragraph" w:customStyle="1" w:styleId="ui-helper-clearfix">
    <w:name w:val="ui-helper-clearfix"/>
    <w:basedOn w:val="a3"/>
    <w:rsid w:val="00494D29"/>
    <w:pPr>
      <w:spacing w:before="100" w:beforeAutospacing="1" w:after="100" w:afterAutospacing="1"/>
    </w:pPr>
  </w:style>
  <w:style w:type="paragraph" w:customStyle="1" w:styleId="ui-helper-zfix">
    <w:name w:val="ui-helper-zfix"/>
    <w:basedOn w:val="a3"/>
    <w:rsid w:val="00494D29"/>
    <w:pPr>
      <w:spacing w:before="100" w:beforeAutospacing="1" w:after="100" w:afterAutospacing="1"/>
    </w:pPr>
  </w:style>
  <w:style w:type="paragraph" w:customStyle="1" w:styleId="ui-icon">
    <w:name w:val="ui-icon"/>
    <w:basedOn w:val="a3"/>
    <w:rsid w:val="00494D29"/>
    <w:pPr>
      <w:spacing w:before="100" w:beforeAutospacing="1" w:after="100" w:afterAutospacing="1"/>
      <w:ind w:firstLine="7343"/>
    </w:pPr>
  </w:style>
  <w:style w:type="paragraph" w:customStyle="1" w:styleId="ui-widget-overlay">
    <w:name w:val="ui-widget-overlay"/>
    <w:basedOn w:val="a3"/>
    <w:rsid w:val="00494D29"/>
    <w:pPr>
      <w:shd w:val="clear" w:color="auto" w:fill="000000"/>
      <w:spacing w:before="100" w:beforeAutospacing="1" w:after="100" w:afterAutospacing="1"/>
    </w:pPr>
  </w:style>
  <w:style w:type="paragraph" w:customStyle="1" w:styleId="ui-widget">
    <w:name w:val="ui-widget"/>
    <w:basedOn w:val="a3"/>
    <w:rsid w:val="00494D29"/>
    <w:pPr>
      <w:spacing w:before="100" w:beforeAutospacing="1" w:after="100" w:afterAutospacing="1"/>
    </w:pPr>
    <w:rPr>
      <w:rFonts w:ascii="Arial" w:hAnsi="Arial" w:cs="Arial"/>
      <w:sz w:val="19"/>
      <w:szCs w:val="19"/>
    </w:rPr>
  </w:style>
  <w:style w:type="paragraph" w:customStyle="1" w:styleId="ui-widget-content">
    <w:name w:val="ui-widget-content"/>
    <w:basedOn w:val="a3"/>
    <w:rsid w:val="00494D29"/>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494D29"/>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494D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494D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494D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494D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494D29"/>
    <w:pPr>
      <w:spacing w:before="100" w:beforeAutospacing="1" w:after="100" w:afterAutospacing="1"/>
    </w:pPr>
    <w:rPr>
      <w:color w:val="FFFFFF"/>
    </w:rPr>
  </w:style>
  <w:style w:type="paragraph" w:customStyle="1" w:styleId="ui-priority-primary">
    <w:name w:val="ui-priority-primary"/>
    <w:basedOn w:val="a3"/>
    <w:rsid w:val="00494D29"/>
    <w:pPr>
      <w:spacing w:before="100" w:beforeAutospacing="1" w:after="100" w:afterAutospacing="1"/>
    </w:pPr>
    <w:rPr>
      <w:b/>
      <w:bCs/>
    </w:rPr>
  </w:style>
  <w:style w:type="paragraph" w:customStyle="1" w:styleId="ui-priority-secondary">
    <w:name w:val="ui-priority-secondary"/>
    <w:basedOn w:val="a3"/>
    <w:rsid w:val="00494D29"/>
    <w:pPr>
      <w:spacing w:before="100" w:beforeAutospacing="1" w:after="100" w:afterAutospacing="1"/>
    </w:pPr>
  </w:style>
  <w:style w:type="paragraph" w:customStyle="1" w:styleId="ui-state-disabled">
    <w:name w:val="ui-state-disabled"/>
    <w:basedOn w:val="a3"/>
    <w:rsid w:val="00494D29"/>
    <w:pPr>
      <w:spacing w:before="100" w:beforeAutospacing="1" w:after="100" w:afterAutospacing="1"/>
    </w:pPr>
  </w:style>
  <w:style w:type="paragraph" w:customStyle="1" w:styleId="ui-widget-shadow">
    <w:name w:val="ui-widget-shadow"/>
    <w:basedOn w:val="a3"/>
    <w:rsid w:val="00494D29"/>
    <w:pPr>
      <w:shd w:val="clear" w:color="auto" w:fill="000000"/>
      <w:ind w:left="-105"/>
    </w:pPr>
  </w:style>
  <w:style w:type="paragraph" w:customStyle="1" w:styleId="ui-resizable-handle">
    <w:name w:val="ui-resizable-handle"/>
    <w:basedOn w:val="a3"/>
    <w:rsid w:val="00494D29"/>
    <w:pPr>
      <w:spacing w:before="100" w:beforeAutospacing="1" w:after="100" w:afterAutospacing="1"/>
    </w:pPr>
    <w:rPr>
      <w:sz w:val="2"/>
      <w:szCs w:val="2"/>
    </w:rPr>
  </w:style>
  <w:style w:type="paragraph" w:customStyle="1" w:styleId="ui-resizable-n">
    <w:name w:val="ui-resizable-n"/>
    <w:basedOn w:val="a3"/>
    <w:rsid w:val="00494D29"/>
    <w:pPr>
      <w:spacing w:before="100" w:beforeAutospacing="1" w:after="100" w:afterAutospacing="1"/>
    </w:pPr>
  </w:style>
  <w:style w:type="paragraph" w:customStyle="1" w:styleId="ui-resizable-s">
    <w:name w:val="ui-resizable-s"/>
    <w:basedOn w:val="a3"/>
    <w:rsid w:val="00494D29"/>
    <w:pPr>
      <w:spacing w:before="100" w:beforeAutospacing="1" w:after="100" w:afterAutospacing="1"/>
    </w:pPr>
  </w:style>
  <w:style w:type="paragraph" w:customStyle="1" w:styleId="ui-resizable-e">
    <w:name w:val="ui-resizable-e"/>
    <w:basedOn w:val="a3"/>
    <w:rsid w:val="00494D29"/>
    <w:pPr>
      <w:spacing w:before="100" w:beforeAutospacing="1" w:after="100" w:afterAutospacing="1"/>
    </w:pPr>
  </w:style>
  <w:style w:type="paragraph" w:customStyle="1" w:styleId="ui-resizable-w">
    <w:name w:val="ui-resizable-w"/>
    <w:basedOn w:val="a3"/>
    <w:rsid w:val="00494D29"/>
    <w:pPr>
      <w:spacing w:before="100" w:beforeAutospacing="1" w:after="100" w:afterAutospacing="1"/>
    </w:pPr>
  </w:style>
  <w:style w:type="paragraph" w:customStyle="1" w:styleId="ui-resizable-se">
    <w:name w:val="ui-resizable-se"/>
    <w:basedOn w:val="a3"/>
    <w:rsid w:val="00494D29"/>
    <w:pPr>
      <w:spacing w:before="100" w:beforeAutospacing="1" w:after="100" w:afterAutospacing="1"/>
    </w:pPr>
  </w:style>
  <w:style w:type="paragraph" w:customStyle="1" w:styleId="ui-resizable-sw">
    <w:name w:val="ui-resizable-sw"/>
    <w:basedOn w:val="a3"/>
    <w:rsid w:val="00494D29"/>
    <w:pPr>
      <w:spacing w:before="100" w:beforeAutospacing="1" w:after="100" w:afterAutospacing="1"/>
    </w:pPr>
  </w:style>
  <w:style w:type="paragraph" w:customStyle="1" w:styleId="ui-resizable-nw">
    <w:name w:val="ui-resizable-nw"/>
    <w:basedOn w:val="a3"/>
    <w:rsid w:val="00494D29"/>
    <w:pPr>
      <w:spacing w:before="100" w:beforeAutospacing="1" w:after="100" w:afterAutospacing="1"/>
    </w:pPr>
  </w:style>
  <w:style w:type="paragraph" w:customStyle="1" w:styleId="ui-resizable-ne">
    <w:name w:val="ui-resizable-ne"/>
    <w:basedOn w:val="a3"/>
    <w:rsid w:val="00494D29"/>
    <w:pPr>
      <w:spacing w:before="100" w:beforeAutospacing="1" w:after="100" w:afterAutospacing="1"/>
    </w:pPr>
  </w:style>
  <w:style w:type="paragraph" w:customStyle="1" w:styleId="ui-button">
    <w:name w:val="ui-button"/>
    <w:basedOn w:val="a3"/>
    <w:rsid w:val="00494D29"/>
    <w:pPr>
      <w:spacing w:before="100" w:beforeAutospacing="1" w:after="100" w:afterAutospacing="1"/>
      <w:ind w:right="24"/>
      <w:jc w:val="center"/>
    </w:pPr>
  </w:style>
  <w:style w:type="paragraph" w:customStyle="1" w:styleId="ui-button-icon-only">
    <w:name w:val="ui-button-icon-only"/>
    <w:basedOn w:val="a3"/>
    <w:rsid w:val="00494D29"/>
    <w:pPr>
      <w:spacing w:before="100" w:beforeAutospacing="1" w:after="100" w:afterAutospacing="1"/>
    </w:pPr>
  </w:style>
  <w:style w:type="paragraph" w:customStyle="1" w:styleId="ui-button-icons-only">
    <w:name w:val="ui-button-icons-only"/>
    <w:basedOn w:val="a3"/>
    <w:rsid w:val="00494D29"/>
    <w:pPr>
      <w:spacing w:before="100" w:beforeAutospacing="1" w:after="100" w:afterAutospacing="1"/>
    </w:pPr>
  </w:style>
  <w:style w:type="paragraph" w:customStyle="1" w:styleId="ui-buttonset">
    <w:name w:val="ui-buttonset"/>
    <w:basedOn w:val="a3"/>
    <w:rsid w:val="00494D29"/>
    <w:pPr>
      <w:spacing w:before="100" w:beforeAutospacing="1" w:after="100" w:afterAutospacing="1"/>
      <w:ind w:right="105"/>
    </w:pPr>
  </w:style>
  <w:style w:type="paragraph" w:customStyle="1" w:styleId="ui-dialog">
    <w:name w:val="ui-dialog"/>
    <w:basedOn w:val="a3"/>
    <w:rsid w:val="00494D29"/>
    <w:pPr>
      <w:spacing w:before="100" w:beforeAutospacing="1" w:after="100" w:afterAutospacing="1"/>
    </w:pPr>
  </w:style>
  <w:style w:type="paragraph" w:customStyle="1" w:styleId="suggestions">
    <w:name w:val="suggestions"/>
    <w:basedOn w:val="a3"/>
    <w:rsid w:val="00494D29"/>
    <w:pPr>
      <w:ind w:right="-15"/>
    </w:pPr>
  </w:style>
  <w:style w:type="paragraph" w:customStyle="1" w:styleId="suggestions-special">
    <w:name w:val="suggestions-special"/>
    <w:basedOn w:val="a3"/>
    <w:rsid w:val="00494D29"/>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494D29"/>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494D29"/>
    <w:pPr>
      <w:spacing w:line="360" w:lineRule="atLeast"/>
    </w:pPr>
    <w:rPr>
      <w:color w:val="000000"/>
    </w:rPr>
  </w:style>
  <w:style w:type="paragraph" w:customStyle="1" w:styleId="suggestions-result-current">
    <w:name w:val="suggestions-result-current"/>
    <w:basedOn w:val="a3"/>
    <w:rsid w:val="00494D29"/>
    <w:pPr>
      <w:shd w:val="clear" w:color="auto" w:fill="4C59A6"/>
      <w:spacing w:before="100" w:beforeAutospacing="1" w:after="100" w:afterAutospacing="1"/>
    </w:pPr>
    <w:rPr>
      <w:color w:val="FFFFFF"/>
    </w:rPr>
  </w:style>
  <w:style w:type="paragraph" w:customStyle="1" w:styleId="autoellipsis-matched">
    <w:name w:val="autoellipsis-matched"/>
    <w:basedOn w:val="a3"/>
    <w:rsid w:val="00494D29"/>
    <w:pPr>
      <w:spacing w:before="100" w:beforeAutospacing="1" w:after="100" w:afterAutospacing="1"/>
    </w:pPr>
    <w:rPr>
      <w:b/>
      <w:bCs/>
    </w:rPr>
  </w:style>
  <w:style w:type="paragraph" w:customStyle="1" w:styleId="mwembedplayer">
    <w:name w:val="mwembedplayer"/>
    <w:basedOn w:val="a3"/>
    <w:rsid w:val="00494D29"/>
    <w:pPr>
      <w:spacing w:before="100" w:beforeAutospacing="1" w:after="100" w:afterAutospacing="1"/>
    </w:pPr>
  </w:style>
  <w:style w:type="paragraph" w:customStyle="1" w:styleId="loadingspinner">
    <w:name w:val="loadingspinner"/>
    <w:basedOn w:val="a3"/>
    <w:rsid w:val="00494D29"/>
    <w:pPr>
      <w:spacing w:before="100" w:beforeAutospacing="1" w:after="100" w:afterAutospacing="1"/>
    </w:pPr>
  </w:style>
  <w:style w:type="paragraph" w:customStyle="1" w:styleId="mw-imported-resource">
    <w:name w:val="mw-imported-resource"/>
    <w:basedOn w:val="a3"/>
    <w:rsid w:val="00494D29"/>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494D29"/>
    <w:pPr>
      <w:spacing w:before="30" w:after="100" w:afterAutospacing="1"/>
      <w:ind w:left="45"/>
    </w:pPr>
  </w:style>
  <w:style w:type="paragraph" w:customStyle="1" w:styleId="mw-fullscreen-overlay">
    <w:name w:val="mw-fullscreen-overlay"/>
    <w:basedOn w:val="a3"/>
    <w:rsid w:val="00494D29"/>
    <w:pPr>
      <w:shd w:val="clear" w:color="auto" w:fill="000000"/>
      <w:spacing w:before="100" w:beforeAutospacing="1" w:after="100" w:afterAutospacing="1"/>
    </w:pPr>
  </w:style>
  <w:style w:type="paragraph" w:customStyle="1" w:styleId="play-btn-large">
    <w:name w:val="play-btn-large"/>
    <w:basedOn w:val="a3"/>
    <w:rsid w:val="00494D29"/>
    <w:pPr>
      <w:spacing w:before="100" w:beforeAutospacing="1" w:after="100" w:afterAutospacing="1"/>
    </w:pPr>
  </w:style>
  <w:style w:type="paragraph" w:customStyle="1" w:styleId="carouselcontainer">
    <w:name w:val="carouselcontainer"/>
    <w:basedOn w:val="a3"/>
    <w:rsid w:val="00494D29"/>
    <w:pPr>
      <w:spacing w:before="100" w:beforeAutospacing="1" w:after="100" w:afterAutospacing="1"/>
    </w:pPr>
  </w:style>
  <w:style w:type="paragraph" w:customStyle="1" w:styleId="carouselvideotitle">
    <w:name w:val="carouselvideotitle"/>
    <w:basedOn w:val="a3"/>
    <w:rsid w:val="00494D29"/>
    <w:pPr>
      <w:spacing w:before="100" w:beforeAutospacing="1" w:after="100" w:afterAutospacing="1"/>
    </w:pPr>
    <w:rPr>
      <w:b/>
      <w:bCs/>
      <w:color w:val="FFFFFF"/>
    </w:rPr>
  </w:style>
  <w:style w:type="paragraph" w:customStyle="1" w:styleId="carouselvideotitletext">
    <w:name w:val="carouselvideotitletext"/>
    <w:basedOn w:val="a3"/>
    <w:rsid w:val="00494D29"/>
    <w:pPr>
      <w:spacing w:before="100" w:beforeAutospacing="1" w:after="100" w:afterAutospacing="1"/>
    </w:pPr>
  </w:style>
  <w:style w:type="paragraph" w:customStyle="1" w:styleId="carouseltitleduration">
    <w:name w:val="carouseltitleduration"/>
    <w:basedOn w:val="a3"/>
    <w:rsid w:val="00494D29"/>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494D29"/>
    <w:pPr>
      <w:spacing w:before="100" w:beforeAutospacing="1" w:after="100" w:afterAutospacing="1"/>
      <w:jc w:val="center"/>
    </w:pPr>
    <w:rPr>
      <w:color w:val="FFFFFF"/>
    </w:rPr>
  </w:style>
  <w:style w:type="paragraph" w:customStyle="1" w:styleId="carouselimgduration">
    <w:name w:val="carouselimgduration"/>
    <w:basedOn w:val="a3"/>
    <w:rsid w:val="00494D29"/>
    <w:pPr>
      <w:spacing w:before="100" w:beforeAutospacing="1" w:after="100" w:afterAutospacing="1"/>
    </w:pPr>
    <w:rPr>
      <w:color w:val="FFFFFF"/>
    </w:rPr>
  </w:style>
  <w:style w:type="paragraph" w:customStyle="1" w:styleId="carouselprevbutton">
    <w:name w:val="carouselprevbutton"/>
    <w:basedOn w:val="a3"/>
    <w:rsid w:val="00494D29"/>
    <w:pPr>
      <w:spacing w:before="100" w:beforeAutospacing="1" w:after="100" w:afterAutospacing="1"/>
    </w:pPr>
  </w:style>
  <w:style w:type="paragraph" w:customStyle="1" w:styleId="carouselnextbutton">
    <w:name w:val="carouselnextbutton"/>
    <w:basedOn w:val="a3"/>
    <w:rsid w:val="00494D29"/>
    <w:pPr>
      <w:spacing w:before="100" w:beforeAutospacing="1" w:after="100" w:afterAutospacing="1"/>
    </w:pPr>
  </w:style>
  <w:style w:type="paragraph" w:customStyle="1" w:styleId="alert-container">
    <w:name w:val="alert-container"/>
    <w:basedOn w:val="a3"/>
    <w:rsid w:val="00494D29"/>
    <w:pPr>
      <w:spacing w:before="100" w:beforeAutospacing="1" w:after="100" w:afterAutospacing="1"/>
    </w:pPr>
  </w:style>
  <w:style w:type="paragraph" w:customStyle="1" w:styleId="alert-title">
    <w:name w:val="alert-title"/>
    <w:basedOn w:val="a3"/>
    <w:rsid w:val="00494D29"/>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494D29"/>
    <w:pPr>
      <w:spacing w:before="100" w:beforeAutospacing="1" w:after="100" w:afterAutospacing="1"/>
      <w:jc w:val="center"/>
    </w:pPr>
    <w:rPr>
      <w:sz w:val="21"/>
      <w:szCs w:val="21"/>
    </w:rPr>
  </w:style>
  <w:style w:type="paragraph" w:customStyle="1" w:styleId="alert-buttons-container">
    <w:name w:val="alert-buttons-container"/>
    <w:basedOn w:val="a3"/>
    <w:rsid w:val="00494D29"/>
    <w:pPr>
      <w:spacing w:before="100" w:beforeAutospacing="1" w:after="100" w:afterAutospacing="1"/>
      <w:jc w:val="center"/>
    </w:pPr>
  </w:style>
  <w:style w:type="paragraph" w:customStyle="1" w:styleId="alert-button">
    <w:name w:val="alert-button"/>
    <w:basedOn w:val="a3"/>
    <w:rsid w:val="00494D29"/>
    <w:pPr>
      <w:shd w:val="clear" w:color="auto" w:fill="474747"/>
      <w:spacing w:before="100" w:beforeAutospacing="1" w:after="100" w:afterAutospacing="1"/>
    </w:pPr>
    <w:rPr>
      <w:color w:val="FFFFFF"/>
    </w:rPr>
  </w:style>
  <w:style w:type="paragraph" w:customStyle="1" w:styleId="mw-plusminus-pos">
    <w:name w:val="mw-plusminus-pos"/>
    <w:basedOn w:val="a3"/>
    <w:rsid w:val="00494D29"/>
    <w:pPr>
      <w:spacing w:before="100" w:beforeAutospacing="1" w:after="100" w:afterAutospacing="1"/>
    </w:pPr>
    <w:rPr>
      <w:color w:val="00B000"/>
    </w:rPr>
  </w:style>
  <w:style w:type="paragraph" w:customStyle="1" w:styleId="mw-plusminus-neg">
    <w:name w:val="mw-plusminus-neg"/>
    <w:basedOn w:val="a3"/>
    <w:rsid w:val="00494D29"/>
    <w:pPr>
      <w:spacing w:before="100" w:beforeAutospacing="1" w:after="100" w:afterAutospacing="1"/>
    </w:pPr>
    <w:rPr>
      <w:color w:val="FF2050"/>
    </w:rPr>
  </w:style>
  <w:style w:type="paragraph" w:customStyle="1" w:styleId="mw-plusminus-null">
    <w:name w:val="mw-plusminus-null"/>
    <w:basedOn w:val="a3"/>
    <w:rsid w:val="00494D29"/>
    <w:pPr>
      <w:spacing w:before="100" w:beforeAutospacing="1" w:after="100" w:afterAutospacing="1"/>
    </w:pPr>
    <w:rPr>
      <w:color w:val="999999"/>
    </w:rPr>
  </w:style>
  <w:style w:type="paragraph" w:customStyle="1" w:styleId="mw-tag-markers">
    <w:name w:val="mw-tag-markers"/>
    <w:basedOn w:val="a3"/>
    <w:rsid w:val="00494D29"/>
    <w:pPr>
      <w:spacing w:before="100" w:beforeAutospacing="1" w:after="100" w:afterAutospacing="1"/>
    </w:pPr>
    <w:rPr>
      <w:rFonts w:ascii="Arial" w:hAnsi="Arial" w:cs="Arial"/>
      <w:i/>
      <w:iCs/>
      <w:sz w:val="22"/>
      <w:szCs w:val="22"/>
    </w:rPr>
  </w:style>
  <w:style w:type="paragraph" w:customStyle="1" w:styleId="history-size">
    <w:name w:val="history-size"/>
    <w:basedOn w:val="a3"/>
    <w:rsid w:val="00494D29"/>
    <w:pPr>
      <w:spacing w:before="100" w:beforeAutospacing="1" w:after="100" w:afterAutospacing="1"/>
    </w:pPr>
    <w:rPr>
      <w:sz w:val="19"/>
      <w:szCs w:val="19"/>
    </w:rPr>
  </w:style>
  <w:style w:type="paragraph" w:customStyle="1" w:styleId="mw-whatlinkshere-tools">
    <w:name w:val="mw-whatlinkshere-tools"/>
    <w:basedOn w:val="a3"/>
    <w:rsid w:val="00494D29"/>
    <w:pPr>
      <w:spacing w:before="100" w:beforeAutospacing="1" w:after="100" w:afterAutospacing="1"/>
    </w:pPr>
    <w:rPr>
      <w:sz w:val="19"/>
      <w:szCs w:val="19"/>
    </w:rPr>
  </w:style>
  <w:style w:type="paragraph" w:customStyle="1" w:styleId="italique">
    <w:name w:val="italique"/>
    <w:basedOn w:val="a3"/>
    <w:rsid w:val="00494D29"/>
    <w:pPr>
      <w:spacing w:before="100" w:beforeAutospacing="1" w:after="100" w:afterAutospacing="1"/>
    </w:pPr>
    <w:rPr>
      <w:i/>
      <w:iCs/>
    </w:rPr>
  </w:style>
  <w:style w:type="paragraph" w:customStyle="1" w:styleId="nowrap">
    <w:name w:val="nowrap"/>
    <w:basedOn w:val="a3"/>
    <w:rsid w:val="00494D29"/>
    <w:pPr>
      <w:spacing w:before="100" w:beforeAutospacing="1" w:after="100" w:afterAutospacing="1"/>
    </w:pPr>
  </w:style>
  <w:style w:type="paragraph" w:customStyle="1" w:styleId="rcoptions">
    <w:name w:val="rcoptions"/>
    <w:basedOn w:val="a3"/>
    <w:rsid w:val="00494D29"/>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494D29"/>
    <w:pPr>
      <w:spacing w:before="100" w:beforeAutospacing="1" w:after="100" w:afterAutospacing="1"/>
    </w:pPr>
    <w:rPr>
      <w:vanish/>
    </w:rPr>
  </w:style>
  <w:style w:type="paragraph" w:customStyle="1" w:styleId="fieldsetlike">
    <w:name w:val="fieldsetlike"/>
    <w:basedOn w:val="a3"/>
    <w:rsid w:val="00494D29"/>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494D29"/>
    <w:pPr>
      <w:pBdr>
        <w:bottom w:val="single" w:sz="6" w:space="6" w:color="AAAAAA"/>
      </w:pBdr>
      <w:shd w:val="clear" w:color="auto" w:fill="FFFFFF"/>
      <w:spacing w:after="120"/>
    </w:pPr>
    <w:rPr>
      <w:i/>
      <w:iCs/>
    </w:rPr>
  </w:style>
  <w:style w:type="paragraph" w:customStyle="1" w:styleId="indicateur-langue">
    <w:name w:val="indicateur-langue"/>
    <w:basedOn w:val="a3"/>
    <w:rsid w:val="00494D29"/>
    <w:pPr>
      <w:spacing w:before="100" w:beforeAutospacing="1" w:after="100" w:afterAutospacing="1"/>
    </w:pPr>
    <w:rPr>
      <w:rFonts w:ascii="Courier New" w:hAnsi="Courier New" w:cs="Courier New"/>
      <w:b/>
      <w:bCs/>
    </w:rPr>
  </w:style>
  <w:style w:type="paragraph" w:customStyle="1" w:styleId="romain">
    <w:name w:val="romain"/>
    <w:basedOn w:val="a3"/>
    <w:rsid w:val="00494D29"/>
    <w:pPr>
      <w:spacing w:before="100" w:beforeAutospacing="1" w:after="100" w:afterAutospacing="1"/>
    </w:pPr>
    <w:rPr>
      <w:smallCaps/>
    </w:rPr>
  </w:style>
  <w:style w:type="paragraph" w:customStyle="1" w:styleId="reference">
    <w:name w:val="reference"/>
    <w:basedOn w:val="a3"/>
    <w:rsid w:val="00494D29"/>
    <w:pPr>
      <w:spacing w:before="100" w:beforeAutospacing="1" w:after="100" w:afterAutospacing="1"/>
    </w:pPr>
    <w:rPr>
      <w:sz w:val="19"/>
      <w:szCs w:val="19"/>
    </w:rPr>
  </w:style>
  <w:style w:type="paragraph" w:customStyle="1" w:styleId="exposant">
    <w:name w:val="exposant"/>
    <w:basedOn w:val="a3"/>
    <w:rsid w:val="00494D29"/>
    <w:pPr>
      <w:spacing w:before="100" w:beforeAutospacing="1" w:after="100" w:afterAutospacing="1"/>
    </w:pPr>
    <w:rPr>
      <w:sz w:val="19"/>
      <w:szCs w:val="19"/>
    </w:rPr>
  </w:style>
  <w:style w:type="paragraph" w:customStyle="1" w:styleId="mw-magiclink-isbn">
    <w:name w:val="mw-magiclink-isbn"/>
    <w:basedOn w:val="a3"/>
    <w:rsid w:val="00494D29"/>
    <w:pPr>
      <w:spacing w:before="100" w:beforeAutospacing="1" w:after="100" w:afterAutospacing="1"/>
    </w:pPr>
  </w:style>
  <w:style w:type="paragraph" w:customStyle="1" w:styleId="biblist">
    <w:name w:val="biblist"/>
    <w:basedOn w:val="a3"/>
    <w:rsid w:val="00494D29"/>
    <w:pPr>
      <w:spacing w:before="100" w:beforeAutospacing="1" w:after="100" w:afterAutospacing="1"/>
    </w:pPr>
  </w:style>
  <w:style w:type="paragraph" w:customStyle="1" w:styleId="wikinorme">
    <w:name w:val="wikinorme"/>
    <w:basedOn w:val="a3"/>
    <w:rsid w:val="00494D29"/>
    <w:pPr>
      <w:spacing w:before="100" w:beforeAutospacing="1" w:after="100" w:afterAutospacing="1"/>
    </w:pPr>
    <w:rPr>
      <w:vanish/>
    </w:rPr>
  </w:style>
  <w:style w:type="paragraph" w:customStyle="1" w:styleId="bibtex">
    <w:name w:val="bibtex"/>
    <w:basedOn w:val="a3"/>
    <w:rsid w:val="00494D29"/>
    <w:pPr>
      <w:spacing w:before="100" w:beforeAutospacing="1" w:after="100" w:afterAutospacing="1"/>
    </w:pPr>
    <w:rPr>
      <w:vanish/>
    </w:rPr>
  </w:style>
  <w:style w:type="paragraph" w:customStyle="1" w:styleId="isbd">
    <w:name w:val="isbd"/>
    <w:basedOn w:val="a3"/>
    <w:rsid w:val="00494D29"/>
    <w:pPr>
      <w:spacing w:before="100" w:beforeAutospacing="1" w:after="100" w:afterAutospacing="1"/>
    </w:pPr>
    <w:rPr>
      <w:vanish/>
    </w:rPr>
  </w:style>
  <w:style w:type="paragraph" w:customStyle="1" w:styleId="iso690">
    <w:name w:val="iso690"/>
    <w:basedOn w:val="a3"/>
    <w:rsid w:val="00494D29"/>
    <w:pPr>
      <w:spacing w:before="100" w:beforeAutospacing="1" w:after="100" w:afterAutospacing="1"/>
    </w:pPr>
    <w:rPr>
      <w:vanish/>
    </w:rPr>
  </w:style>
  <w:style w:type="paragraph" w:customStyle="1" w:styleId="specialbib">
    <w:name w:val="specialbib"/>
    <w:basedOn w:val="a3"/>
    <w:rsid w:val="00494D29"/>
    <w:pPr>
      <w:spacing w:before="100" w:beforeAutospacing="1" w:after="100" w:afterAutospacing="1"/>
    </w:pPr>
    <w:rPr>
      <w:vanish/>
    </w:rPr>
  </w:style>
  <w:style w:type="paragraph" w:customStyle="1" w:styleId="citevirgule">
    <w:name w:val="cite_virgule"/>
    <w:basedOn w:val="a3"/>
    <w:rsid w:val="00494D29"/>
    <w:pPr>
      <w:spacing w:before="100" w:beforeAutospacing="1" w:after="100" w:afterAutospacing="1"/>
    </w:pPr>
  </w:style>
  <w:style w:type="paragraph" w:customStyle="1" w:styleId="boite-sans-fond">
    <w:name w:val="boite-sans-fond"/>
    <w:basedOn w:val="a3"/>
    <w:rsid w:val="00494D29"/>
    <w:pPr>
      <w:spacing w:before="100" w:beforeAutospacing="1" w:after="100" w:afterAutospacing="1"/>
    </w:pPr>
  </w:style>
  <w:style w:type="paragraph" w:customStyle="1" w:styleId="boite-grise">
    <w:name w:val="boite-grise"/>
    <w:basedOn w:val="a3"/>
    <w:rsid w:val="00494D29"/>
    <w:pPr>
      <w:shd w:val="clear" w:color="auto" w:fill="F9F9F9"/>
      <w:spacing w:before="100" w:beforeAutospacing="1" w:after="100" w:afterAutospacing="1"/>
    </w:pPr>
  </w:style>
  <w:style w:type="paragraph" w:customStyle="1" w:styleId="bandeau-niveau-grave">
    <w:name w:val="bandeau-niveau-grave"/>
    <w:basedOn w:val="a3"/>
    <w:rsid w:val="00494D29"/>
    <w:pPr>
      <w:shd w:val="clear" w:color="auto" w:fill="FFCCCC"/>
      <w:spacing w:before="100" w:beforeAutospacing="1" w:after="100" w:afterAutospacing="1"/>
    </w:pPr>
  </w:style>
  <w:style w:type="paragraph" w:customStyle="1" w:styleId="bandeau-niveau-modere">
    <w:name w:val="bandeau-niveau-modere"/>
    <w:basedOn w:val="a3"/>
    <w:rsid w:val="00494D29"/>
    <w:pPr>
      <w:shd w:val="clear" w:color="auto" w:fill="FFEEDD"/>
      <w:spacing w:before="100" w:beforeAutospacing="1" w:after="100" w:afterAutospacing="1"/>
    </w:pPr>
  </w:style>
  <w:style w:type="paragraph" w:customStyle="1" w:styleId="bandeau-niveau-ebauche">
    <w:name w:val="bandeau-niveau-ebauche"/>
    <w:basedOn w:val="a3"/>
    <w:rsid w:val="00494D29"/>
    <w:pPr>
      <w:shd w:val="clear" w:color="auto" w:fill="FBFBFB"/>
      <w:spacing w:before="100" w:beforeAutospacing="1" w:after="100" w:afterAutospacing="1"/>
    </w:pPr>
  </w:style>
  <w:style w:type="paragraph" w:customStyle="1" w:styleId="bandeau-niveau-information">
    <w:name w:val="bandeau-niveau-information"/>
    <w:basedOn w:val="a3"/>
    <w:rsid w:val="00494D29"/>
    <w:pPr>
      <w:shd w:val="clear" w:color="auto" w:fill="FBFBFB"/>
      <w:spacing w:before="100" w:beforeAutospacing="1" w:after="100" w:afterAutospacing="1"/>
    </w:pPr>
  </w:style>
  <w:style w:type="paragraph" w:customStyle="1" w:styleId="bandeau">
    <w:name w:val="bandeau"/>
    <w:basedOn w:val="a3"/>
    <w:rsid w:val="00494D29"/>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494D29"/>
    <w:pPr>
      <w:spacing w:before="100" w:beforeAutospacing="1" w:after="100" w:afterAutospacing="1"/>
      <w:jc w:val="center"/>
    </w:pPr>
  </w:style>
  <w:style w:type="paragraph" w:customStyle="1" w:styleId="bandeau-titre">
    <w:name w:val="bandeau-titre"/>
    <w:basedOn w:val="a3"/>
    <w:rsid w:val="00494D29"/>
    <w:pPr>
      <w:spacing w:before="100" w:beforeAutospacing="1" w:after="120" w:line="336" w:lineRule="atLeast"/>
    </w:pPr>
  </w:style>
  <w:style w:type="paragraph" w:customStyle="1" w:styleId="bandeau-texte">
    <w:name w:val="bandeau-texte"/>
    <w:basedOn w:val="a3"/>
    <w:rsid w:val="00494D29"/>
    <w:pPr>
      <w:spacing w:before="100" w:beforeAutospacing="1" w:after="100" w:afterAutospacing="1" w:line="288" w:lineRule="atLeast"/>
    </w:pPr>
    <w:rPr>
      <w:sz w:val="22"/>
      <w:szCs w:val="22"/>
    </w:rPr>
  </w:style>
  <w:style w:type="paragraph" w:customStyle="1" w:styleId="indentation">
    <w:name w:val="indentation"/>
    <w:basedOn w:val="a3"/>
    <w:rsid w:val="00494D29"/>
    <w:pPr>
      <w:spacing w:before="100" w:beforeAutospacing="1" w:after="100" w:afterAutospacing="1" w:line="360" w:lineRule="atLeast"/>
      <w:ind w:firstLine="345"/>
    </w:pPr>
  </w:style>
  <w:style w:type="paragraph" w:customStyle="1" w:styleId="loupe">
    <w:name w:val="loupe"/>
    <w:basedOn w:val="a3"/>
    <w:rsid w:val="00494D29"/>
    <w:pPr>
      <w:spacing w:before="100" w:beforeAutospacing="1" w:after="100" w:afterAutospacing="1" w:line="360" w:lineRule="atLeast"/>
      <w:ind w:firstLine="345"/>
    </w:pPr>
  </w:style>
  <w:style w:type="paragraph" w:customStyle="1" w:styleId="general">
    <w:name w:val="general"/>
    <w:basedOn w:val="a3"/>
    <w:rsid w:val="00494D29"/>
    <w:pPr>
      <w:spacing w:before="100" w:beforeAutospacing="1" w:after="100" w:afterAutospacing="1" w:line="360" w:lineRule="atLeast"/>
      <w:ind w:firstLine="345"/>
    </w:pPr>
  </w:style>
  <w:style w:type="paragraph" w:customStyle="1" w:styleId="accessibilite">
    <w:name w:val="accessibilite"/>
    <w:basedOn w:val="a3"/>
    <w:rsid w:val="00494D29"/>
    <w:pPr>
      <w:spacing w:before="100" w:beforeAutospacing="1" w:after="100" w:afterAutospacing="1" w:line="360" w:lineRule="atLeast"/>
      <w:ind w:firstLine="345"/>
    </w:pPr>
  </w:style>
  <w:style w:type="paragraph" w:customStyle="1" w:styleId="etoile-or">
    <w:name w:val="etoile-or"/>
    <w:basedOn w:val="a3"/>
    <w:rsid w:val="00494D29"/>
    <w:pPr>
      <w:spacing w:before="100" w:beforeAutospacing="1" w:after="100" w:afterAutospacing="1" w:line="360" w:lineRule="atLeast"/>
      <w:ind w:firstLine="345"/>
    </w:pPr>
  </w:style>
  <w:style w:type="paragraph" w:customStyle="1" w:styleId="etoile-argent">
    <w:name w:val="etoile-argent"/>
    <w:basedOn w:val="a3"/>
    <w:rsid w:val="00494D29"/>
    <w:pPr>
      <w:spacing w:before="100" w:beforeAutospacing="1" w:after="100" w:afterAutospacing="1" w:line="360" w:lineRule="atLeast"/>
      <w:ind w:firstLine="345"/>
    </w:pPr>
  </w:style>
  <w:style w:type="paragraph" w:customStyle="1" w:styleId="categorie">
    <w:name w:val="categorie"/>
    <w:basedOn w:val="a3"/>
    <w:rsid w:val="00494D29"/>
    <w:pPr>
      <w:spacing w:before="100" w:beforeAutospacing="1" w:after="100" w:afterAutospacing="1" w:line="360" w:lineRule="atLeast"/>
      <w:ind w:firstLine="345"/>
    </w:pPr>
  </w:style>
  <w:style w:type="paragraph" w:customStyle="1" w:styleId="recyclage">
    <w:name w:val="recyclage"/>
    <w:basedOn w:val="a3"/>
    <w:rsid w:val="00494D29"/>
    <w:pPr>
      <w:spacing w:before="100" w:beforeAutospacing="1" w:after="100" w:afterAutospacing="1" w:line="360" w:lineRule="atLeast"/>
      <w:ind w:firstLine="345"/>
    </w:pPr>
  </w:style>
  <w:style w:type="paragraph" w:customStyle="1" w:styleId="archives">
    <w:name w:val="archives"/>
    <w:basedOn w:val="a3"/>
    <w:rsid w:val="00494D29"/>
    <w:pPr>
      <w:spacing w:before="100" w:beforeAutospacing="1" w:after="100" w:afterAutospacing="1" w:line="360" w:lineRule="atLeast"/>
      <w:ind w:firstLine="345"/>
    </w:pPr>
  </w:style>
  <w:style w:type="paragraph" w:customStyle="1" w:styleId="conflit-edition">
    <w:name w:val="conflit-edition"/>
    <w:basedOn w:val="a3"/>
    <w:rsid w:val="00494D29"/>
    <w:pPr>
      <w:spacing w:before="100" w:beforeAutospacing="1" w:after="100" w:afterAutospacing="1" w:line="360" w:lineRule="atLeast"/>
      <w:ind w:firstLine="345"/>
    </w:pPr>
  </w:style>
  <w:style w:type="paragraph" w:customStyle="1" w:styleId="sons">
    <w:name w:val="sons"/>
    <w:basedOn w:val="a3"/>
    <w:rsid w:val="00494D29"/>
    <w:pPr>
      <w:spacing w:before="100" w:beforeAutospacing="1" w:after="100" w:afterAutospacing="1" w:line="360" w:lineRule="atLeast"/>
      <w:ind w:firstLine="345"/>
    </w:pPr>
  </w:style>
  <w:style w:type="paragraph" w:customStyle="1" w:styleId="videos">
    <w:name w:val="videos"/>
    <w:basedOn w:val="a3"/>
    <w:rsid w:val="00494D29"/>
    <w:pPr>
      <w:spacing w:before="100" w:beforeAutospacing="1" w:after="100" w:afterAutospacing="1" w:line="360" w:lineRule="atLeast"/>
      <w:ind w:firstLine="345"/>
    </w:pPr>
  </w:style>
  <w:style w:type="paragraph" w:customStyle="1" w:styleId="incomplet">
    <w:name w:val="incomplet"/>
    <w:basedOn w:val="a3"/>
    <w:rsid w:val="00494D29"/>
    <w:pPr>
      <w:spacing w:before="100" w:beforeAutospacing="1" w:after="100" w:afterAutospacing="1" w:line="360" w:lineRule="atLeast"/>
      <w:ind w:firstLine="345"/>
    </w:pPr>
  </w:style>
  <w:style w:type="paragraph" w:customStyle="1" w:styleId="sources">
    <w:name w:val="sources"/>
    <w:basedOn w:val="a3"/>
    <w:rsid w:val="00494D29"/>
    <w:pPr>
      <w:spacing w:before="100" w:beforeAutospacing="1" w:after="100" w:afterAutospacing="1" w:line="360" w:lineRule="atLeast"/>
      <w:ind w:firstLine="345"/>
    </w:pPr>
  </w:style>
  <w:style w:type="paragraph" w:customStyle="1" w:styleId="important">
    <w:name w:val="important"/>
    <w:basedOn w:val="a3"/>
    <w:rsid w:val="00494D29"/>
    <w:pPr>
      <w:spacing w:before="100" w:beforeAutospacing="1" w:after="100" w:afterAutospacing="1" w:line="360" w:lineRule="atLeast"/>
      <w:ind w:firstLine="345"/>
    </w:pPr>
  </w:style>
  <w:style w:type="paragraph" w:customStyle="1" w:styleId="en-travaux">
    <w:name w:val="en-travaux"/>
    <w:basedOn w:val="a3"/>
    <w:rsid w:val="00494D29"/>
    <w:pPr>
      <w:spacing w:before="100" w:beforeAutospacing="1" w:after="100" w:afterAutospacing="1" w:line="360" w:lineRule="atLeast"/>
      <w:ind w:firstLine="345"/>
    </w:pPr>
  </w:style>
  <w:style w:type="paragraph" w:customStyle="1" w:styleId="incubator">
    <w:name w:val="incubator"/>
    <w:basedOn w:val="a3"/>
    <w:rsid w:val="00494D29"/>
    <w:pPr>
      <w:spacing w:before="100" w:beforeAutospacing="1" w:after="100" w:afterAutospacing="1" w:line="360" w:lineRule="atLeast"/>
      <w:ind w:firstLine="345"/>
    </w:pPr>
  </w:style>
  <w:style w:type="paragraph" w:customStyle="1" w:styleId="extension">
    <w:name w:val="extension"/>
    <w:basedOn w:val="a3"/>
    <w:rsid w:val="00494D29"/>
    <w:pPr>
      <w:spacing w:before="100" w:beforeAutospacing="1" w:after="100" w:afterAutospacing="1" w:line="360" w:lineRule="atLeast"/>
      <w:ind w:firstLine="345"/>
    </w:pPr>
  </w:style>
  <w:style w:type="paragraph" w:customStyle="1" w:styleId="wikispecies">
    <w:name w:val="wikispecies"/>
    <w:basedOn w:val="a3"/>
    <w:rsid w:val="00494D29"/>
    <w:pPr>
      <w:spacing w:before="100" w:beforeAutospacing="1" w:after="100" w:afterAutospacing="1" w:line="360" w:lineRule="atLeast"/>
      <w:ind w:firstLine="345"/>
    </w:pPr>
  </w:style>
  <w:style w:type="paragraph" w:customStyle="1" w:styleId="metawiki">
    <w:name w:val="metawiki"/>
    <w:basedOn w:val="a3"/>
    <w:rsid w:val="00494D29"/>
    <w:pPr>
      <w:spacing w:before="100" w:beforeAutospacing="1" w:after="100" w:afterAutospacing="1" w:line="360" w:lineRule="atLeast"/>
      <w:ind w:firstLine="345"/>
    </w:pPr>
  </w:style>
  <w:style w:type="paragraph" w:customStyle="1" w:styleId="wikiversity">
    <w:name w:val="wikiversity"/>
    <w:basedOn w:val="a3"/>
    <w:rsid w:val="00494D29"/>
    <w:pPr>
      <w:spacing w:before="100" w:beforeAutospacing="1" w:after="100" w:afterAutospacing="1" w:line="360" w:lineRule="atLeast"/>
      <w:ind w:firstLine="345"/>
    </w:pPr>
  </w:style>
  <w:style w:type="paragraph" w:customStyle="1" w:styleId="wikipedia">
    <w:name w:val="wikipedia"/>
    <w:basedOn w:val="a3"/>
    <w:rsid w:val="00494D29"/>
    <w:pPr>
      <w:spacing w:before="100" w:beforeAutospacing="1" w:after="100" w:afterAutospacing="1" w:line="360" w:lineRule="atLeast"/>
      <w:ind w:firstLine="345"/>
    </w:pPr>
  </w:style>
  <w:style w:type="paragraph" w:customStyle="1" w:styleId="wikibooks">
    <w:name w:val="wikibooks"/>
    <w:basedOn w:val="a3"/>
    <w:rsid w:val="00494D29"/>
    <w:pPr>
      <w:spacing w:before="100" w:beforeAutospacing="1" w:after="100" w:afterAutospacing="1" w:line="360" w:lineRule="atLeast"/>
      <w:ind w:firstLine="345"/>
    </w:pPr>
  </w:style>
  <w:style w:type="paragraph" w:customStyle="1" w:styleId="wikinews">
    <w:name w:val="wikinews"/>
    <w:basedOn w:val="a3"/>
    <w:rsid w:val="00494D29"/>
    <w:pPr>
      <w:spacing w:before="100" w:beforeAutospacing="1" w:after="100" w:afterAutospacing="1" w:line="360" w:lineRule="atLeast"/>
      <w:ind w:firstLine="345"/>
    </w:pPr>
  </w:style>
  <w:style w:type="paragraph" w:customStyle="1" w:styleId="wikiquote">
    <w:name w:val="wikiquote"/>
    <w:basedOn w:val="a3"/>
    <w:rsid w:val="00494D29"/>
    <w:pPr>
      <w:spacing w:before="100" w:beforeAutospacing="1" w:after="100" w:afterAutospacing="1" w:line="360" w:lineRule="atLeast"/>
      <w:ind w:firstLine="345"/>
    </w:pPr>
  </w:style>
  <w:style w:type="paragraph" w:customStyle="1" w:styleId="wikisource">
    <w:name w:val="wikisource"/>
    <w:basedOn w:val="a3"/>
    <w:rsid w:val="00494D29"/>
    <w:pPr>
      <w:spacing w:before="100" w:beforeAutospacing="1" w:after="100" w:afterAutospacing="1" w:line="360" w:lineRule="atLeast"/>
      <w:ind w:firstLine="345"/>
    </w:pPr>
  </w:style>
  <w:style w:type="paragraph" w:customStyle="1" w:styleId="commons">
    <w:name w:val="commons"/>
    <w:basedOn w:val="a3"/>
    <w:rsid w:val="00494D29"/>
    <w:pPr>
      <w:spacing w:before="100" w:beforeAutospacing="1" w:after="100" w:afterAutospacing="1" w:line="360" w:lineRule="atLeast"/>
      <w:ind w:firstLine="345"/>
    </w:pPr>
  </w:style>
  <w:style w:type="paragraph" w:customStyle="1" w:styleId="wikimedia">
    <w:name w:val="wikimedia"/>
    <w:basedOn w:val="a3"/>
    <w:rsid w:val="00494D29"/>
    <w:pPr>
      <w:spacing w:before="100" w:beforeAutospacing="1" w:after="100" w:afterAutospacing="1" w:line="360" w:lineRule="atLeast"/>
      <w:ind w:firstLine="345"/>
    </w:pPr>
  </w:style>
  <w:style w:type="paragraph" w:customStyle="1" w:styleId="wiktionary">
    <w:name w:val="wiktionary"/>
    <w:basedOn w:val="a3"/>
    <w:rsid w:val="00494D29"/>
    <w:pPr>
      <w:spacing w:before="100" w:beforeAutospacing="1" w:after="100" w:afterAutospacing="1" w:line="360" w:lineRule="atLeast"/>
      <w:ind w:firstLine="345"/>
    </w:pPr>
  </w:style>
  <w:style w:type="paragraph" w:customStyle="1" w:styleId="wikidata">
    <w:name w:val="wikidata"/>
    <w:basedOn w:val="a3"/>
    <w:rsid w:val="00494D29"/>
    <w:pPr>
      <w:spacing w:before="100" w:beforeAutospacing="1" w:after="100" w:afterAutospacing="1" w:line="360" w:lineRule="atLeast"/>
      <w:ind w:firstLine="345"/>
    </w:pPr>
  </w:style>
  <w:style w:type="paragraph" w:customStyle="1" w:styleId="wikivoyage">
    <w:name w:val="wikivoyage"/>
    <w:basedOn w:val="a3"/>
    <w:rsid w:val="00494D29"/>
    <w:pPr>
      <w:spacing w:before="100" w:beforeAutospacing="1" w:after="100" w:afterAutospacing="1" w:line="360" w:lineRule="atLeast"/>
      <w:ind w:firstLine="345"/>
    </w:pPr>
  </w:style>
  <w:style w:type="paragraph" w:customStyle="1" w:styleId="grosse-icone">
    <w:name w:val="grosse-icone"/>
    <w:basedOn w:val="a3"/>
    <w:rsid w:val="00494D29"/>
    <w:pPr>
      <w:spacing w:before="100" w:beforeAutospacing="1" w:after="100" w:afterAutospacing="1"/>
    </w:pPr>
  </w:style>
  <w:style w:type="paragraph" w:customStyle="1" w:styleId="alerte">
    <w:name w:val="alerte"/>
    <w:basedOn w:val="a3"/>
    <w:rsid w:val="00494D29"/>
    <w:pPr>
      <w:shd w:val="clear" w:color="auto" w:fill="FFFFDD"/>
      <w:spacing w:before="100" w:beforeAutospacing="1" w:after="96"/>
    </w:pPr>
    <w:rPr>
      <w:i/>
      <w:iCs/>
    </w:rPr>
  </w:style>
  <w:style w:type="paragraph" w:customStyle="1" w:styleId="grave">
    <w:name w:val="grave"/>
    <w:basedOn w:val="a3"/>
    <w:rsid w:val="00494D29"/>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494D29"/>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494D29"/>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494D29"/>
    <w:pPr>
      <w:spacing w:before="100" w:beforeAutospacing="1" w:after="100" w:afterAutospacing="1"/>
      <w:ind w:left="360" w:right="360"/>
    </w:pPr>
  </w:style>
  <w:style w:type="paragraph" w:customStyle="1" w:styleId="bandeau-portail-icone">
    <w:name w:val="bandeau-portail-icone"/>
    <w:basedOn w:val="a3"/>
    <w:rsid w:val="00494D29"/>
    <w:pPr>
      <w:spacing w:before="100" w:beforeAutospacing="1" w:after="100" w:afterAutospacing="1"/>
      <w:ind w:right="120"/>
    </w:pPr>
  </w:style>
  <w:style w:type="paragraph" w:customStyle="1" w:styleId="bandeau-portail-texte">
    <w:name w:val="bandeau-portail-texte"/>
    <w:basedOn w:val="a3"/>
    <w:rsid w:val="00494D29"/>
    <w:pPr>
      <w:spacing w:before="100" w:beforeAutospacing="1" w:after="100" w:afterAutospacing="1"/>
    </w:pPr>
    <w:rPr>
      <w:b/>
      <w:bCs/>
    </w:rPr>
  </w:style>
  <w:style w:type="paragraph" w:customStyle="1" w:styleId="exemple">
    <w:name w:val="exemple"/>
    <w:basedOn w:val="a3"/>
    <w:rsid w:val="00494D29"/>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494D29"/>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494D29"/>
    <w:pPr>
      <w:shd w:val="clear" w:color="auto" w:fill="A0A0FF"/>
    </w:pPr>
  </w:style>
  <w:style w:type="paragraph" w:customStyle="1" w:styleId="avancetexte">
    <w:name w:val="avance_texte"/>
    <w:basedOn w:val="a3"/>
    <w:rsid w:val="00494D29"/>
    <w:pPr>
      <w:spacing w:line="240" w:lineRule="atLeast"/>
      <w:jc w:val="center"/>
    </w:pPr>
    <w:rPr>
      <w:sz w:val="21"/>
      <w:szCs w:val="21"/>
    </w:rPr>
  </w:style>
  <w:style w:type="paragraph" w:customStyle="1" w:styleId="mw-lag-warn-normal">
    <w:name w:val="mw-lag-warn-normal"/>
    <w:basedOn w:val="a3"/>
    <w:rsid w:val="00494D29"/>
    <w:pPr>
      <w:spacing w:before="100" w:beforeAutospacing="1" w:after="100" w:afterAutospacing="1"/>
    </w:pPr>
    <w:rPr>
      <w:vanish/>
    </w:rPr>
  </w:style>
  <w:style w:type="paragraph" w:customStyle="1" w:styleId="mw-alerte">
    <w:name w:val="mw-alerte"/>
    <w:basedOn w:val="a3"/>
    <w:rsid w:val="00494D2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494D2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494D29"/>
    <w:pPr>
      <w:spacing w:before="100" w:beforeAutospacing="1" w:after="100" w:afterAutospacing="1"/>
    </w:pPr>
    <w:rPr>
      <w:sz w:val="22"/>
      <w:szCs w:val="22"/>
    </w:rPr>
  </w:style>
  <w:style w:type="paragraph" w:customStyle="1" w:styleId="navtoggle">
    <w:name w:val="navtoggle"/>
    <w:basedOn w:val="a3"/>
    <w:rsid w:val="00494D29"/>
    <w:pPr>
      <w:spacing w:before="100" w:beforeAutospacing="1" w:after="100" w:afterAutospacing="1"/>
    </w:pPr>
    <w:rPr>
      <w:sz w:val="22"/>
      <w:szCs w:val="22"/>
    </w:rPr>
  </w:style>
  <w:style w:type="paragraph" w:customStyle="1" w:styleId="alternance">
    <w:name w:val="alternance"/>
    <w:basedOn w:val="a3"/>
    <w:rsid w:val="00494D29"/>
    <w:pPr>
      <w:spacing w:before="100" w:beforeAutospacing="1" w:after="100" w:afterAutospacing="1"/>
    </w:pPr>
  </w:style>
  <w:style w:type="paragraph" w:customStyle="1" w:styleId="alternance2">
    <w:name w:val="alternance2"/>
    <w:basedOn w:val="a3"/>
    <w:rsid w:val="00494D29"/>
    <w:pPr>
      <w:spacing w:before="100" w:beforeAutospacing="1" w:after="100" w:afterAutospacing="1"/>
    </w:pPr>
  </w:style>
  <w:style w:type="paragraph" w:customStyle="1" w:styleId="infobox">
    <w:name w:val="infobox"/>
    <w:basedOn w:val="a3"/>
    <w:rsid w:val="00494D29"/>
    <w:pPr>
      <w:shd w:val="clear" w:color="auto" w:fill="EEEEEE"/>
      <w:spacing w:after="120"/>
      <w:ind w:left="240"/>
    </w:pPr>
    <w:rPr>
      <w:color w:val="000000"/>
      <w:sz w:val="23"/>
      <w:szCs w:val="23"/>
    </w:rPr>
  </w:style>
  <w:style w:type="paragraph" w:customStyle="1" w:styleId="globegris">
    <w:name w:val="globegris"/>
    <w:basedOn w:val="a3"/>
    <w:rsid w:val="00494D29"/>
    <w:pPr>
      <w:spacing w:before="100" w:beforeAutospacing="1" w:after="100" w:afterAutospacing="1"/>
    </w:pPr>
  </w:style>
  <w:style w:type="paragraph" w:customStyle="1" w:styleId="assistant">
    <w:name w:val="assistant"/>
    <w:basedOn w:val="a3"/>
    <w:rsid w:val="00494D29"/>
    <w:pPr>
      <w:spacing w:before="100" w:beforeAutospacing="1" w:after="100" w:afterAutospacing="1"/>
    </w:pPr>
  </w:style>
  <w:style w:type="paragraph" w:customStyle="1" w:styleId="headergris">
    <w:name w:val="headergris"/>
    <w:basedOn w:val="a3"/>
    <w:rsid w:val="00494D29"/>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494D2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494D29"/>
    <w:pPr>
      <w:spacing w:before="100" w:beforeAutospacing="1" w:after="100" w:afterAutospacing="1"/>
      <w:ind w:right="120"/>
      <w:jc w:val="right"/>
    </w:pPr>
    <w:rPr>
      <w:sz w:val="15"/>
      <w:szCs w:val="15"/>
    </w:rPr>
  </w:style>
  <w:style w:type="paragraph" w:customStyle="1" w:styleId="geo-default">
    <w:name w:val="geo-default"/>
    <w:basedOn w:val="a3"/>
    <w:rsid w:val="00494D29"/>
    <w:pPr>
      <w:spacing w:before="100" w:beforeAutospacing="1" w:after="100" w:afterAutospacing="1"/>
    </w:pPr>
  </w:style>
  <w:style w:type="paragraph" w:customStyle="1" w:styleId="geo-nondefault">
    <w:name w:val="geo-nondefault"/>
    <w:basedOn w:val="a3"/>
    <w:rsid w:val="00494D29"/>
    <w:pPr>
      <w:spacing w:before="100" w:beforeAutospacing="1" w:after="100" w:afterAutospacing="1"/>
    </w:pPr>
    <w:rPr>
      <w:vanish/>
    </w:rPr>
  </w:style>
  <w:style w:type="paragraph" w:customStyle="1" w:styleId="geo-dms">
    <w:name w:val="geo-dms"/>
    <w:basedOn w:val="a3"/>
    <w:rsid w:val="00494D29"/>
    <w:pPr>
      <w:spacing w:before="100" w:beforeAutospacing="1" w:after="100" w:afterAutospacing="1"/>
    </w:pPr>
  </w:style>
  <w:style w:type="paragraph" w:customStyle="1" w:styleId="geo-dec">
    <w:name w:val="geo-dec"/>
    <w:basedOn w:val="a3"/>
    <w:rsid w:val="00494D29"/>
    <w:pPr>
      <w:spacing w:before="100" w:beforeAutospacing="1" w:after="100" w:afterAutospacing="1"/>
    </w:pPr>
  </w:style>
  <w:style w:type="paragraph" w:customStyle="1" w:styleId="geo-multi-punct">
    <w:name w:val="geo-multi-punct"/>
    <w:basedOn w:val="a3"/>
    <w:rsid w:val="00494D29"/>
    <w:pPr>
      <w:spacing w:before="100" w:beforeAutospacing="1" w:after="100" w:afterAutospacing="1"/>
    </w:pPr>
    <w:rPr>
      <w:vanish/>
    </w:rPr>
  </w:style>
  <w:style w:type="paragraph" w:customStyle="1" w:styleId="infoboxv2">
    <w:name w:val="infobox_v2"/>
    <w:basedOn w:val="a3"/>
    <w:rsid w:val="00494D2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494D29"/>
    <w:pPr>
      <w:spacing w:before="100" w:beforeAutospacing="1" w:after="100" w:afterAutospacing="1"/>
    </w:pPr>
  </w:style>
  <w:style w:type="paragraph" w:customStyle="1" w:styleId="degrade">
    <w:name w:val="degrade"/>
    <w:basedOn w:val="a3"/>
    <w:rsid w:val="00494D29"/>
    <w:pPr>
      <w:spacing w:before="100" w:beforeAutospacing="1" w:after="100" w:afterAutospacing="1"/>
    </w:pPr>
  </w:style>
  <w:style w:type="paragraph" w:customStyle="1" w:styleId="degraderev">
    <w:name w:val="degrade_rev"/>
    <w:basedOn w:val="a3"/>
    <w:rsid w:val="00494D29"/>
    <w:pPr>
      <w:spacing w:before="100" w:beforeAutospacing="1" w:after="100" w:afterAutospacing="1"/>
    </w:pPr>
  </w:style>
  <w:style w:type="paragraph" w:customStyle="1" w:styleId="ombre">
    <w:name w:val="ombre"/>
    <w:basedOn w:val="a3"/>
    <w:rsid w:val="00494D29"/>
    <w:pPr>
      <w:spacing w:before="100" w:beforeAutospacing="1" w:after="100" w:afterAutospacing="1"/>
    </w:pPr>
  </w:style>
  <w:style w:type="paragraph" w:customStyle="1" w:styleId="ombrepale">
    <w:name w:val="ombre_pale"/>
    <w:basedOn w:val="a3"/>
    <w:rsid w:val="00494D29"/>
    <w:pPr>
      <w:spacing w:before="100" w:beforeAutospacing="1" w:after="100" w:afterAutospacing="1"/>
    </w:pPr>
  </w:style>
  <w:style w:type="paragraph" w:customStyle="1" w:styleId="ombrebl">
    <w:name w:val="ombre_bl"/>
    <w:basedOn w:val="a3"/>
    <w:rsid w:val="00494D29"/>
    <w:pPr>
      <w:spacing w:before="100" w:beforeAutospacing="1" w:after="100" w:afterAutospacing="1"/>
    </w:pPr>
  </w:style>
  <w:style w:type="paragraph" w:customStyle="1" w:styleId="ombreblpale">
    <w:name w:val="ombre_blpale"/>
    <w:basedOn w:val="a3"/>
    <w:rsid w:val="00494D29"/>
    <w:pPr>
      <w:spacing w:before="100" w:beforeAutospacing="1" w:after="100" w:afterAutospacing="1"/>
    </w:pPr>
  </w:style>
  <w:style w:type="paragraph" w:customStyle="1" w:styleId="ombrerg">
    <w:name w:val="ombre_rg"/>
    <w:basedOn w:val="a3"/>
    <w:rsid w:val="00494D29"/>
    <w:pPr>
      <w:spacing w:before="100" w:beforeAutospacing="1" w:after="100" w:afterAutospacing="1"/>
    </w:pPr>
  </w:style>
  <w:style w:type="paragraph" w:customStyle="1" w:styleId="ombrergpale">
    <w:name w:val="ombre_rgpale"/>
    <w:basedOn w:val="a3"/>
    <w:rsid w:val="00494D29"/>
    <w:pPr>
      <w:spacing w:before="100" w:beforeAutospacing="1" w:after="100" w:afterAutospacing="1"/>
    </w:pPr>
  </w:style>
  <w:style w:type="paragraph" w:customStyle="1" w:styleId="hidden">
    <w:name w:val="hidden"/>
    <w:basedOn w:val="a3"/>
    <w:rsid w:val="00494D29"/>
    <w:pPr>
      <w:spacing w:before="100" w:beforeAutospacing="1" w:after="100" w:afterAutospacing="1"/>
    </w:pPr>
  </w:style>
  <w:style w:type="paragraph" w:customStyle="1" w:styleId="cinema-bandeau">
    <w:name w:val="cinema-bandeau"/>
    <w:basedOn w:val="a3"/>
    <w:rsid w:val="00494D29"/>
    <w:pPr>
      <w:spacing w:before="100" w:beforeAutospacing="1" w:after="100" w:afterAutospacing="1"/>
    </w:pPr>
  </w:style>
  <w:style w:type="paragraph" w:customStyle="1" w:styleId="mw-textarea-protected">
    <w:name w:val="mw-textarea-protected"/>
    <w:basedOn w:val="a3"/>
    <w:rsid w:val="00494D29"/>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494D29"/>
    <w:pPr>
      <w:spacing w:before="100" w:beforeAutospacing="1" w:after="100" w:afterAutospacing="1"/>
    </w:pPr>
  </w:style>
  <w:style w:type="paragraph" w:customStyle="1" w:styleId="wikimagtitre">
    <w:name w:val="wikimag_titre"/>
    <w:basedOn w:val="a3"/>
    <w:rsid w:val="00494D29"/>
    <w:pPr>
      <w:spacing w:before="100" w:beforeAutospacing="1" w:after="100" w:afterAutospacing="1"/>
    </w:pPr>
  </w:style>
  <w:style w:type="paragraph" w:customStyle="1" w:styleId="ui-button-large">
    <w:name w:val="ui-button-large"/>
    <w:basedOn w:val="a3"/>
    <w:rsid w:val="00494D29"/>
    <w:pPr>
      <w:spacing w:before="100" w:beforeAutospacing="1" w:after="100" w:afterAutospacing="1"/>
    </w:pPr>
  </w:style>
  <w:style w:type="paragraph" w:customStyle="1" w:styleId="fr-collapsible-content">
    <w:name w:val="fr-collapsible-content"/>
    <w:basedOn w:val="a3"/>
    <w:rsid w:val="00494D29"/>
    <w:pPr>
      <w:spacing w:before="100" w:beforeAutospacing="1" w:after="100" w:afterAutospacing="1"/>
    </w:pPr>
  </w:style>
  <w:style w:type="paragraph" w:customStyle="1" w:styleId="navboxnewtitle">
    <w:name w:val="navboxnew_title"/>
    <w:basedOn w:val="a3"/>
    <w:rsid w:val="00494D29"/>
    <w:pPr>
      <w:spacing w:before="100" w:beforeAutospacing="1" w:after="100" w:afterAutospacing="1"/>
    </w:pPr>
  </w:style>
  <w:style w:type="paragraph" w:customStyle="1" w:styleId="navboxnewtitlesub">
    <w:name w:val="navboxnew_titlesub"/>
    <w:basedOn w:val="a3"/>
    <w:rsid w:val="00494D29"/>
    <w:pPr>
      <w:spacing w:before="100" w:beforeAutospacing="1" w:after="100" w:afterAutospacing="1"/>
    </w:pPr>
  </w:style>
  <w:style w:type="paragraph" w:customStyle="1" w:styleId="navboxnewcell">
    <w:name w:val="navboxnew_cell"/>
    <w:basedOn w:val="a3"/>
    <w:rsid w:val="00494D29"/>
    <w:pPr>
      <w:spacing w:before="100" w:beforeAutospacing="1" w:after="100" w:afterAutospacing="1"/>
    </w:pPr>
  </w:style>
  <w:style w:type="paragraph" w:customStyle="1" w:styleId="navboxnewth">
    <w:name w:val="navboxnew_th"/>
    <w:basedOn w:val="a3"/>
    <w:rsid w:val="00494D29"/>
    <w:pPr>
      <w:spacing w:before="100" w:beforeAutospacing="1" w:after="100" w:afterAutospacing="1"/>
    </w:pPr>
  </w:style>
  <w:style w:type="paragraph" w:customStyle="1" w:styleId="impair">
    <w:name w:val="impair"/>
    <w:basedOn w:val="a3"/>
    <w:rsid w:val="00494D29"/>
    <w:pPr>
      <w:spacing w:before="100" w:beforeAutospacing="1" w:after="100" w:afterAutospacing="1"/>
    </w:pPr>
  </w:style>
  <w:style w:type="paragraph" w:customStyle="1" w:styleId="pair">
    <w:name w:val="pair"/>
    <w:basedOn w:val="a3"/>
    <w:rsid w:val="00494D29"/>
    <w:pPr>
      <w:spacing w:before="100" w:beforeAutospacing="1" w:after="100" w:afterAutospacing="1"/>
    </w:pPr>
  </w:style>
  <w:style w:type="paragraph" w:customStyle="1" w:styleId="navboxnewbanner">
    <w:name w:val="navboxnew_banner"/>
    <w:basedOn w:val="a3"/>
    <w:rsid w:val="00494D29"/>
    <w:pPr>
      <w:spacing w:before="100" w:beforeAutospacing="1" w:after="100" w:afterAutospacing="1"/>
    </w:pPr>
  </w:style>
  <w:style w:type="paragraph" w:customStyle="1" w:styleId="navboxnewimage">
    <w:name w:val="navboxnew_image"/>
    <w:basedOn w:val="a3"/>
    <w:rsid w:val="00494D29"/>
    <w:pPr>
      <w:spacing w:before="100" w:beforeAutospacing="1" w:after="100" w:afterAutospacing="1"/>
    </w:pPr>
  </w:style>
  <w:style w:type="paragraph" w:customStyle="1" w:styleId="navboxnewrow">
    <w:name w:val="navboxnew_row"/>
    <w:basedOn w:val="a3"/>
    <w:rsid w:val="00494D29"/>
    <w:pPr>
      <w:spacing w:before="100" w:beforeAutospacing="1" w:after="100" w:afterAutospacing="1"/>
    </w:pPr>
  </w:style>
  <w:style w:type="paragraph" w:customStyle="1" w:styleId="navboxnewie">
    <w:name w:val="navboxnew_ie"/>
    <w:basedOn w:val="a3"/>
    <w:rsid w:val="00494D29"/>
    <w:pPr>
      <w:spacing w:before="100" w:beforeAutospacing="1" w:after="100" w:afterAutospacing="1"/>
    </w:pPr>
  </w:style>
  <w:style w:type="paragraph" w:customStyle="1" w:styleId="navboxnewinline">
    <w:name w:val="navboxnew_inline"/>
    <w:basedOn w:val="a3"/>
    <w:rsid w:val="00494D29"/>
    <w:pPr>
      <w:spacing w:before="100" w:beforeAutospacing="1" w:after="100" w:afterAutospacing="1"/>
    </w:pPr>
  </w:style>
  <w:style w:type="paragraph" w:customStyle="1" w:styleId="ui-button-text">
    <w:name w:val="ui-button-text"/>
    <w:basedOn w:val="a3"/>
    <w:rsid w:val="00494D29"/>
    <w:pPr>
      <w:spacing w:before="100" w:beforeAutospacing="1" w:after="100" w:afterAutospacing="1"/>
    </w:pPr>
  </w:style>
  <w:style w:type="paragraph" w:customStyle="1" w:styleId="ui-dialog-titlebar">
    <w:name w:val="ui-dialog-titlebar"/>
    <w:basedOn w:val="a3"/>
    <w:rsid w:val="00494D29"/>
    <w:pPr>
      <w:spacing w:before="100" w:beforeAutospacing="1" w:after="100" w:afterAutospacing="1"/>
    </w:pPr>
  </w:style>
  <w:style w:type="paragraph" w:customStyle="1" w:styleId="ui-dialog-title">
    <w:name w:val="ui-dialog-title"/>
    <w:basedOn w:val="a3"/>
    <w:rsid w:val="00494D29"/>
    <w:pPr>
      <w:spacing w:before="100" w:beforeAutospacing="1" w:after="100" w:afterAutospacing="1"/>
    </w:pPr>
  </w:style>
  <w:style w:type="paragraph" w:customStyle="1" w:styleId="ui-dialog-titlebar-close">
    <w:name w:val="ui-dialog-titlebar-close"/>
    <w:basedOn w:val="a3"/>
    <w:rsid w:val="00494D29"/>
    <w:pPr>
      <w:spacing w:before="100" w:beforeAutospacing="1" w:after="100" w:afterAutospacing="1"/>
    </w:pPr>
  </w:style>
  <w:style w:type="paragraph" w:customStyle="1" w:styleId="ui-dialog-content">
    <w:name w:val="ui-dialog-content"/>
    <w:basedOn w:val="a3"/>
    <w:rsid w:val="00494D29"/>
    <w:pPr>
      <w:spacing w:before="100" w:beforeAutospacing="1" w:after="100" w:afterAutospacing="1"/>
    </w:pPr>
  </w:style>
  <w:style w:type="paragraph" w:customStyle="1" w:styleId="ui-dialog-buttonpane">
    <w:name w:val="ui-dialog-buttonpane"/>
    <w:basedOn w:val="a3"/>
    <w:rsid w:val="00494D29"/>
    <w:pPr>
      <w:spacing w:before="100" w:beforeAutospacing="1" w:after="100" w:afterAutospacing="1"/>
    </w:pPr>
  </w:style>
  <w:style w:type="paragraph" w:customStyle="1" w:styleId="fr-collapsible-toggle-keyboard">
    <w:name w:val="fr-collapsible-toggle-keyboard"/>
    <w:basedOn w:val="a3"/>
    <w:rsid w:val="00494D29"/>
    <w:pPr>
      <w:spacing w:before="100" w:beforeAutospacing="1" w:after="100" w:afterAutospacing="1"/>
    </w:pPr>
  </w:style>
  <w:style w:type="paragraph" w:customStyle="1" w:styleId="navboxnewlast">
    <w:name w:val="navboxnew_last"/>
    <w:basedOn w:val="a3"/>
    <w:rsid w:val="00494D29"/>
    <w:pPr>
      <w:spacing w:before="100" w:beforeAutospacing="1" w:after="100" w:afterAutospacing="1"/>
    </w:pPr>
  </w:style>
  <w:style w:type="paragraph" w:customStyle="1" w:styleId="special-label">
    <w:name w:val="special-label"/>
    <w:basedOn w:val="a3"/>
    <w:rsid w:val="00494D29"/>
    <w:pPr>
      <w:spacing w:before="100" w:beforeAutospacing="1" w:after="100" w:afterAutospacing="1"/>
    </w:pPr>
  </w:style>
  <w:style w:type="paragraph" w:customStyle="1" w:styleId="special-query">
    <w:name w:val="special-query"/>
    <w:basedOn w:val="a3"/>
    <w:rsid w:val="00494D29"/>
    <w:pPr>
      <w:spacing w:before="100" w:beforeAutospacing="1" w:after="100" w:afterAutospacing="1"/>
    </w:pPr>
  </w:style>
  <w:style w:type="paragraph" w:customStyle="1" w:styleId="special-hover">
    <w:name w:val="special-hover"/>
    <w:basedOn w:val="a3"/>
    <w:rsid w:val="00494D29"/>
    <w:pPr>
      <w:spacing w:before="100" w:beforeAutospacing="1" w:after="100" w:afterAutospacing="1"/>
    </w:pPr>
  </w:style>
  <w:style w:type="paragraph" w:customStyle="1" w:styleId="mw-specialpage-summary">
    <w:name w:val="mw-specialpage-summary"/>
    <w:basedOn w:val="a3"/>
    <w:rsid w:val="00494D29"/>
    <w:pPr>
      <w:spacing w:before="100" w:beforeAutospacing="1" w:after="100" w:afterAutospacing="1"/>
    </w:pPr>
  </w:style>
  <w:style w:type="paragraph" w:customStyle="1" w:styleId="legendlike">
    <w:name w:val="legendlike"/>
    <w:basedOn w:val="a3"/>
    <w:rsid w:val="00494D29"/>
    <w:pPr>
      <w:spacing w:before="100" w:beforeAutospacing="1" w:after="100" w:afterAutospacing="1"/>
    </w:pPr>
  </w:style>
  <w:style w:type="paragraph" w:customStyle="1" w:styleId="legendtextlike">
    <w:name w:val="legendtextlike"/>
    <w:basedOn w:val="a3"/>
    <w:rsid w:val="00494D29"/>
    <w:pPr>
      <w:spacing w:before="100" w:beforeAutospacing="1" w:after="100" w:afterAutospacing="1"/>
    </w:pPr>
  </w:style>
  <w:style w:type="paragraph" w:customStyle="1" w:styleId="scrollbar">
    <w:name w:val="scrollbar"/>
    <w:basedOn w:val="a3"/>
    <w:rsid w:val="00494D29"/>
    <w:pPr>
      <w:spacing w:before="100" w:beforeAutospacing="1" w:after="100" w:afterAutospacing="1"/>
    </w:pPr>
  </w:style>
  <w:style w:type="paragraph" w:customStyle="1" w:styleId="scrollbarcontainer">
    <w:name w:val="scrollbarcontainer"/>
    <w:basedOn w:val="a3"/>
    <w:rsid w:val="00494D29"/>
    <w:pPr>
      <w:spacing w:before="100" w:beforeAutospacing="1" w:after="100" w:afterAutospacing="1"/>
    </w:pPr>
  </w:style>
  <w:style w:type="paragraph" w:customStyle="1" w:styleId="magnify">
    <w:name w:val="magnify"/>
    <w:basedOn w:val="a3"/>
    <w:rsid w:val="00494D29"/>
    <w:pPr>
      <w:spacing w:before="100" w:beforeAutospacing="1" w:after="100" w:afterAutospacing="1"/>
    </w:pPr>
  </w:style>
  <w:style w:type="paragraph" w:customStyle="1" w:styleId="infoboximage">
    <w:name w:val="infoboximage"/>
    <w:basedOn w:val="a3"/>
    <w:rsid w:val="00494D29"/>
    <w:pPr>
      <w:spacing w:before="100" w:beforeAutospacing="1" w:after="100" w:afterAutospacing="1"/>
    </w:pPr>
  </w:style>
  <w:style w:type="paragraph" w:customStyle="1" w:styleId="infoboxsoustitre">
    <w:name w:val="infoboxsoustitre"/>
    <w:basedOn w:val="a3"/>
    <w:rsid w:val="00494D29"/>
    <w:pPr>
      <w:spacing w:before="100" w:beforeAutospacing="1" w:after="100" w:afterAutospacing="1"/>
    </w:pPr>
  </w:style>
  <w:style w:type="paragraph" w:customStyle="1" w:styleId="latitude">
    <w:name w:val="latitude"/>
    <w:basedOn w:val="a3"/>
    <w:rsid w:val="00494D29"/>
    <w:pPr>
      <w:spacing w:before="100" w:beforeAutospacing="1" w:after="100" w:afterAutospacing="1"/>
    </w:pPr>
  </w:style>
  <w:style w:type="paragraph" w:customStyle="1" w:styleId="entete">
    <w:name w:val="entete"/>
    <w:basedOn w:val="a3"/>
    <w:rsid w:val="00494D29"/>
    <w:pPr>
      <w:spacing w:before="100" w:beforeAutospacing="1" w:after="100" w:afterAutospacing="1"/>
    </w:pPr>
  </w:style>
  <w:style w:type="paragraph" w:customStyle="1" w:styleId="media">
    <w:name w:val="media"/>
    <w:basedOn w:val="a3"/>
    <w:rsid w:val="00494D29"/>
    <w:pPr>
      <w:spacing w:before="100" w:beforeAutospacing="1" w:after="100" w:afterAutospacing="1"/>
    </w:pPr>
  </w:style>
  <w:style w:type="paragraph" w:customStyle="1" w:styleId="thumbimage">
    <w:name w:val="thumbimage"/>
    <w:basedOn w:val="a3"/>
    <w:rsid w:val="00494D29"/>
    <w:pPr>
      <w:spacing w:before="100" w:beforeAutospacing="1" w:after="100" w:afterAutospacing="1"/>
    </w:pPr>
  </w:style>
  <w:style w:type="paragraph" w:customStyle="1" w:styleId="thumbinner">
    <w:name w:val="thumbinner"/>
    <w:basedOn w:val="a3"/>
    <w:rsid w:val="00494D29"/>
    <w:pPr>
      <w:spacing w:before="100" w:beforeAutospacing="1" w:after="100" w:afterAutospacing="1"/>
    </w:pPr>
  </w:style>
  <w:style w:type="paragraph" w:customStyle="1" w:styleId="thumb">
    <w:name w:val="thumb"/>
    <w:basedOn w:val="a3"/>
    <w:rsid w:val="00494D29"/>
    <w:pPr>
      <w:spacing w:before="100" w:beforeAutospacing="1" w:after="100" w:afterAutospacing="1"/>
    </w:pPr>
  </w:style>
  <w:style w:type="paragraph" w:customStyle="1" w:styleId="thumbcaption">
    <w:name w:val="thumbcaption"/>
    <w:basedOn w:val="a3"/>
    <w:rsid w:val="00494D29"/>
    <w:pPr>
      <w:spacing w:before="100" w:beforeAutospacing="1" w:after="100" w:afterAutospacing="1"/>
    </w:pPr>
  </w:style>
  <w:style w:type="paragraph" w:customStyle="1" w:styleId="legend">
    <w:name w:val="legend"/>
    <w:basedOn w:val="a3"/>
    <w:rsid w:val="00494D29"/>
    <w:pPr>
      <w:spacing w:before="100" w:beforeAutospacing="1" w:after="100" w:afterAutospacing="1"/>
    </w:pPr>
  </w:style>
  <w:style w:type="paragraph" w:customStyle="1" w:styleId="image2">
    <w:name w:val="image2"/>
    <w:basedOn w:val="a3"/>
    <w:rsid w:val="00494D29"/>
    <w:pPr>
      <w:spacing w:before="100" w:beforeAutospacing="1" w:after="100" w:afterAutospacing="1"/>
    </w:pPr>
  </w:style>
  <w:style w:type="paragraph" w:customStyle="1" w:styleId="hr">
    <w:name w:val="hr"/>
    <w:basedOn w:val="a3"/>
    <w:rsid w:val="00494D29"/>
    <w:pPr>
      <w:spacing w:before="100" w:beforeAutospacing="1" w:after="100" w:afterAutospacing="1"/>
    </w:pPr>
  </w:style>
  <w:style w:type="paragraph" w:customStyle="1" w:styleId="navbar">
    <w:name w:val="navbar"/>
    <w:basedOn w:val="a3"/>
    <w:rsid w:val="00494D29"/>
    <w:pPr>
      <w:spacing w:before="100" w:beforeAutospacing="1" w:after="100" w:afterAutospacing="1"/>
    </w:pPr>
  </w:style>
  <w:style w:type="paragraph" w:customStyle="1" w:styleId="prevbloc">
    <w:name w:val="prev_bloc"/>
    <w:basedOn w:val="a3"/>
    <w:rsid w:val="00494D29"/>
    <w:pPr>
      <w:spacing w:before="100" w:beforeAutospacing="1" w:after="100" w:afterAutospacing="1"/>
    </w:pPr>
  </w:style>
  <w:style w:type="paragraph" w:customStyle="1" w:styleId="nextbloc">
    <w:name w:val="next_bloc"/>
    <w:basedOn w:val="a3"/>
    <w:rsid w:val="00494D29"/>
    <w:pPr>
      <w:spacing w:before="100" w:beforeAutospacing="1" w:after="100" w:afterAutospacing="1"/>
    </w:pPr>
  </w:style>
  <w:style w:type="paragraph" w:customStyle="1" w:styleId="imgtoogle">
    <w:name w:val="img_toogle"/>
    <w:basedOn w:val="a3"/>
    <w:rsid w:val="00494D29"/>
    <w:pPr>
      <w:spacing w:before="100" w:beforeAutospacing="1" w:after="100" w:afterAutospacing="1"/>
    </w:pPr>
  </w:style>
  <w:style w:type="paragraph" w:customStyle="1" w:styleId="atoogle">
    <w:name w:val="a_toogle"/>
    <w:basedOn w:val="a3"/>
    <w:rsid w:val="00494D29"/>
    <w:pPr>
      <w:spacing w:before="100" w:beforeAutospacing="1" w:after="100" w:afterAutospacing="1"/>
    </w:pPr>
  </w:style>
  <w:style w:type="paragraph" w:customStyle="1" w:styleId="geopoint">
    <w:name w:val="geopoint"/>
    <w:basedOn w:val="a3"/>
    <w:rsid w:val="00494D29"/>
    <w:pPr>
      <w:spacing w:before="100" w:beforeAutospacing="1" w:after="100" w:afterAutospacing="1"/>
    </w:pPr>
  </w:style>
  <w:style w:type="paragraph" w:customStyle="1" w:styleId="titre">
    <w:name w:val="titre"/>
    <w:basedOn w:val="a3"/>
    <w:rsid w:val="00494D29"/>
    <w:pPr>
      <w:spacing w:before="100" w:beforeAutospacing="1" w:after="100" w:afterAutospacing="1"/>
    </w:pPr>
  </w:style>
  <w:style w:type="paragraph" w:customStyle="1" w:styleId="ui-icon-closethick">
    <w:name w:val="ui-icon-closethick"/>
    <w:basedOn w:val="a3"/>
    <w:rsid w:val="00494D29"/>
    <w:pPr>
      <w:spacing w:before="100" w:beforeAutospacing="1" w:after="100" w:afterAutospacing="1"/>
    </w:pPr>
  </w:style>
  <w:style w:type="paragraph" w:customStyle="1" w:styleId="taxoboxclassification">
    <w:name w:val="taxobox_classification"/>
    <w:basedOn w:val="a3"/>
    <w:rsid w:val="00494D29"/>
    <w:pPr>
      <w:spacing w:before="100" w:beforeAutospacing="1" w:after="100" w:afterAutospacing="1"/>
    </w:pPr>
  </w:style>
  <w:style w:type="paragraph" w:customStyle="1" w:styleId="rnormal">
    <w:name w:val="rnormal"/>
    <w:basedOn w:val="a3"/>
    <w:rsid w:val="00494D29"/>
    <w:pPr>
      <w:spacing w:before="100" w:beforeAutospacing="1" w:after="100" w:afterAutospacing="1"/>
    </w:pPr>
  </w:style>
  <w:style w:type="paragraph" w:customStyle="1" w:styleId="alert-text">
    <w:name w:val="alert-text"/>
    <w:basedOn w:val="a3"/>
    <w:rsid w:val="00494D29"/>
    <w:pPr>
      <w:spacing w:before="100" w:beforeAutospacing="1" w:after="100" w:afterAutospacing="1"/>
    </w:pPr>
    <w:rPr>
      <w:color w:val="000000"/>
    </w:rPr>
  </w:style>
  <w:style w:type="paragraph" w:customStyle="1" w:styleId="regardsactu">
    <w:name w:val="regards_actu"/>
    <w:basedOn w:val="a3"/>
    <w:rsid w:val="00494D29"/>
    <w:pPr>
      <w:spacing w:before="100" w:beforeAutospacing="1" w:after="100" w:afterAutospacing="1"/>
    </w:pPr>
  </w:style>
  <w:style w:type="paragraph" w:customStyle="1" w:styleId="mw-geshi">
    <w:name w:val="mw-geshi"/>
    <w:basedOn w:val="a3"/>
    <w:rsid w:val="00494D29"/>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494D29"/>
    <w:pPr>
      <w:spacing w:before="100" w:beforeAutospacing="1" w:after="100" w:afterAutospacing="1"/>
    </w:pPr>
    <w:rPr>
      <w:sz w:val="22"/>
      <w:szCs w:val="22"/>
    </w:rPr>
  </w:style>
  <w:style w:type="paragraph" w:customStyle="1" w:styleId="fr-collapsible-toggle1">
    <w:name w:val="fr-collapsible-toggle1"/>
    <w:basedOn w:val="a3"/>
    <w:rsid w:val="00494D29"/>
    <w:pPr>
      <w:spacing w:before="100" w:beforeAutospacing="1" w:after="100" w:afterAutospacing="1"/>
    </w:pPr>
    <w:rPr>
      <w:sz w:val="22"/>
      <w:szCs w:val="22"/>
    </w:rPr>
  </w:style>
  <w:style w:type="paragraph" w:customStyle="1" w:styleId="fr-collapsible-toggle2">
    <w:name w:val="fr-collapsible-toggle2"/>
    <w:basedOn w:val="a3"/>
    <w:rsid w:val="00494D29"/>
    <w:pPr>
      <w:spacing w:before="100" w:beforeAutospacing="1" w:after="100" w:afterAutospacing="1"/>
    </w:pPr>
    <w:rPr>
      <w:sz w:val="22"/>
      <w:szCs w:val="22"/>
    </w:rPr>
  </w:style>
  <w:style w:type="paragraph" w:customStyle="1" w:styleId="fr-collapsible-toggle3">
    <w:name w:val="fr-collapsible-toggle3"/>
    <w:basedOn w:val="a3"/>
    <w:rsid w:val="00494D29"/>
    <w:pPr>
      <w:spacing w:before="100" w:beforeAutospacing="1" w:after="100" w:afterAutospacing="1"/>
    </w:pPr>
    <w:rPr>
      <w:sz w:val="22"/>
      <w:szCs w:val="22"/>
    </w:rPr>
  </w:style>
  <w:style w:type="paragraph" w:customStyle="1" w:styleId="navboxnewtitle1">
    <w:name w:val="navboxnew_title1"/>
    <w:basedOn w:val="a3"/>
    <w:rsid w:val="00494D29"/>
    <w:pPr>
      <w:shd w:val="clear" w:color="auto" w:fill="CCCCFF"/>
      <w:spacing w:after="30"/>
      <w:jc w:val="center"/>
    </w:pPr>
    <w:rPr>
      <w:b/>
      <w:bCs/>
    </w:rPr>
  </w:style>
  <w:style w:type="paragraph" w:customStyle="1" w:styleId="navboxnewtitlesub1">
    <w:name w:val="navboxnew_titlesub1"/>
    <w:basedOn w:val="a3"/>
    <w:rsid w:val="00494D29"/>
    <w:pPr>
      <w:spacing w:before="100" w:beforeAutospacing="1" w:after="100" w:afterAutospacing="1"/>
    </w:pPr>
    <w:rPr>
      <w:sz w:val="19"/>
      <w:szCs w:val="19"/>
    </w:rPr>
  </w:style>
  <w:style w:type="paragraph" w:customStyle="1" w:styleId="fr-collapsible-content2">
    <w:name w:val="fr-collapsible-content2"/>
    <w:basedOn w:val="a3"/>
    <w:rsid w:val="00494D29"/>
    <w:pPr>
      <w:spacing w:before="100" w:beforeAutospacing="1" w:after="100" w:afterAutospacing="1"/>
    </w:pPr>
    <w:rPr>
      <w:sz w:val="22"/>
      <w:szCs w:val="22"/>
    </w:rPr>
  </w:style>
  <w:style w:type="paragraph" w:customStyle="1" w:styleId="navboxnewcell1">
    <w:name w:val="navboxnew_cell1"/>
    <w:basedOn w:val="a3"/>
    <w:rsid w:val="00494D29"/>
    <w:pPr>
      <w:spacing w:before="100" w:beforeAutospacing="1" w:after="100" w:afterAutospacing="1"/>
      <w:jc w:val="center"/>
    </w:pPr>
  </w:style>
  <w:style w:type="paragraph" w:customStyle="1" w:styleId="navboxnewth1">
    <w:name w:val="navboxnew_th1"/>
    <w:basedOn w:val="a3"/>
    <w:rsid w:val="00494D29"/>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494D29"/>
    <w:pPr>
      <w:spacing w:before="100" w:beforeAutospacing="1" w:after="100" w:afterAutospacing="1"/>
    </w:pPr>
  </w:style>
  <w:style w:type="paragraph" w:customStyle="1" w:styleId="impair1">
    <w:name w:val="impair1"/>
    <w:basedOn w:val="a3"/>
    <w:rsid w:val="00494D29"/>
    <w:pPr>
      <w:shd w:val="clear" w:color="auto" w:fill="EEEEFF"/>
      <w:spacing w:before="100" w:beforeAutospacing="1" w:after="100" w:afterAutospacing="1"/>
    </w:pPr>
  </w:style>
  <w:style w:type="paragraph" w:customStyle="1" w:styleId="pair1">
    <w:name w:val="pair1"/>
    <w:basedOn w:val="a3"/>
    <w:rsid w:val="00494D29"/>
    <w:pPr>
      <w:shd w:val="clear" w:color="auto" w:fill="F9F9F9"/>
      <w:spacing w:before="100" w:beforeAutospacing="1" w:after="100" w:afterAutospacing="1"/>
    </w:pPr>
  </w:style>
  <w:style w:type="paragraph" w:customStyle="1" w:styleId="navboxnewbanner1">
    <w:name w:val="navboxnew_banner1"/>
    <w:basedOn w:val="a3"/>
    <w:rsid w:val="00494D29"/>
    <w:pPr>
      <w:shd w:val="clear" w:color="auto" w:fill="DDDDFF"/>
      <w:spacing w:after="30"/>
      <w:jc w:val="center"/>
    </w:pPr>
  </w:style>
  <w:style w:type="paragraph" w:customStyle="1" w:styleId="navboxnewimage1">
    <w:name w:val="navboxnew_image1"/>
    <w:basedOn w:val="a3"/>
    <w:rsid w:val="00494D29"/>
    <w:pPr>
      <w:spacing w:before="100" w:beforeAutospacing="1" w:after="100" w:afterAutospacing="1"/>
    </w:pPr>
  </w:style>
  <w:style w:type="paragraph" w:customStyle="1" w:styleId="navboxnewcell2">
    <w:name w:val="navboxnew_cell2"/>
    <w:basedOn w:val="a3"/>
    <w:rsid w:val="00494D29"/>
    <w:pPr>
      <w:spacing w:before="100" w:beforeAutospacing="1" w:after="100" w:afterAutospacing="1"/>
      <w:jc w:val="center"/>
    </w:pPr>
  </w:style>
  <w:style w:type="paragraph" w:customStyle="1" w:styleId="navboxnewie1">
    <w:name w:val="navboxnew_ie1"/>
    <w:basedOn w:val="a3"/>
    <w:rsid w:val="00494D29"/>
    <w:pPr>
      <w:spacing w:before="100" w:beforeAutospacing="1" w:after="100" w:afterAutospacing="1"/>
    </w:pPr>
  </w:style>
  <w:style w:type="paragraph" w:customStyle="1" w:styleId="navboxnewtitle2">
    <w:name w:val="navboxnew_title2"/>
    <w:basedOn w:val="a3"/>
    <w:rsid w:val="00494D29"/>
    <w:pPr>
      <w:shd w:val="clear" w:color="auto" w:fill="99CC99"/>
      <w:spacing w:before="100" w:beforeAutospacing="1" w:after="100" w:afterAutospacing="1"/>
    </w:pPr>
  </w:style>
  <w:style w:type="paragraph" w:customStyle="1" w:styleId="navboxnewbanner2">
    <w:name w:val="navboxnew_banner2"/>
    <w:basedOn w:val="a3"/>
    <w:rsid w:val="00494D29"/>
    <w:pPr>
      <w:shd w:val="clear" w:color="auto" w:fill="99CC99"/>
      <w:spacing w:before="100" w:beforeAutospacing="1" w:after="100" w:afterAutospacing="1"/>
    </w:pPr>
  </w:style>
  <w:style w:type="paragraph" w:customStyle="1" w:styleId="navboxnewth2">
    <w:name w:val="navboxnew_th2"/>
    <w:basedOn w:val="a3"/>
    <w:rsid w:val="00494D29"/>
    <w:pPr>
      <w:shd w:val="clear" w:color="auto" w:fill="B3D9B3"/>
      <w:spacing w:before="100" w:beforeAutospacing="1" w:after="100" w:afterAutospacing="1"/>
    </w:pPr>
  </w:style>
  <w:style w:type="paragraph" w:customStyle="1" w:styleId="navboxnewtitle3">
    <w:name w:val="navboxnew_title3"/>
    <w:basedOn w:val="a3"/>
    <w:rsid w:val="00494D29"/>
    <w:pPr>
      <w:shd w:val="clear" w:color="auto" w:fill="DFEDFF"/>
      <w:spacing w:before="100" w:beforeAutospacing="1" w:after="100" w:afterAutospacing="1"/>
    </w:pPr>
  </w:style>
  <w:style w:type="paragraph" w:customStyle="1" w:styleId="navboxnewbanner3">
    <w:name w:val="navboxnew_banner3"/>
    <w:basedOn w:val="a3"/>
    <w:rsid w:val="00494D29"/>
    <w:pPr>
      <w:shd w:val="clear" w:color="auto" w:fill="DFEDFF"/>
      <w:spacing w:before="100" w:beforeAutospacing="1" w:after="100" w:afterAutospacing="1"/>
    </w:pPr>
  </w:style>
  <w:style w:type="paragraph" w:customStyle="1" w:styleId="navboxnewth3">
    <w:name w:val="navboxnew_th3"/>
    <w:basedOn w:val="a3"/>
    <w:rsid w:val="00494D29"/>
    <w:pPr>
      <w:shd w:val="clear" w:color="auto" w:fill="E7F2FF"/>
      <w:spacing w:before="100" w:beforeAutospacing="1" w:after="100" w:afterAutospacing="1"/>
    </w:pPr>
  </w:style>
  <w:style w:type="paragraph" w:customStyle="1" w:styleId="fr-collapsible-toggle4">
    <w:name w:val="fr-collapsible-toggle4"/>
    <w:basedOn w:val="a3"/>
    <w:rsid w:val="00494D29"/>
    <w:pPr>
      <w:spacing w:before="100" w:beforeAutospacing="1" w:after="100" w:afterAutospacing="1"/>
    </w:pPr>
    <w:rPr>
      <w:sz w:val="22"/>
      <w:szCs w:val="22"/>
    </w:rPr>
  </w:style>
  <w:style w:type="paragraph" w:customStyle="1" w:styleId="navboxnewtitle4">
    <w:name w:val="navboxnew_title4"/>
    <w:basedOn w:val="a3"/>
    <w:rsid w:val="00494D29"/>
    <w:pPr>
      <w:shd w:val="clear" w:color="auto" w:fill="CCCCFF"/>
      <w:spacing w:after="30"/>
      <w:jc w:val="center"/>
    </w:pPr>
    <w:rPr>
      <w:b/>
      <w:bCs/>
    </w:rPr>
  </w:style>
  <w:style w:type="paragraph" w:customStyle="1" w:styleId="navboxnewtitlesub2">
    <w:name w:val="navboxnew_titlesub2"/>
    <w:basedOn w:val="a3"/>
    <w:rsid w:val="00494D29"/>
    <w:pPr>
      <w:spacing w:before="100" w:beforeAutospacing="1" w:after="100" w:afterAutospacing="1"/>
    </w:pPr>
    <w:rPr>
      <w:sz w:val="19"/>
      <w:szCs w:val="19"/>
    </w:rPr>
  </w:style>
  <w:style w:type="paragraph" w:customStyle="1" w:styleId="fr-collapsible-content3">
    <w:name w:val="fr-collapsible-content3"/>
    <w:basedOn w:val="a3"/>
    <w:rsid w:val="00494D29"/>
    <w:pPr>
      <w:spacing w:before="100" w:beforeAutospacing="1" w:after="100" w:afterAutospacing="1"/>
    </w:pPr>
    <w:rPr>
      <w:sz w:val="22"/>
      <w:szCs w:val="22"/>
    </w:rPr>
  </w:style>
  <w:style w:type="paragraph" w:customStyle="1" w:styleId="navboxnewrow1">
    <w:name w:val="navboxnew_row1"/>
    <w:basedOn w:val="a3"/>
    <w:rsid w:val="00494D29"/>
    <w:pPr>
      <w:shd w:val="clear" w:color="auto" w:fill="DDDDFF"/>
      <w:spacing w:before="100" w:beforeAutospacing="1" w:after="100" w:afterAutospacing="1"/>
    </w:pPr>
  </w:style>
  <w:style w:type="paragraph" w:customStyle="1" w:styleId="navboxnewth4">
    <w:name w:val="navboxnew_th4"/>
    <w:basedOn w:val="a3"/>
    <w:rsid w:val="00494D29"/>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494D29"/>
    <w:pPr>
      <w:pBdr>
        <w:left w:val="single" w:sz="12" w:space="0" w:color="F9F9F9"/>
      </w:pBdr>
      <w:spacing w:before="100" w:beforeAutospacing="1" w:after="100" w:afterAutospacing="1"/>
    </w:pPr>
  </w:style>
  <w:style w:type="paragraph" w:customStyle="1" w:styleId="navboxnewinline1">
    <w:name w:val="navboxnew_inline1"/>
    <w:basedOn w:val="a3"/>
    <w:rsid w:val="00494D29"/>
    <w:pPr>
      <w:shd w:val="clear" w:color="auto" w:fill="F9F9F9"/>
      <w:spacing w:before="100" w:beforeAutospacing="1" w:after="100" w:afterAutospacing="1"/>
    </w:pPr>
  </w:style>
  <w:style w:type="paragraph" w:customStyle="1" w:styleId="navboxnewinline2">
    <w:name w:val="navboxnew_inline2"/>
    <w:basedOn w:val="a3"/>
    <w:rsid w:val="00494D29"/>
    <w:pPr>
      <w:shd w:val="clear" w:color="auto" w:fill="EEEEFF"/>
      <w:spacing w:before="100" w:beforeAutospacing="1" w:after="100" w:afterAutospacing="1"/>
    </w:pPr>
  </w:style>
  <w:style w:type="paragraph" w:customStyle="1" w:styleId="navboxnewimage2">
    <w:name w:val="navboxnew_image2"/>
    <w:basedOn w:val="a3"/>
    <w:rsid w:val="00494D29"/>
    <w:pPr>
      <w:spacing w:before="100" w:beforeAutospacing="1" w:after="100" w:afterAutospacing="1"/>
    </w:pPr>
    <w:rPr>
      <w:vanish/>
    </w:rPr>
  </w:style>
  <w:style w:type="paragraph" w:customStyle="1" w:styleId="navboxnewbanner4">
    <w:name w:val="navboxnew_banner4"/>
    <w:basedOn w:val="a3"/>
    <w:rsid w:val="00494D29"/>
    <w:pPr>
      <w:shd w:val="clear" w:color="auto" w:fill="CCCCFF"/>
      <w:spacing w:before="30"/>
      <w:jc w:val="center"/>
    </w:pPr>
  </w:style>
  <w:style w:type="paragraph" w:customStyle="1" w:styleId="navboxnew1">
    <w:name w:val="navboxnew1"/>
    <w:basedOn w:val="a3"/>
    <w:rsid w:val="00494D29"/>
    <w:pPr>
      <w:shd w:val="clear" w:color="auto" w:fill="F9F9F9"/>
      <w:spacing w:before="100" w:beforeAutospacing="1" w:after="100" w:afterAutospacing="1"/>
    </w:pPr>
  </w:style>
  <w:style w:type="paragraph" w:customStyle="1" w:styleId="play-btn-large1">
    <w:name w:val="play-btn-large1"/>
    <w:basedOn w:val="a3"/>
    <w:rsid w:val="00494D29"/>
    <w:pPr>
      <w:spacing w:after="100" w:afterAutospacing="1"/>
      <w:ind w:left="-525"/>
    </w:pPr>
  </w:style>
  <w:style w:type="paragraph" w:customStyle="1" w:styleId="ui-widget1">
    <w:name w:val="ui-widget1"/>
    <w:basedOn w:val="a3"/>
    <w:rsid w:val="00494D29"/>
    <w:pPr>
      <w:spacing w:before="100" w:beforeAutospacing="1" w:after="100" w:afterAutospacing="1"/>
    </w:pPr>
    <w:rPr>
      <w:rFonts w:ascii="Arial" w:hAnsi="Arial" w:cs="Arial"/>
    </w:rPr>
  </w:style>
  <w:style w:type="paragraph" w:customStyle="1" w:styleId="ui-state-default1">
    <w:name w:val="ui-state-default1"/>
    <w:basedOn w:val="a3"/>
    <w:rsid w:val="00494D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494D2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494D2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494D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494D2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494D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494D29"/>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494D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494D2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494D29"/>
    <w:pPr>
      <w:spacing w:before="100" w:beforeAutospacing="1" w:after="100" w:afterAutospacing="1"/>
    </w:pPr>
    <w:rPr>
      <w:color w:val="FFFFFF"/>
    </w:rPr>
  </w:style>
  <w:style w:type="paragraph" w:customStyle="1" w:styleId="ui-state-error-text2">
    <w:name w:val="ui-state-error-text2"/>
    <w:basedOn w:val="a3"/>
    <w:rsid w:val="00494D29"/>
    <w:pPr>
      <w:spacing w:before="100" w:beforeAutospacing="1" w:after="100" w:afterAutospacing="1"/>
    </w:pPr>
    <w:rPr>
      <w:color w:val="FFFFFF"/>
    </w:rPr>
  </w:style>
  <w:style w:type="paragraph" w:customStyle="1" w:styleId="ui-priority-primary1">
    <w:name w:val="ui-priority-primary1"/>
    <w:basedOn w:val="a3"/>
    <w:rsid w:val="00494D29"/>
    <w:pPr>
      <w:spacing w:before="100" w:beforeAutospacing="1" w:after="100" w:afterAutospacing="1"/>
    </w:pPr>
    <w:rPr>
      <w:b/>
      <w:bCs/>
    </w:rPr>
  </w:style>
  <w:style w:type="paragraph" w:customStyle="1" w:styleId="ui-priority-primary2">
    <w:name w:val="ui-priority-primary2"/>
    <w:basedOn w:val="a3"/>
    <w:rsid w:val="00494D29"/>
    <w:pPr>
      <w:spacing w:before="100" w:beforeAutospacing="1" w:after="100" w:afterAutospacing="1"/>
    </w:pPr>
    <w:rPr>
      <w:b/>
      <w:bCs/>
    </w:rPr>
  </w:style>
  <w:style w:type="paragraph" w:customStyle="1" w:styleId="ui-priority-secondary1">
    <w:name w:val="ui-priority-secondary1"/>
    <w:basedOn w:val="a3"/>
    <w:rsid w:val="00494D29"/>
    <w:pPr>
      <w:spacing w:before="100" w:beforeAutospacing="1" w:after="100" w:afterAutospacing="1"/>
    </w:pPr>
  </w:style>
  <w:style w:type="paragraph" w:customStyle="1" w:styleId="ui-priority-secondary2">
    <w:name w:val="ui-priority-secondary2"/>
    <w:basedOn w:val="a3"/>
    <w:rsid w:val="00494D29"/>
    <w:pPr>
      <w:spacing w:before="100" w:beforeAutospacing="1" w:after="100" w:afterAutospacing="1"/>
    </w:pPr>
  </w:style>
  <w:style w:type="paragraph" w:customStyle="1" w:styleId="ui-state-disabled1">
    <w:name w:val="ui-state-disabled1"/>
    <w:basedOn w:val="a3"/>
    <w:rsid w:val="00494D29"/>
    <w:pPr>
      <w:spacing w:before="100" w:beforeAutospacing="1" w:after="100" w:afterAutospacing="1"/>
    </w:pPr>
  </w:style>
  <w:style w:type="paragraph" w:customStyle="1" w:styleId="ui-state-disabled2">
    <w:name w:val="ui-state-disabled2"/>
    <w:basedOn w:val="a3"/>
    <w:rsid w:val="00494D29"/>
    <w:pPr>
      <w:spacing w:before="100" w:beforeAutospacing="1" w:after="100" w:afterAutospacing="1"/>
    </w:pPr>
  </w:style>
  <w:style w:type="paragraph" w:customStyle="1" w:styleId="ui-icon1">
    <w:name w:val="ui-icon1"/>
    <w:basedOn w:val="a3"/>
    <w:rsid w:val="00494D29"/>
    <w:pPr>
      <w:spacing w:before="100" w:beforeAutospacing="1" w:after="100" w:afterAutospacing="1"/>
      <w:ind w:firstLine="7343"/>
    </w:pPr>
  </w:style>
  <w:style w:type="paragraph" w:customStyle="1" w:styleId="ui-icon2">
    <w:name w:val="ui-icon2"/>
    <w:basedOn w:val="a3"/>
    <w:rsid w:val="00494D29"/>
    <w:pPr>
      <w:spacing w:before="100" w:beforeAutospacing="1" w:after="100" w:afterAutospacing="1"/>
      <w:ind w:firstLine="7343"/>
    </w:pPr>
  </w:style>
  <w:style w:type="paragraph" w:customStyle="1" w:styleId="ui-icon3">
    <w:name w:val="ui-icon3"/>
    <w:basedOn w:val="a3"/>
    <w:rsid w:val="00494D29"/>
    <w:pPr>
      <w:spacing w:before="100" w:beforeAutospacing="1" w:after="100" w:afterAutospacing="1"/>
      <w:ind w:firstLine="7343"/>
    </w:pPr>
  </w:style>
  <w:style w:type="paragraph" w:customStyle="1" w:styleId="ui-icon4">
    <w:name w:val="ui-icon4"/>
    <w:basedOn w:val="a3"/>
    <w:rsid w:val="00494D29"/>
    <w:pPr>
      <w:spacing w:before="100" w:beforeAutospacing="1" w:after="100" w:afterAutospacing="1"/>
      <w:ind w:firstLine="7343"/>
    </w:pPr>
  </w:style>
  <w:style w:type="paragraph" w:customStyle="1" w:styleId="ui-icon5">
    <w:name w:val="ui-icon5"/>
    <w:basedOn w:val="a3"/>
    <w:rsid w:val="00494D29"/>
    <w:pPr>
      <w:spacing w:before="100" w:beforeAutospacing="1" w:after="100" w:afterAutospacing="1"/>
      <w:ind w:firstLine="7343"/>
    </w:pPr>
  </w:style>
  <w:style w:type="paragraph" w:customStyle="1" w:styleId="ui-icon6">
    <w:name w:val="ui-icon6"/>
    <w:basedOn w:val="a3"/>
    <w:rsid w:val="00494D29"/>
    <w:pPr>
      <w:spacing w:before="100" w:beforeAutospacing="1" w:after="100" w:afterAutospacing="1"/>
      <w:ind w:firstLine="7343"/>
    </w:pPr>
  </w:style>
  <w:style w:type="paragraph" w:customStyle="1" w:styleId="ui-icon7">
    <w:name w:val="ui-icon7"/>
    <w:basedOn w:val="a3"/>
    <w:rsid w:val="00494D29"/>
    <w:pPr>
      <w:spacing w:before="100" w:beforeAutospacing="1" w:after="100" w:afterAutospacing="1"/>
      <w:ind w:firstLine="7343"/>
    </w:pPr>
  </w:style>
  <w:style w:type="paragraph" w:customStyle="1" w:styleId="ui-icon8">
    <w:name w:val="ui-icon8"/>
    <w:basedOn w:val="a3"/>
    <w:rsid w:val="00494D29"/>
    <w:pPr>
      <w:spacing w:before="100" w:beforeAutospacing="1" w:after="100" w:afterAutospacing="1"/>
      <w:ind w:firstLine="7343"/>
    </w:pPr>
  </w:style>
  <w:style w:type="paragraph" w:customStyle="1" w:styleId="ui-icon9">
    <w:name w:val="ui-icon9"/>
    <w:basedOn w:val="a3"/>
    <w:rsid w:val="00494D29"/>
    <w:pPr>
      <w:spacing w:before="100" w:beforeAutospacing="1" w:after="100" w:afterAutospacing="1"/>
      <w:ind w:firstLine="7343"/>
    </w:pPr>
  </w:style>
  <w:style w:type="paragraph" w:customStyle="1" w:styleId="ui-resizable-handle1">
    <w:name w:val="ui-resizable-handle1"/>
    <w:basedOn w:val="a3"/>
    <w:rsid w:val="00494D29"/>
    <w:pPr>
      <w:spacing w:before="100" w:beforeAutospacing="1" w:after="100" w:afterAutospacing="1"/>
    </w:pPr>
    <w:rPr>
      <w:vanish/>
      <w:sz w:val="2"/>
      <w:szCs w:val="2"/>
    </w:rPr>
  </w:style>
  <w:style w:type="paragraph" w:customStyle="1" w:styleId="ui-resizable-handle2">
    <w:name w:val="ui-resizable-handle2"/>
    <w:basedOn w:val="a3"/>
    <w:rsid w:val="00494D29"/>
    <w:pPr>
      <w:spacing w:before="100" w:beforeAutospacing="1" w:after="100" w:afterAutospacing="1"/>
    </w:pPr>
    <w:rPr>
      <w:vanish/>
      <w:sz w:val="2"/>
      <w:szCs w:val="2"/>
    </w:rPr>
  </w:style>
  <w:style w:type="paragraph" w:customStyle="1" w:styleId="ui-button-text1">
    <w:name w:val="ui-button-text1"/>
    <w:basedOn w:val="a3"/>
    <w:rsid w:val="00494D29"/>
    <w:pPr>
      <w:spacing w:before="100" w:beforeAutospacing="1" w:after="100" w:afterAutospacing="1"/>
    </w:pPr>
  </w:style>
  <w:style w:type="paragraph" w:customStyle="1" w:styleId="ui-button-text2">
    <w:name w:val="ui-button-text2"/>
    <w:basedOn w:val="a3"/>
    <w:rsid w:val="00494D29"/>
    <w:pPr>
      <w:spacing w:before="100" w:beforeAutospacing="1" w:after="100" w:afterAutospacing="1"/>
    </w:pPr>
  </w:style>
  <w:style w:type="paragraph" w:customStyle="1" w:styleId="ui-button-text3">
    <w:name w:val="ui-button-text3"/>
    <w:basedOn w:val="a3"/>
    <w:rsid w:val="00494D29"/>
    <w:pPr>
      <w:spacing w:before="100" w:beforeAutospacing="1" w:after="100" w:afterAutospacing="1"/>
      <w:ind w:firstLine="11919"/>
    </w:pPr>
  </w:style>
  <w:style w:type="paragraph" w:customStyle="1" w:styleId="ui-button-text4">
    <w:name w:val="ui-button-text4"/>
    <w:basedOn w:val="a3"/>
    <w:rsid w:val="00494D29"/>
    <w:pPr>
      <w:spacing w:before="100" w:beforeAutospacing="1" w:after="100" w:afterAutospacing="1"/>
      <w:ind w:firstLine="11919"/>
    </w:pPr>
  </w:style>
  <w:style w:type="paragraph" w:customStyle="1" w:styleId="ui-button-text5">
    <w:name w:val="ui-button-text5"/>
    <w:basedOn w:val="a3"/>
    <w:rsid w:val="00494D29"/>
    <w:pPr>
      <w:spacing w:before="100" w:beforeAutospacing="1" w:after="100" w:afterAutospacing="1"/>
    </w:pPr>
  </w:style>
  <w:style w:type="paragraph" w:customStyle="1" w:styleId="ui-button-text6">
    <w:name w:val="ui-button-text6"/>
    <w:basedOn w:val="a3"/>
    <w:rsid w:val="00494D29"/>
    <w:pPr>
      <w:spacing w:before="100" w:beforeAutospacing="1" w:after="100" w:afterAutospacing="1"/>
    </w:pPr>
  </w:style>
  <w:style w:type="paragraph" w:customStyle="1" w:styleId="ui-button-text7">
    <w:name w:val="ui-button-text7"/>
    <w:basedOn w:val="a3"/>
    <w:rsid w:val="00494D29"/>
    <w:pPr>
      <w:spacing w:before="100" w:beforeAutospacing="1" w:after="100" w:afterAutospacing="1"/>
    </w:pPr>
  </w:style>
  <w:style w:type="paragraph" w:customStyle="1" w:styleId="ui-icon10">
    <w:name w:val="ui-icon10"/>
    <w:basedOn w:val="a3"/>
    <w:rsid w:val="00494D29"/>
    <w:pPr>
      <w:spacing w:after="100" w:afterAutospacing="1"/>
      <w:ind w:left="-120" w:firstLine="7343"/>
    </w:pPr>
  </w:style>
  <w:style w:type="paragraph" w:customStyle="1" w:styleId="ui-icon11">
    <w:name w:val="ui-icon11"/>
    <w:basedOn w:val="a3"/>
    <w:rsid w:val="00494D29"/>
    <w:pPr>
      <w:spacing w:after="100" w:afterAutospacing="1"/>
      <w:ind w:firstLine="7343"/>
    </w:pPr>
  </w:style>
  <w:style w:type="paragraph" w:customStyle="1" w:styleId="ui-icon12">
    <w:name w:val="ui-icon12"/>
    <w:basedOn w:val="a3"/>
    <w:rsid w:val="00494D29"/>
    <w:pPr>
      <w:spacing w:after="100" w:afterAutospacing="1"/>
      <w:ind w:firstLine="7343"/>
    </w:pPr>
  </w:style>
  <w:style w:type="paragraph" w:customStyle="1" w:styleId="ui-icon13">
    <w:name w:val="ui-icon13"/>
    <w:basedOn w:val="a3"/>
    <w:rsid w:val="00494D29"/>
    <w:pPr>
      <w:spacing w:after="100" w:afterAutospacing="1"/>
      <w:ind w:firstLine="7343"/>
    </w:pPr>
  </w:style>
  <w:style w:type="paragraph" w:customStyle="1" w:styleId="ui-icon14">
    <w:name w:val="ui-icon14"/>
    <w:basedOn w:val="a3"/>
    <w:rsid w:val="00494D29"/>
    <w:pPr>
      <w:spacing w:after="100" w:afterAutospacing="1"/>
      <w:ind w:firstLine="7343"/>
    </w:pPr>
  </w:style>
  <w:style w:type="paragraph" w:customStyle="1" w:styleId="ui-icon15">
    <w:name w:val="ui-icon15"/>
    <w:basedOn w:val="a3"/>
    <w:rsid w:val="00494D29"/>
    <w:pPr>
      <w:spacing w:after="100" w:afterAutospacing="1"/>
      <w:ind w:firstLine="7343"/>
    </w:pPr>
  </w:style>
  <w:style w:type="paragraph" w:customStyle="1" w:styleId="ui-button1">
    <w:name w:val="ui-button1"/>
    <w:basedOn w:val="a3"/>
    <w:rsid w:val="00494D29"/>
    <w:pPr>
      <w:spacing w:before="100" w:beforeAutospacing="1" w:after="100" w:afterAutospacing="1"/>
      <w:ind w:right="-72"/>
      <w:jc w:val="center"/>
    </w:pPr>
  </w:style>
  <w:style w:type="paragraph" w:customStyle="1" w:styleId="ui-button2">
    <w:name w:val="ui-button2"/>
    <w:basedOn w:val="a3"/>
    <w:rsid w:val="00494D2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494D2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494D29"/>
    <w:pPr>
      <w:spacing w:before="100" w:beforeAutospacing="1" w:after="100" w:afterAutospacing="1"/>
    </w:pPr>
  </w:style>
  <w:style w:type="paragraph" w:customStyle="1" w:styleId="ui-icon16">
    <w:name w:val="ui-icon16"/>
    <w:basedOn w:val="a3"/>
    <w:rsid w:val="00494D29"/>
    <w:pPr>
      <w:spacing w:before="100" w:beforeAutospacing="1" w:after="100" w:afterAutospacing="1"/>
      <w:ind w:firstLine="7343"/>
    </w:pPr>
  </w:style>
  <w:style w:type="paragraph" w:customStyle="1" w:styleId="ui-icon17">
    <w:name w:val="ui-icon17"/>
    <w:basedOn w:val="a3"/>
    <w:rsid w:val="00494D29"/>
    <w:pPr>
      <w:spacing w:before="100" w:beforeAutospacing="1" w:after="100" w:afterAutospacing="1"/>
      <w:ind w:firstLine="7343"/>
    </w:pPr>
  </w:style>
  <w:style w:type="paragraph" w:customStyle="1" w:styleId="ui-icon18">
    <w:name w:val="ui-icon18"/>
    <w:basedOn w:val="a3"/>
    <w:rsid w:val="00494D29"/>
    <w:pPr>
      <w:spacing w:before="100" w:beforeAutospacing="1" w:after="100" w:afterAutospacing="1"/>
      <w:ind w:firstLine="7343"/>
    </w:pPr>
  </w:style>
  <w:style w:type="paragraph" w:customStyle="1" w:styleId="ui-icon19">
    <w:name w:val="ui-icon19"/>
    <w:basedOn w:val="a3"/>
    <w:rsid w:val="00494D29"/>
    <w:pPr>
      <w:spacing w:before="100" w:beforeAutospacing="1" w:after="100" w:afterAutospacing="1"/>
      <w:ind w:firstLine="7343"/>
    </w:pPr>
  </w:style>
  <w:style w:type="paragraph" w:customStyle="1" w:styleId="ui-dialog-titlebar1">
    <w:name w:val="ui-dialog-titlebar1"/>
    <w:basedOn w:val="a3"/>
    <w:rsid w:val="00494D29"/>
    <w:pPr>
      <w:spacing w:before="100" w:beforeAutospacing="1" w:after="100" w:afterAutospacing="1"/>
    </w:pPr>
  </w:style>
  <w:style w:type="paragraph" w:customStyle="1" w:styleId="ui-dialog-title1">
    <w:name w:val="ui-dialog-title1"/>
    <w:basedOn w:val="a3"/>
    <w:rsid w:val="00494D29"/>
  </w:style>
  <w:style w:type="paragraph" w:customStyle="1" w:styleId="ui-dialog-titlebar-close1">
    <w:name w:val="ui-dialog-titlebar-close1"/>
    <w:basedOn w:val="a3"/>
    <w:rsid w:val="00494D29"/>
  </w:style>
  <w:style w:type="paragraph" w:customStyle="1" w:styleId="ui-dialog-titlebar-close2">
    <w:name w:val="ui-dialog-titlebar-close2"/>
    <w:basedOn w:val="a3"/>
    <w:rsid w:val="00494D29"/>
  </w:style>
  <w:style w:type="paragraph" w:customStyle="1" w:styleId="ui-dialog-content1">
    <w:name w:val="ui-dialog-content1"/>
    <w:basedOn w:val="a3"/>
    <w:rsid w:val="00494D29"/>
    <w:pPr>
      <w:spacing w:before="100" w:beforeAutospacing="1" w:after="100" w:afterAutospacing="1"/>
    </w:pPr>
  </w:style>
  <w:style w:type="paragraph" w:customStyle="1" w:styleId="ui-dialog-buttonpane1">
    <w:name w:val="ui-dialog-buttonpane1"/>
    <w:basedOn w:val="a3"/>
    <w:rsid w:val="00494D29"/>
    <w:pPr>
      <w:spacing w:before="120"/>
    </w:pPr>
  </w:style>
  <w:style w:type="paragraph" w:customStyle="1" w:styleId="ui-resizable-se1">
    <w:name w:val="ui-resizable-se1"/>
    <w:basedOn w:val="a3"/>
    <w:rsid w:val="00494D29"/>
    <w:pPr>
      <w:spacing w:before="100" w:beforeAutospacing="1" w:after="100" w:afterAutospacing="1"/>
    </w:pPr>
  </w:style>
  <w:style w:type="paragraph" w:customStyle="1" w:styleId="ui-dialog-titlebar-close3">
    <w:name w:val="ui-dialog-titlebar-close3"/>
    <w:basedOn w:val="a3"/>
    <w:rsid w:val="00494D29"/>
  </w:style>
  <w:style w:type="paragraph" w:customStyle="1" w:styleId="ui-dialog-titlebar2">
    <w:name w:val="ui-dialog-titlebar2"/>
    <w:basedOn w:val="a3"/>
    <w:rsid w:val="00494D29"/>
    <w:pPr>
      <w:spacing w:before="100" w:beforeAutospacing="1" w:after="100" w:afterAutospacing="1"/>
    </w:pPr>
  </w:style>
  <w:style w:type="paragraph" w:customStyle="1" w:styleId="ui-widget-header1">
    <w:name w:val="ui-widget-header1"/>
    <w:basedOn w:val="a3"/>
    <w:rsid w:val="00494D29"/>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494D29"/>
    <w:pPr>
      <w:spacing w:before="100" w:beforeAutospacing="1" w:after="100" w:afterAutospacing="1"/>
    </w:pPr>
  </w:style>
  <w:style w:type="paragraph" w:customStyle="1" w:styleId="ui-dialog-buttonpane2">
    <w:name w:val="ui-dialog-buttonpane2"/>
    <w:basedOn w:val="a3"/>
    <w:rsid w:val="00494D29"/>
  </w:style>
  <w:style w:type="paragraph" w:customStyle="1" w:styleId="special-label1">
    <w:name w:val="special-label1"/>
    <w:basedOn w:val="a3"/>
    <w:rsid w:val="00494D29"/>
    <w:pPr>
      <w:spacing w:before="100" w:beforeAutospacing="1" w:after="100" w:afterAutospacing="1"/>
    </w:pPr>
    <w:rPr>
      <w:color w:val="808080"/>
    </w:rPr>
  </w:style>
  <w:style w:type="paragraph" w:customStyle="1" w:styleId="special-query1">
    <w:name w:val="special-query1"/>
    <w:basedOn w:val="a3"/>
    <w:rsid w:val="00494D29"/>
    <w:pPr>
      <w:spacing w:before="100" w:beforeAutospacing="1" w:after="100" w:afterAutospacing="1"/>
    </w:pPr>
    <w:rPr>
      <w:i/>
      <w:iCs/>
      <w:color w:val="000000"/>
    </w:rPr>
  </w:style>
  <w:style w:type="paragraph" w:customStyle="1" w:styleId="special-hover1">
    <w:name w:val="special-hover1"/>
    <w:basedOn w:val="a3"/>
    <w:rsid w:val="00494D29"/>
    <w:pPr>
      <w:shd w:val="clear" w:color="auto" w:fill="C0C0C0"/>
      <w:spacing w:before="100" w:beforeAutospacing="1" w:after="100" w:afterAutospacing="1"/>
    </w:pPr>
  </w:style>
  <w:style w:type="paragraph" w:customStyle="1" w:styleId="special-label2">
    <w:name w:val="special-label2"/>
    <w:basedOn w:val="a3"/>
    <w:rsid w:val="00494D29"/>
    <w:pPr>
      <w:spacing w:before="100" w:beforeAutospacing="1" w:after="100" w:afterAutospacing="1"/>
    </w:pPr>
    <w:rPr>
      <w:color w:val="FFFFFF"/>
    </w:rPr>
  </w:style>
  <w:style w:type="paragraph" w:customStyle="1" w:styleId="special-query2">
    <w:name w:val="special-query2"/>
    <w:basedOn w:val="a3"/>
    <w:rsid w:val="00494D29"/>
    <w:pPr>
      <w:spacing w:before="100" w:beforeAutospacing="1" w:after="100" w:afterAutospacing="1"/>
    </w:pPr>
    <w:rPr>
      <w:color w:val="FFFFFF"/>
    </w:rPr>
  </w:style>
  <w:style w:type="paragraph" w:customStyle="1" w:styleId="mw-specialpage-summary1">
    <w:name w:val="mw-specialpage-summary1"/>
    <w:basedOn w:val="a3"/>
    <w:rsid w:val="00494D29"/>
    <w:pPr>
      <w:spacing w:before="100" w:beforeAutospacing="1" w:after="100" w:afterAutospacing="1"/>
    </w:pPr>
    <w:rPr>
      <w:vanish/>
    </w:rPr>
  </w:style>
  <w:style w:type="paragraph" w:customStyle="1" w:styleId="editsection1">
    <w:name w:val="editsection1"/>
    <w:basedOn w:val="a3"/>
    <w:rsid w:val="00494D29"/>
    <w:pPr>
      <w:spacing w:before="100" w:beforeAutospacing="1" w:after="100" w:afterAutospacing="1"/>
    </w:pPr>
    <w:rPr>
      <w:sz w:val="20"/>
      <w:szCs w:val="20"/>
    </w:rPr>
  </w:style>
  <w:style w:type="paragraph" w:customStyle="1" w:styleId="mw-headline1">
    <w:name w:val="mw-headline1"/>
    <w:basedOn w:val="a3"/>
    <w:rsid w:val="00494D29"/>
    <w:pPr>
      <w:spacing w:before="100" w:beforeAutospacing="1" w:after="100" w:afterAutospacing="1"/>
      <w:ind w:right="72"/>
    </w:pPr>
  </w:style>
  <w:style w:type="paragraph" w:customStyle="1" w:styleId="legendlike1">
    <w:name w:val="legendlike1"/>
    <w:basedOn w:val="a3"/>
    <w:rsid w:val="00494D29"/>
    <w:pPr>
      <w:spacing w:after="100" w:afterAutospacing="1"/>
    </w:pPr>
  </w:style>
  <w:style w:type="paragraph" w:customStyle="1" w:styleId="legendtextlike1">
    <w:name w:val="legendtextlike1"/>
    <w:basedOn w:val="a3"/>
    <w:rsid w:val="00494D29"/>
    <w:pPr>
      <w:shd w:val="clear" w:color="auto" w:fill="FFFFFF"/>
      <w:spacing w:before="100" w:beforeAutospacing="1" w:after="100" w:afterAutospacing="1"/>
    </w:pPr>
  </w:style>
  <w:style w:type="paragraph" w:customStyle="1" w:styleId="scrollbar1">
    <w:name w:val="scrollbar1"/>
    <w:basedOn w:val="a3"/>
    <w:rsid w:val="00494D29"/>
    <w:pPr>
      <w:spacing w:before="100" w:beforeAutospacing="1" w:after="100" w:afterAutospacing="1"/>
    </w:pPr>
  </w:style>
  <w:style w:type="paragraph" w:customStyle="1" w:styleId="scrollbarcontainer1">
    <w:name w:val="scrollbarcontainer1"/>
    <w:basedOn w:val="a3"/>
    <w:rsid w:val="00494D29"/>
    <w:pPr>
      <w:spacing w:before="100" w:beforeAutospacing="1" w:after="100" w:afterAutospacing="1"/>
    </w:pPr>
  </w:style>
  <w:style w:type="paragraph" w:customStyle="1" w:styleId="magnify1">
    <w:name w:val="magnify1"/>
    <w:basedOn w:val="a3"/>
    <w:rsid w:val="00494D29"/>
    <w:pPr>
      <w:spacing w:before="100" w:beforeAutospacing="1" w:after="100" w:afterAutospacing="1"/>
    </w:pPr>
    <w:rPr>
      <w:vanish/>
    </w:rPr>
  </w:style>
  <w:style w:type="paragraph" w:customStyle="1" w:styleId="infoboximage1">
    <w:name w:val="infoboximage1"/>
    <w:basedOn w:val="a3"/>
    <w:rsid w:val="00494D29"/>
    <w:pPr>
      <w:shd w:val="clear" w:color="auto" w:fill="FFFFFF"/>
      <w:spacing w:after="100" w:afterAutospacing="1"/>
      <w:jc w:val="center"/>
    </w:pPr>
    <w:rPr>
      <w:color w:val="000000"/>
    </w:rPr>
  </w:style>
  <w:style w:type="paragraph" w:customStyle="1" w:styleId="infoboxsoustitre1">
    <w:name w:val="infoboxsoustitre1"/>
    <w:basedOn w:val="a3"/>
    <w:rsid w:val="00494D29"/>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494D29"/>
    <w:pPr>
      <w:spacing w:before="100" w:beforeAutospacing="1" w:after="100" w:afterAutospacing="1"/>
    </w:pPr>
  </w:style>
  <w:style w:type="paragraph" w:customStyle="1" w:styleId="entete1">
    <w:name w:val="entete1"/>
    <w:basedOn w:val="a3"/>
    <w:rsid w:val="00494D29"/>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494D29"/>
    <w:pPr>
      <w:spacing w:before="100" w:beforeAutospacing="1" w:after="100" w:afterAutospacing="1"/>
      <w:jc w:val="center"/>
    </w:pPr>
    <w:rPr>
      <w:b/>
      <w:bCs/>
      <w:color w:val="000000"/>
    </w:rPr>
  </w:style>
  <w:style w:type="paragraph" w:customStyle="1" w:styleId="entete2">
    <w:name w:val="entete2"/>
    <w:basedOn w:val="a3"/>
    <w:rsid w:val="00494D2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494D29"/>
    <w:pPr>
      <w:spacing w:before="100" w:beforeAutospacing="1" w:after="100" w:afterAutospacing="1"/>
    </w:pPr>
  </w:style>
  <w:style w:type="paragraph" w:customStyle="1" w:styleId="thumbinner1">
    <w:name w:val="thumbinner1"/>
    <w:basedOn w:val="a3"/>
    <w:rsid w:val="00494D29"/>
    <w:pPr>
      <w:spacing w:before="100" w:beforeAutospacing="1" w:after="100" w:afterAutospacing="1"/>
    </w:pPr>
  </w:style>
  <w:style w:type="paragraph" w:customStyle="1" w:styleId="thumb1">
    <w:name w:val="thumb1"/>
    <w:basedOn w:val="a3"/>
    <w:rsid w:val="00494D29"/>
    <w:pPr>
      <w:spacing w:before="100" w:beforeAutospacing="1" w:after="100" w:afterAutospacing="1"/>
    </w:pPr>
  </w:style>
  <w:style w:type="paragraph" w:customStyle="1" w:styleId="thumbcaption1">
    <w:name w:val="thumbcaption1"/>
    <w:basedOn w:val="a3"/>
    <w:rsid w:val="00494D29"/>
    <w:pPr>
      <w:spacing w:before="100" w:beforeAutospacing="1" w:after="100" w:afterAutospacing="1"/>
    </w:pPr>
    <w:rPr>
      <w:vanish/>
    </w:rPr>
  </w:style>
  <w:style w:type="paragraph" w:customStyle="1" w:styleId="legend1">
    <w:name w:val="legend1"/>
    <w:basedOn w:val="a3"/>
    <w:rsid w:val="00494D29"/>
    <w:pPr>
      <w:spacing w:before="75" w:after="120"/>
      <w:jc w:val="center"/>
    </w:pPr>
    <w:rPr>
      <w:sz w:val="22"/>
      <w:szCs w:val="22"/>
    </w:rPr>
  </w:style>
  <w:style w:type="paragraph" w:customStyle="1" w:styleId="image21">
    <w:name w:val="image21"/>
    <w:basedOn w:val="a3"/>
    <w:rsid w:val="00494D29"/>
    <w:pPr>
      <w:spacing w:before="100" w:beforeAutospacing="1" w:after="100" w:afterAutospacing="1"/>
      <w:jc w:val="center"/>
    </w:pPr>
  </w:style>
  <w:style w:type="paragraph" w:customStyle="1" w:styleId="bloc1">
    <w:name w:val="bloc1"/>
    <w:basedOn w:val="a3"/>
    <w:rsid w:val="00494D29"/>
    <w:pPr>
      <w:shd w:val="clear" w:color="auto" w:fill="DFEDFF"/>
      <w:spacing w:before="75" w:after="75" w:line="264" w:lineRule="atLeast"/>
      <w:jc w:val="center"/>
    </w:pPr>
    <w:rPr>
      <w:b/>
      <w:bCs/>
    </w:rPr>
  </w:style>
  <w:style w:type="paragraph" w:customStyle="1" w:styleId="bordered1">
    <w:name w:val="bordered1"/>
    <w:basedOn w:val="a3"/>
    <w:rsid w:val="00494D29"/>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494D29"/>
    <w:pPr>
      <w:shd w:val="clear" w:color="auto" w:fill="DFEDFF"/>
      <w:spacing w:before="75" w:after="75" w:line="15" w:lineRule="atLeast"/>
    </w:pPr>
    <w:rPr>
      <w:sz w:val="2"/>
      <w:szCs w:val="2"/>
    </w:rPr>
  </w:style>
  <w:style w:type="paragraph" w:customStyle="1" w:styleId="navbar1">
    <w:name w:val="navbar1"/>
    <w:basedOn w:val="a3"/>
    <w:rsid w:val="00494D29"/>
    <w:pPr>
      <w:jc w:val="right"/>
    </w:pPr>
    <w:rPr>
      <w:sz w:val="19"/>
      <w:szCs w:val="19"/>
    </w:rPr>
  </w:style>
  <w:style w:type="paragraph" w:customStyle="1" w:styleId="prevbloc1">
    <w:name w:val="prev_bloc1"/>
    <w:basedOn w:val="a3"/>
    <w:rsid w:val="00494D29"/>
    <w:pPr>
      <w:spacing w:before="100" w:beforeAutospacing="1" w:after="100" w:afterAutospacing="1"/>
    </w:pPr>
  </w:style>
  <w:style w:type="paragraph" w:customStyle="1" w:styleId="nextbloc1">
    <w:name w:val="next_bloc1"/>
    <w:basedOn w:val="a3"/>
    <w:rsid w:val="00494D29"/>
    <w:pPr>
      <w:spacing w:before="100" w:beforeAutospacing="1" w:after="100" w:afterAutospacing="1"/>
      <w:jc w:val="right"/>
    </w:pPr>
  </w:style>
  <w:style w:type="paragraph" w:customStyle="1" w:styleId="entete3">
    <w:name w:val="entete3"/>
    <w:basedOn w:val="a3"/>
    <w:rsid w:val="00494D29"/>
    <w:pPr>
      <w:spacing w:before="100" w:beforeAutospacing="1" w:after="100" w:afterAutospacing="1"/>
    </w:pPr>
  </w:style>
  <w:style w:type="paragraph" w:customStyle="1" w:styleId="bloc2">
    <w:name w:val="bloc2"/>
    <w:basedOn w:val="a3"/>
    <w:rsid w:val="00494D29"/>
    <w:pPr>
      <w:spacing w:before="100" w:beforeAutospacing="1" w:after="100" w:afterAutospacing="1"/>
    </w:pPr>
  </w:style>
  <w:style w:type="paragraph" w:customStyle="1" w:styleId="taxoboxclassification1">
    <w:name w:val="taxobox_classification1"/>
    <w:basedOn w:val="a3"/>
    <w:rsid w:val="00494D29"/>
    <w:pPr>
      <w:spacing w:before="100" w:beforeAutospacing="1" w:after="100" w:afterAutospacing="1"/>
    </w:pPr>
    <w:rPr>
      <w:i/>
      <w:iCs/>
    </w:rPr>
  </w:style>
  <w:style w:type="paragraph" w:customStyle="1" w:styleId="rnormal1">
    <w:name w:val="rnormal1"/>
    <w:basedOn w:val="a3"/>
    <w:rsid w:val="00494D29"/>
    <w:pPr>
      <w:spacing w:before="100" w:beforeAutospacing="1" w:after="100" w:afterAutospacing="1"/>
    </w:pPr>
  </w:style>
  <w:style w:type="paragraph" w:customStyle="1" w:styleId="imgtoogle1">
    <w:name w:val="img_toogle1"/>
    <w:basedOn w:val="a3"/>
    <w:rsid w:val="00494D29"/>
    <w:pPr>
      <w:spacing w:before="100" w:beforeAutospacing="1" w:after="100" w:afterAutospacing="1"/>
    </w:pPr>
  </w:style>
  <w:style w:type="paragraph" w:customStyle="1" w:styleId="atoogle1">
    <w:name w:val="a_toogle1"/>
    <w:basedOn w:val="a3"/>
    <w:rsid w:val="00494D29"/>
    <w:pPr>
      <w:spacing w:before="100" w:beforeAutospacing="1" w:after="100" w:afterAutospacing="1"/>
      <w:jc w:val="center"/>
    </w:pPr>
    <w:rPr>
      <w:sz w:val="23"/>
      <w:szCs w:val="23"/>
    </w:rPr>
  </w:style>
  <w:style w:type="paragraph" w:customStyle="1" w:styleId="geopoint1">
    <w:name w:val="geopoint1"/>
    <w:basedOn w:val="a3"/>
    <w:rsid w:val="00494D2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494D29"/>
  </w:style>
  <w:style w:type="paragraph" w:customStyle="1" w:styleId="titre1">
    <w:name w:val="titre1"/>
    <w:basedOn w:val="a3"/>
    <w:rsid w:val="00494D29"/>
    <w:pPr>
      <w:spacing w:before="48" w:after="48"/>
      <w:jc w:val="center"/>
    </w:pPr>
  </w:style>
  <w:style w:type="paragraph" w:customStyle="1" w:styleId="e6e73">
    <w:name w:val="¶e6e7аголовок 3"/>
    <w:basedOn w:val="a3"/>
    <w:next w:val="a3"/>
    <w:rsid w:val="00494D29"/>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494D2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494D29"/>
    <w:rPr>
      <w:sz w:val="17"/>
      <w:shd w:val="clear" w:color="auto" w:fill="FFFFFF"/>
    </w:rPr>
  </w:style>
  <w:style w:type="paragraph" w:customStyle="1" w:styleId="afffffffffff1">
    <w:name w:val="Подпись к таблице"/>
    <w:basedOn w:val="a3"/>
    <w:link w:val="afffffffffff0"/>
    <w:rsid w:val="00494D29"/>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494D29"/>
    <w:rPr>
      <w:sz w:val="14"/>
      <w:shd w:val="clear" w:color="auto" w:fill="FFFFFF"/>
    </w:rPr>
  </w:style>
  <w:style w:type="paragraph" w:customStyle="1" w:styleId="6b">
    <w:name w:val="Основной текст (6)"/>
    <w:basedOn w:val="a3"/>
    <w:link w:val="6a"/>
    <w:rsid w:val="00494D29"/>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494D29"/>
    <w:rPr>
      <w:sz w:val="22"/>
    </w:rPr>
  </w:style>
  <w:style w:type="character" w:customStyle="1" w:styleId="useremail">
    <w:name w:val="useremail"/>
    <w:rsid w:val="00494D29"/>
    <w:rPr>
      <w:b/>
      <w:color w:val="555555"/>
    </w:rPr>
  </w:style>
  <w:style w:type="character" w:customStyle="1" w:styleId="sel1">
    <w:name w:val="sel1"/>
    <w:rsid w:val="00494D29"/>
    <w:rPr>
      <w:shd w:val="clear" w:color="auto" w:fill="000000"/>
    </w:rPr>
  </w:style>
  <w:style w:type="character" w:customStyle="1" w:styleId="1ffffffa">
    <w:name w:val="Основной текст + Курсив1"/>
    <w:rsid w:val="00494D29"/>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494D29"/>
    <w:rPr>
      <w:rFonts w:ascii="Times New Roman" w:hAnsi="Times New Roman"/>
      <w:b/>
      <w:i/>
      <w:spacing w:val="0"/>
      <w:sz w:val="20"/>
    </w:rPr>
  </w:style>
  <w:style w:type="character" w:customStyle="1" w:styleId="sel11">
    <w:name w:val="sel11"/>
    <w:rsid w:val="00494D29"/>
    <w:rPr>
      <w:b/>
    </w:rPr>
  </w:style>
  <w:style w:type="character" w:customStyle="1" w:styleId="bodyouter">
    <w:name w:val="body_outer"/>
    <w:rsid w:val="00494D29"/>
  </w:style>
  <w:style w:type="character" w:customStyle="1" w:styleId="at3">
    <w:name w:val="at3"/>
    <w:rsid w:val="00494D29"/>
    <w:rPr>
      <w:b/>
      <w:i/>
      <w:color w:val="00008B"/>
      <w:u w:val="single"/>
    </w:rPr>
  </w:style>
  <w:style w:type="character" w:customStyle="1" w:styleId="417">
    <w:name w:val="Знак4 Знак Знак1"/>
    <w:locked/>
    <w:rsid w:val="00494D29"/>
    <w:rPr>
      <w:rFonts w:ascii="Arial" w:hAnsi="Arial"/>
      <w:b/>
      <w:kern w:val="32"/>
      <w:sz w:val="32"/>
      <w:lang w:val="ru-RU" w:eastAsia="ru-RU"/>
    </w:rPr>
  </w:style>
  <w:style w:type="character" w:customStyle="1" w:styleId="21f4">
    <w:name w:val="Знак2 Знак Знак1"/>
    <w:locked/>
    <w:rsid w:val="00494D29"/>
    <w:rPr>
      <w:b/>
      <w:sz w:val="27"/>
      <w:lang w:val="ru-RU" w:eastAsia="ru-RU"/>
    </w:rPr>
  </w:style>
  <w:style w:type="character" w:customStyle="1" w:styleId="ilad">
    <w:name w:val="il_ad"/>
    <w:rsid w:val="00494D29"/>
  </w:style>
  <w:style w:type="character" w:customStyle="1" w:styleId="tooltipextranews">
    <w:name w:val="tooltip_extranews"/>
    <w:rsid w:val="00494D29"/>
    <w:rPr>
      <w:rFonts w:ascii="Times New Roman" w:hAnsi="Times New Roman"/>
    </w:rPr>
  </w:style>
  <w:style w:type="character" w:customStyle="1" w:styleId="needref">
    <w:name w:val="need_ref"/>
    <w:rsid w:val="00494D29"/>
    <w:rPr>
      <w:rFonts w:ascii="Times New Roman" w:hAnsi="Times New Roman"/>
    </w:rPr>
  </w:style>
  <w:style w:type="character" w:customStyle="1" w:styleId="up">
    <w:name w:val="up"/>
    <w:rsid w:val="00494D29"/>
    <w:rPr>
      <w:rFonts w:ascii="Times New Roman" w:hAnsi="Times New Roman"/>
    </w:rPr>
  </w:style>
  <w:style w:type="character" w:customStyle="1" w:styleId="down">
    <w:name w:val="down"/>
    <w:rsid w:val="00494D29"/>
    <w:rPr>
      <w:rFonts w:ascii="Times New Roman" w:hAnsi="Times New Roman"/>
    </w:rPr>
  </w:style>
  <w:style w:type="character" w:customStyle="1" w:styleId="ref">
    <w:name w:val="ref"/>
    <w:rsid w:val="00494D29"/>
    <w:rPr>
      <w:rFonts w:ascii="Times New Roman" w:hAnsi="Times New Roman"/>
    </w:rPr>
  </w:style>
  <w:style w:type="character" w:customStyle="1" w:styleId="up1">
    <w:name w:val="up1"/>
    <w:rsid w:val="00494D29"/>
    <w:rPr>
      <w:rFonts w:ascii="Times New Roman" w:hAnsi="Times New Roman"/>
      <w:color w:val="0645AD"/>
    </w:rPr>
  </w:style>
  <w:style w:type="character" w:customStyle="1" w:styleId="down1">
    <w:name w:val="down1"/>
    <w:rsid w:val="00494D29"/>
    <w:rPr>
      <w:rFonts w:ascii="Times New Roman" w:hAnsi="Times New Roman"/>
      <w:color w:val="0645AD"/>
    </w:rPr>
  </w:style>
  <w:style w:type="character" w:customStyle="1" w:styleId="up2">
    <w:name w:val="up2"/>
    <w:rsid w:val="00494D29"/>
    <w:rPr>
      <w:rFonts w:ascii="Times New Roman" w:hAnsi="Times New Roman"/>
      <w:vanish/>
    </w:rPr>
  </w:style>
  <w:style w:type="character" w:customStyle="1" w:styleId="down2">
    <w:name w:val="down2"/>
    <w:rsid w:val="00494D29"/>
    <w:rPr>
      <w:rFonts w:ascii="Times New Roman" w:hAnsi="Times New Roman"/>
      <w:vanish/>
    </w:rPr>
  </w:style>
  <w:style w:type="character" w:customStyle="1" w:styleId="toctoggle">
    <w:name w:val="toctoggle"/>
    <w:rsid w:val="00494D29"/>
    <w:rPr>
      <w:rFonts w:ascii="Times New Roman" w:hAnsi="Times New Roman"/>
    </w:rPr>
  </w:style>
  <w:style w:type="character" w:customStyle="1" w:styleId="tocnumber">
    <w:name w:val="tocnumber"/>
    <w:rsid w:val="00494D29"/>
    <w:rPr>
      <w:rFonts w:ascii="Times New Roman" w:hAnsi="Times New Roman"/>
    </w:rPr>
  </w:style>
  <w:style w:type="character" w:customStyle="1" w:styleId="romain1">
    <w:name w:val="romain1"/>
    <w:rsid w:val="00494D29"/>
    <w:rPr>
      <w:rFonts w:ascii="Times New Roman" w:hAnsi="Times New Roman"/>
      <w:smallCaps/>
    </w:rPr>
  </w:style>
  <w:style w:type="character" w:customStyle="1" w:styleId="editsection2">
    <w:name w:val="editsection2"/>
    <w:rsid w:val="00494D29"/>
    <w:rPr>
      <w:rFonts w:ascii="Times New Roman" w:hAnsi="Times New Roman"/>
    </w:rPr>
  </w:style>
  <w:style w:type="character" w:customStyle="1" w:styleId="mw-headline2">
    <w:name w:val="mw-headline2"/>
    <w:rsid w:val="00494D29"/>
    <w:rPr>
      <w:rFonts w:ascii="Times New Roman" w:hAnsi="Times New Roman"/>
    </w:rPr>
  </w:style>
  <w:style w:type="character" w:customStyle="1" w:styleId="750">
    <w:name w:val="Основной текст (7)5"/>
    <w:rsid w:val="00494D29"/>
    <w:rPr>
      <w:rFonts w:ascii="Times New Roman" w:hAnsi="Times New Roman"/>
      <w:spacing w:val="0"/>
      <w:sz w:val="20"/>
    </w:rPr>
  </w:style>
  <w:style w:type="character" w:customStyle="1" w:styleId="term1">
    <w:name w:val="term1"/>
    <w:rsid w:val="00494D29"/>
    <w:rPr>
      <w:b/>
      <w:i/>
      <w:color w:val="121F48"/>
    </w:rPr>
  </w:style>
  <w:style w:type="character" w:customStyle="1" w:styleId="fontstyle290">
    <w:name w:val="fontstyle29"/>
    <w:rsid w:val="00494D29"/>
    <w:rPr>
      <w:rFonts w:ascii="Times New Roman" w:hAnsi="Times New Roman"/>
    </w:rPr>
  </w:style>
  <w:style w:type="character" w:customStyle="1" w:styleId="4c">
    <w:name w:val="Знак4 Знак Знак"/>
    <w:locked/>
    <w:rsid w:val="00494D29"/>
    <w:rPr>
      <w:rFonts w:ascii="Arial" w:hAnsi="Arial"/>
      <w:b/>
      <w:kern w:val="32"/>
      <w:sz w:val="32"/>
      <w:lang w:val="ru-RU" w:eastAsia="ru-RU"/>
    </w:rPr>
  </w:style>
  <w:style w:type="character" w:customStyle="1" w:styleId="2fff7">
    <w:name w:val="Знак2 Знак Знак"/>
    <w:semiHidden/>
    <w:locked/>
    <w:rsid w:val="00494D29"/>
    <w:rPr>
      <w:rFonts w:ascii="Arial" w:hAnsi="Arial"/>
      <w:b/>
      <w:sz w:val="26"/>
      <w:lang w:val="ru-RU" w:eastAsia="ru-RU"/>
    </w:rPr>
  </w:style>
  <w:style w:type="character" w:customStyle="1" w:styleId="-FN0">
    <w:name w:val="Текст сноски-FN Знак Знак Знак"/>
    <w:semiHidden/>
    <w:locked/>
    <w:rsid w:val="00494D29"/>
    <w:rPr>
      <w:lang w:eastAsia="ru-RU"/>
    </w:rPr>
  </w:style>
  <w:style w:type="character" w:customStyle="1" w:styleId="style50">
    <w:name w:val="style5"/>
    <w:rsid w:val="00494D29"/>
  </w:style>
  <w:style w:type="character" w:customStyle="1" w:styleId="721">
    <w:name w:val="Основной текст (7)2"/>
    <w:rsid w:val="00494D29"/>
    <w:rPr>
      <w:rFonts w:ascii="Times New Roman" w:hAnsi="Times New Roman"/>
      <w:spacing w:val="0"/>
      <w:sz w:val="20"/>
    </w:rPr>
  </w:style>
  <w:style w:type="character" w:customStyle="1" w:styleId="760">
    <w:name w:val="Основной текст (7)6"/>
    <w:rsid w:val="00494D29"/>
    <w:rPr>
      <w:rFonts w:ascii="Times New Roman" w:hAnsi="Times New Roman"/>
      <w:spacing w:val="0"/>
      <w:sz w:val="20"/>
    </w:rPr>
  </w:style>
  <w:style w:type="character" w:customStyle="1" w:styleId="Absatz-Standardschriftart">
    <w:name w:val="Absatz-Standardschriftart"/>
    <w:rsid w:val="00494D29"/>
  </w:style>
  <w:style w:type="character" w:customStyle="1" w:styleId="WW-Absatz-Standardschriftart">
    <w:name w:val="WW-Absatz-Standardschriftart"/>
    <w:rsid w:val="00494D29"/>
  </w:style>
  <w:style w:type="character" w:customStyle="1" w:styleId="FontStyle23">
    <w:name w:val="Font Style23"/>
    <w:rsid w:val="00494D29"/>
    <w:rPr>
      <w:rFonts w:ascii="Times New Roman" w:hAnsi="Times New Roman"/>
      <w:b/>
      <w:sz w:val="20"/>
    </w:rPr>
  </w:style>
  <w:style w:type="character" w:customStyle="1" w:styleId="b-serp-urlitem">
    <w:name w:val="b-serp-url__item"/>
    <w:rsid w:val="00494D29"/>
    <w:rPr>
      <w:rFonts w:ascii="Times New Roman" w:hAnsi="Times New Roman"/>
    </w:rPr>
  </w:style>
  <w:style w:type="character" w:customStyle="1" w:styleId="79">
    <w:name w:val="Основной текст (7)9"/>
    <w:rsid w:val="00494D29"/>
    <w:rPr>
      <w:rFonts w:ascii="Times New Roman" w:hAnsi="Times New Roman"/>
      <w:spacing w:val="0"/>
      <w:sz w:val="20"/>
    </w:rPr>
  </w:style>
  <w:style w:type="character" w:customStyle="1" w:styleId="afffffffffff2">
    <w:name w:val="пример"/>
    <w:rsid w:val="00494D29"/>
    <w:rPr>
      <w:rFonts w:ascii="Times New Roman" w:hAnsi="Times New Roman"/>
    </w:rPr>
  </w:style>
  <w:style w:type="character" w:customStyle="1" w:styleId="first-letter">
    <w:name w:val="first-letter"/>
    <w:rsid w:val="00494D29"/>
  </w:style>
  <w:style w:type="character" w:customStyle="1" w:styleId="indicateur-langue1">
    <w:name w:val="indicateur-langue1"/>
    <w:rsid w:val="00494D29"/>
    <w:rPr>
      <w:rFonts w:ascii="Courier New" w:hAnsi="Courier New"/>
      <w:b/>
      <w:sz w:val="24"/>
    </w:rPr>
  </w:style>
  <w:style w:type="character" w:customStyle="1" w:styleId="italique1">
    <w:name w:val="italique1"/>
    <w:rsid w:val="00494D29"/>
    <w:rPr>
      <w:i/>
    </w:rPr>
  </w:style>
  <w:style w:type="character" w:customStyle="1" w:styleId="hl21">
    <w:name w:val="hl21"/>
    <w:rsid w:val="00494D29"/>
    <w:rPr>
      <w:b/>
      <w:sz w:val="24"/>
    </w:rPr>
  </w:style>
  <w:style w:type="character" w:customStyle="1" w:styleId="m1">
    <w:name w:val="m1"/>
    <w:rsid w:val="00494D29"/>
    <w:rPr>
      <w:rFonts w:ascii="Tahoma" w:hAnsi="Tahoma"/>
      <w:sz w:val="18"/>
      <w:u w:val="none"/>
    </w:rPr>
  </w:style>
  <w:style w:type="character" w:customStyle="1" w:styleId="trd12">
    <w:name w:val="trd12"/>
    <w:rsid w:val="00494D29"/>
  </w:style>
  <w:style w:type="character" w:customStyle="1" w:styleId="mr1">
    <w:name w:val="mr1"/>
    <w:rsid w:val="00494D29"/>
    <w:rPr>
      <w:rFonts w:ascii="Tahoma" w:hAnsi="Tahoma"/>
      <w:color w:val="800000"/>
      <w:sz w:val="18"/>
      <w:u w:val="none"/>
    </w:rPr>
  </w:style>
  <w:style w:type="character" w:customStyle="1" w:styleId="trd121">
    <w:name w:val="trd121"/>
    <w:rsid w:val="00494D29"/>
    <w:rPr>
      <w:rFonts w:ascii="Arial" w:hAnsi="Arial"/>
      <w:b/>
      <w:color w:val="800000"/>
      <w:sz w:val="18"/>
      <w:u w:val="none"/>
    </w:rPr>
  </w:style>
  <w:style w:type="character" w:customStyle="1" w:styleId="hlnormal">
    <w:name w:val="hlnormal"/>
    <w:rsid w:val="00494D29"/>
  </w:style>
  <w:style w:type="character" w:customStyle="1" w:styleId="bod1">
    <w:name w:val="bod1"/>
    <w:rsid w:val="00494D29"/>
  </w:style>
  <w:style w:type="paragraph" w:customStyle="1" w:styleId="914">
    <w:name w:val="Знак91"/>
    <w:basedOn w:val="a3"/>
    <w:rsid w:val="00494D29"/>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494D29"/>
    <w:rPr>
      <w:rFonts w:ascii="Arial" w:hAnsi="Arial"/>
      <w:b/>
      <w:kern w:val="32"/>
      <w:sz w:val="32"/>
      <w:lang w:val="ru-RU" w:eastAsia="ru-RU"/>
    </w:rPr>
  </w:style>
  <w:style w:type="character" w:customStyle="1" w:styleId="2114">
    <w:name w:val="Знак2 Знак Знак11"/>
    <w:locked/>
    <w:rsid w:val="00494D29"/>
    <w:rPr>
      <w:b/>
      <w:sz w:val="27"/>
      <w:lang w:val="ru-RU" w:eastAsia="ru-RU"/>
    </w:rPr>
  </w:style>
  <w:style w:type="character" w:customStyle="1" w:styleId="422">
    <w:name w:val="Знак4 Знак Знак2"/>
    <w:locked/>
    <w:rsid w:val="00494D29"/>
    <w:rPr>
      <w:rFonts w:ascii="Arial" w:hAnsi="Arial"/>
      <w:b/>
      <w:kern w:val="32"/>
      <w:sz w:val="32"/>
      <w:lang w:val="ru-RU" w:eastAsia="ru-RU"/>
    </w:rPr>
  </w:style>
  <w:style w:type="character" w:customStyle="1" w:styleId="22b">
    <w:name w:val="Знак2 Знак Знак2"/>
    <w:locked/>
    <w:rsid w:val="00494D29"/>
    <w:rPr>
      <w:rFonts w:ascii="Arial" w:hAnsi="Arial"/>
      <w:b/>
      <w:sz w:val="26"/>
      <w:lang w:val="ru-RU" w:eastAsia="ru-RU"/>
    </w:rPr>
  </w:style>
  <w:style w:type="character" w:customStyle="1" w:styleId="spellingerror">
    <w:name w:val="spellingerror"/>
    <w:rsid w:val="00494D29"/>
  </w:style>
  <w:style w:type="character" w:customStyle="1" w:styleId="contextualspellingandgrammarerror">
    <w:name w:val="contextualspellingandgrammarerror"/>
    <w:rsid w:val="00494D29"/>
  </w:style>
  <w:style w:type="character" w:customStyle="1" w:styleId="normaltextrun1">
    <w:name w:val="normaltextrun1"/>
    <w:rsid w:val="00494D29"/>
  </w:style>
  <w:style w:type="character" w:customStyle="1" w:styleId="eop">
    <w:name w:val="eop"/>
    <w:rsid w:val="00494D29"/>
  </w:style>
  <w:style w:type="character" w:customStyle="1" w:styleId="PlainTextChar2">
    <w:name w:val="Plain Text Char2"/>
    <w:aliases w:val="Heading 12 Char1,Знак3 Char,Plain Text Char21,Heading 12 Char12"/>
    <w:locked/>
    <w:rsid w:val="00494D29"/>
    <w:rPr>
      <w:rFonts w:ascii="Courier New" w:hAnsi="Courier New"/>
      <w:sz w:val="20"/>
    </w:rPr>
  </w:style>
  <w:style w:type="character" w:customStyle="1" w:styleId="FontStyle182">
    <w:name w:val="Font Style182"/>
    <w:rsid w:val="00494D29"/>
    <w:rPr>
      <w:rFonts w:ascii="Times New Roman" w:hAnsi="Times New Roman"/>
      <w:sz w:val="18"/>
    </w:rPr>
  </w:style>
  <w:style w:type="character" w:customStyle="1" w:styleId="CommentTextChar2">
    <w:name w:val="Comment Text Char2"/>
    <w:locked/>
    <w:rsid w:val="00494D29"/>
  </w:style>
  <w:style w:type="character" w:customStyle="1" w:styleId="HeaderChar2">
    <w:name w:val="Header Char2"/>
    <w:locked/>
    <w:rsid w:val="00494D29"/>
    <w:rPr>
      <w:sz w:val="24"/>
    </w:rPr>
  </w:style>
  <w:style w:type="character" w:customStyle="1" w:styleId="FooterChar2">
    <w:name w:val="Footer Char2"/>
    <w:locked/>
    <w:rsid w:val="00494D29"/>
    <w:rPr>
      <w:sz w:val="24"/>
    </w:rPr>
  </w:style>
  <w:style w:type="character" w:customStyle="1" w:styleId="EndnoteTextChar2">
    <w:name w:val="Endnote Text Char2"/>
    <w:locked/>
    <w:rsid w:val="00494D29"/>
    <w:rPr>
      <w:color w:val="000000"/>
      <w:sz w:val="24"/>
    </w:rPr>
  </w:style>
  <w:style w:type="character" w:customStyle="1" w:styleId="MacroTextChar1">
    <w:name w:val="Macro Text Char1"/>
    <w:locked/>
    <w:rsid w:val="00494D29"/>
    <w:rPr>
      <w:rFonts w:ascii="Courier New" w:hAnsi="Courier New"/>
      <w:sz w:val="22"/>
      <w:lang w:val="en-US" w:eastAsia="en-US"/>
    </w:rPr>
  </w:style>
  <w:style w:type="character" w:customStyle="1" w:styleId="TitleChar2">
    <w:name w:val="Title Char2"/>
    <w:locked/>
    <w:rsid w:val="00494D29"/>
    <w:rPr>
      <w:sz w:val="24"/>
      <w:lang w:val="en-US"/>
    </w:rPr>
  </w:style>
  <w:style w:type="character" w:customStyle="1" w:styleId="SubtitleChar2">
    <w:name w:val="Subtitle Char2"/>
    <w:locked/>
    <w:rsid w:val="00494D29"/>
    <w:rPr>
      <w:rFonts w:ascii="PragmaticaCTT" w:hAnsi="PragmaticaCTT"/>
      <w:b/>
      <w:sz w:val="24"/>
    </w:rPr>
  </w:style>
  <w:style w:type="character" w:customStyle="1" w:styleId="BodyTextFirstIndentChar2">
    <w:name w:val="Body Text First Indent Char2"/>
    <w:locked/>
    <w:rsid w:val="00494D29"/>
    <w:rPr>
      <w:rFonts w:ascii="Times New Roman" w:hAnsi="Times New Roman"/>
      <w:sz w:val="24"/>
      <w:lang w:eastAsia="ru-RU"/>
    </w:rPr>
  </w:style>
  <w:style w:type="character" w:customStyle="1" w:styleId="BodyTextIndent2Char2">
    <w:name w:val="Body Text Indent 2 Char2"/>
    <w:locked/>
    <w:rsid w:val="00494D29"/>
    <w:rPr>
      <w:sz w:val="24"/>
    </w:rPr>
  </w:style>
  <w:style w:type="character" w:customStyle="1" w:styleId="BodyTextIndent3Char2">
    <w:name w:val="Body Text Indent 3 Char2"/>
    <w:locked/>
    <w:rsid w:val="00494D29"/>
    <w:rPr>
      <w:sz w:val="16"/>
    </w:rPr>
  </w:style>
  <w:style w:type="character" w:customStyle="1" w:styleId="DocumentMapChar2">
    <w:name w:val="Document Map Char2"/>
    <w:locked/>
    <w:rsid w:val="00494D29"/>
    <w:rPr>
      <w:rFonts w:ascii="Tahoma" w:hAnsi="Tahoma"/>
    </w:rPr>
  </w:style>
  <w:style w:type="character" w:customStyle="1" w:styleId="BalloonTextChar2">
    <w:name w:val="Balloon Text Char2"/>
    <w:locked/>
    <w:rsid w:val="00494D29"/>
    <w:rPr>
      <w:rFonts w:ascii="Tahoma" w:hAnsi="Tahoma"/>
      <w:sz w:val="16"/>
    </w:rPr>
  </w:style>
  <w:style w:type="character" w:customStyle="1" w:styleId="NoSpacingChar3">
    <w:name w:val="No Spacing Char3"/>
    <w:locked/>
    <w:rsid w:val="00494D29"/>
    <w:rPr>
      <w:sz w:val="22"/>
      <w:lang w:val="en-US" w:eastAsia="en-US"/>
    </w:rPr>
  </w:style>
  <w:style w:type="paragraph" w:customStyle="1" w:styleId="12d">
    <w:name w:val="Подзаголовок12"/>
    <w:basedOn w:val="a3"/>
    <w:rsid w:val="00494D29"/>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494D29"/>
    <w:rPr>
      <w:rFonts w:ascii="Times New Roman" w:hAnsi="Times New Roman"/>
      <w:sz w:val="24"/>
      <w:lang w:val="en-US"/>
    </w:rPr>
  </w:style>
  <w:style w:type="character" w:customStyle="1" w:styleId="1ffffffb">
    <w:name w:val="Заголовок Знак1"/>
    <w:rsid w:val="00494D29"/>
    <w:rPr>
      <w:rFonts w:ascii="Calibri Light" w:hAnsi="Calibri Light"/>
      <w:spacing w:val="-10"/>
      <w:kern w:val="28"/>
      <w:sz w:val="56"/>
      <w:lang w:eastAsia="ru-RU"/>
    </w:rPr>
  </w:style>
  <w:style w:type="character" w:customStyle="1" w:styleId="QuoteChar4">
    <w:name w:val="Quote Char4"/>
    <w:link w:val="22c"/>
    <w:locked/>
    <w:rsid w:val="00494D29"/>
    <w:rPr>
      <w:i/>
      <w:color w:val="000000"/>
    </w:rPr>
  </w:style>
  <w:style w:type="paragraph" w:customStyle="1" w:styleId="22c">
    <w:name w:val="Цитата 22"/>
    <w:basedOn w:val="a3"/>
    <w:next w:val="a3"/>
    <w:link w:val="QuoteChar4"/>
    <w:rsid w:val="00494D29"/>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494D29"/>
    <w:rPr>
      <w:rFonts w:ascii="Calibri" w:hAnsi="Calibri" w:cs="Times New Roman"/>
      <w:i/>
      <w:color w:val="000000"/>
      <w:sz w:val="20"/>
      <w:szCs w:val="20"/>
    </w:rPr>
  </w:style>
  <w:style w:type="character" w:customStyle="1" w:styleId="IntenseQuoteChar4">
    <w:name w:val="Intense Quote Char4"/>
    <w:link w:val="2fff8"/>
    <w:locked/>
    <w:rsid w:val="00494D29"/>
    <w:rPr>
      <w:b/>
      <w:i/>
      <w:color w:val="4F81BD"/>
    </w:rPr>
  </w:style>
  <w:style w:type="paragraph" w:customStyle="1" w:styleId="2fff8">
    <w:name w:val="Выделенная цитата2"/>
    <w:basedOn w:val="a3"/>
    <w:next w:val="a3"/>
    <w:link w:val="IntenseQuoteChar4"/>
    <w:rsid w:val="00494D29"/>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494D29"/>
    <w:rPr>
      <w:rFonts w:ascii="Calibri" w:hAnsi="Calibri" w:cs="Times New Roman"/>
      <w:b/>
      <w:i/>
      <w:color w:val="4F81BD"/>
      <w:sz w:val="20"/>
      <w:szCs w:val="20"/>
    </w:rPr>
  </w:style>
  <w:style w:type="character" w:customStyle="1" w:styleId="5510">
    <w:name w:val="Знак Знак551"/>
    <w:locked/>
    <w:rsid w:val="00494D29"/>
    <w:rPr>
      <w:sz w:val="24"/>
      <w:lang w:val="ru-RU" w:eastAsia="ru-RU"/>
    </w:rPr>
  </w:style>
  <w:style w:type="character" w:customStyle="1" w:styleId="6510">
    <w:name w:val="Знак Знак651"/>
    <w:locked/>
    <w:rsid w:val="00494D29"/>
    <w:rPr>
      <w:b/>
      <w:sz w:val="27"/>
      <w:lang w:val="ru-RU" w:eastAsia="ru-RU"/>
    </w:rPr>
  </w:style>
  <w:style w:type="character" w:customStyle="1" w:styleId="6410">
    <w:name w:val="Знак Знак641"/>
    <w:locked/>
    <w:rsid w:val="00494D29"/>
    <w:rPr>
      <w:b/>
      <w:sz w:val="28"/>
      <w:lang w:val="ru-RU" w:eastAsia="ru-RU"/>
    </w:rPr>
  </w:style>
  <w:style w:type="character" w:customStyle="1" w:styleId="631">
    <w:name w:val="Знак Знак631"/>
    <w:locked/>
    <w:rsid w:val="00494D29"/>
    <w:rPr>
      <w:b/>
      <w:i/>
      <w:sz w:val="26"/>
      <w:lang w:val="ru-RU" w:eastAsia="ru-RU"/>
    </w:rPr>
  </w:style>
  <w:style w:type="character" w:customStyle="1" w:styleId="6210">
    <w:name w:val="Знак Знак621"/>
    <w:locked/>
    <w:rsid w:val="00494D29"/>
    <w:rPr>
      <w:sz w:val="24"/>
      <w:lang w:val="ru-RU" w:eastAsia="ru-RU"/>
    </w:rPr>
  </w:style>
  <w:style w:type="character" w:customStyle="1" w:styleId="6010">
    <w:name w:val="Знак Знак601"/>
    <w:locked/>
    <w:rsid w:val="00494D29"/>
    <w:rPr>
      <w:i/>
      <w:sz w:val="24"/>
      <w:lang w:val="ru-RU" w:eastAsia="ru-RU"/>
    </w:rPr>
  </w:style>
  <w:style w:type="character" w:customStyle="1" w:styleId="591">
    <w:name w:val="Знак Знак591"/>
    <w:locked/>
    <w:rsid w:val="00494D29"/>
    <w:rPr>
      <w:rFonts w:ascii="Arial" w:hAnsi="Arial"/>
      <w:sz w:val="22"/>
      <w:lang w:val="ru-RU" w:eastAsia="ru-RU"/>
    </w:rPr>
  </w:style>
  <w:style w:type="character" w:customStyle="1" w:styleId="5810">
    <w:name w:val="Знак Знак581"/>
    <w:locked/>
    <w:rsid w:val="00494D29"/>
    <w:rPr>
      <w:rFonts w:ascii="Courier New" w:hAnsi="Courier New"/>
      <w:lang w:val="ru-RU" w:eastAsia="ru-RU"/>
    </w:rPr>
  </w:style>
  <w:style w:type="character" w:customStyle="1" w:styleId="5710">
    <w:name w:val="Знак Знак571"/>
    <w:locked/>
    <w:rsid w:val="00494D29"/>
    <w:rPr>
      <w:lang w:val="ru-RU" w:eastAsia="ru-RU"/>
    </w:rPr>
  </w:style>
  <w:style w:type="character" w:customStyle="1" w:styleId="5610">
    <w:name w:val="Знак Знак561"/>
    <w:locked/>
    <w:rsid w:val="00494D29"/>
    <w:rPr>
      <w:sz w:val="24"/>
      <w:lang w:val="ru-RU" w:eastAsia="ru-RU"/>
    </w:rPr>
  </w:style>
  <w:style w:type="character" w:customStyle="1" w:styleId="5410">
    <w:name w:val="Знак Знак541"/>
    <w:locked/>
    <w:rsid w:val="00494D29"/>
    <w:rPr>
      <w:sz w:val="24"/>
      <w:lang w:val="en-US" w:eastAsia="ru-RU"/>
    </w:rPr>
  </w:style>
  <w:style w:type="character" w:customStyle="1" w:styleId="6710">
    <w:name w:val="Знак Знак671"/>
    <w:rsid w:val="00494D29"/>
    <w:rPr>
      <w:rFonts w:ascii="Arial" w:hAnsi="Arial"/>
      <w:b/>
      <w:sz w:val="26"/>
    </w:rPr>
  </w:style>
  <w:style w:type="character" w:customStyle="1" w:styleId="6610">
    <w:name w:val="Знак Знак661"/>
    <w:rsid w:val="00494D29"/>
    <w:rPr>
      <w:b/>
      <w:sz w:val="28"/>
    </w:rPr>
  </w:style>
  <w:style w:type="character" w:customStyle="1" w:styleId="7010">
    <w:name w:val="Знак Знак701"/>
    <w:rsid w:val="00494D29"/>
    <w:rPr>
      <w:rFonts w:ascii="Arial" w:hAnsi="Arial"/>
      <w:b/>
      <w:sz w:val="26"/>
    </w:rPr>
  </w:style>
  <w:style w:type="character" w:customStyle="1" w:styleId="691">
    <w:name w:val="Знак Знак691"/>
    <w:rsid w:val="00494D29"/>
    <w:rPr>
      <w:b/>
      <w:sz w:val="28"/>
    </w:rPr>
  </w:style>
  <w:style w:type="character" w:customStyle="1" w:styleId="681">
    <w:name w:val="Знак Знак681"/>
    <w:rsid w:val="00494D29"/>
    <w:rPr>
      <w:b/>
      <w:i/>
      <w:sz w:val="26"/>
    </w:rPr>
  </w:style>
  <w:style w:type="character" w:customStyle="1" w:styleId="2fff9">
    <w:name w:val="Текст сноски Знак2"/>
    <w:semiHidden/>
    <w:rsid w:val="00494D29"/>
    <w:rPr>
      <w:rFonts w:ascii="Times New Roman" w:hAnsi="Times New Roman"/>
      <w:sz w:val="20"/>
    </w:rPr>
  </w:style>
  <w:style w:type="paragraph" w:customStyle="1" w:styleId="3fd">
    <w:name w:val="3"/>
    <w:basedOn w:val="a3"/>
    <w:next w:val="114"/>
    <w:rsid w:val="00494D29"/>
    <w:pPr>
      <w:jc w:val="center"/>
    </w:pPr>
    <w:rPr>
      <w:sz w:val="28"/>
      <w:lang w:val="en-US"/>
    </w:rPr>
  </w:style>
  <w:style w:type="paragraph" w:customStyle="1" w:styleId="3fe">
    <w:name w:val="Абзац списка3"/>
    <w:basedOn w:val="a3"/>
    <w:link w:val="ListParagraphChar3"/>
    <w:rsid w:val="00494D29"/>
    <w:pPr>
      <w:ind w:left="708"/>
    </w:pPr>
    <w:rPr>
      <w:sz w:val="20"/>
      <w:szCs w:val="20"/>
    </w:rPr>
  </w:style>
  <w:style w:type="character" w:customStyle="1" w:styleId="ListParagraphChar3">
    <w:name w:val="List Paragraph Char3"/>
    <w:link w:val="3fe"/>
    <w:locked/>
    <w:rsid w:val="00494D29"/>
    <w:rPr>
      <w:rFonts w:ascii="Times New Roman" w:eastAsia="Times New Roman" w:hAnsi="Times New Roman" w:cs="Times New Roman"/>
      <w:sz w:val="20"/>
      <w:szCs w:val="20"/>
      <w:lang w:eastAsia="ru-RU"/>
    </w:rPr>
  </w:style>
  <w:style w:type="paragraph" w:customStyle="1" w:styleId="5a">
    <w:name w:val="Обычный5"/>
    <w:rsid w:val="00494D29"/>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494D29"/>
    <w:rPr>
      <w:rFonts w:ascii="Times New Roman" w:hAnsi="Times New Roman"/>
    </w:rPr>
  </w:style>
  <w:style w:type="paragraph" w:customStyle="1" w:styleId="msonormal0">
    <w:name w:val="msonormal"/>
    <w:basedOn w:val="a3"/>
    <w:rsid w:val="00494D29"/>
    <w:pPr>
      <w:spacing w:before="100" w:beforeAutospacing="1" w:after="100" w:afterAutospacing="1"/>
    </w:pPr>
  </w:style>
  <w:style w:type="table" w:customStyle="1" w:styleId="2fffa">
    <w:name w:val="Сетка таблицы2"/>
    <w:rsid w:val="00494D2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494D29"/>
    <w:rPr>
      <w:lang w:val="en-US"/>
    </w:rPr>
  </w:style>
  <w:style w:type="paragraph" w:customStyle="1" w:styleId="2fffb">
    <w:name w:val="Без интервала2"/>
    <w:link w:val="NoSpacingChar2"/>
    <w:rsid w:val="00494D29"/>
    <w:pPr>
      <w:spacing w:beforeAutospacing="1" w:after="0" w:afterAutospacing="1" w:line="240" w:lineRule="auto"/>
    </w:pPr>
    <w:rPr>
      <w:lang w:val="en-US"/>
    </w:rPr>
  </w:style>
  <w:style w:type="paragraph" w:customStyle="1" w:styleId="21f5">
    <w:name w:val="Обычный21"/>
    <w:rsid w:val="00494D29"/>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494D29"/>
    <w:rPr>
      <w:color w:val="808080"/>
    </w:rPr>
  </w:style>
  <w:style w:type="character" w:customStyle="1" w:styleId="2fffd">
    <w:name w:val="Слабое выделение2"/>
    <w:rsid w:val="00494D29"/>
    <w:rPr>
      <w:i/>
      <w:color w:val="808080"/>
    </w:rPr>
  </w:style>
  <w:style w:type="character" w:customStyle="1" w:styleId="2fffe">
    <w:name w:val="Сильное выделение2"/>
    <w:rsid w:val="00494D29"/>
    <w:rPr>
      <w:b/>
      <w:i/>
      <w:color w:val="4F81BD"/>
    </w:rPr>
  </w:style>
  <w:style w:type="character" w:customStyle="1" w:styleId="2ffff">
    <w:name w:val="Слабая ссылка2"/>
    <w:rsid w:val="00494D29"/>
    <w:rPr>
      <w:smallCaps/>
      <w:color w:val="C0504D"/>
      <w:u w:val="single"/>
    </w:rPr>
  </w:style>
  <w:style w:type="character" w:customStyle="1" w:styleId="2ffff0">
    <w:name w:val="Сильная ссылка2"/>
    <w:rsid w:val="00494D29"/>
    <w:rPr>
      <w:b/>
      <w:smallCaps/>
      <w:color w:val="C0504D"/>
      <w:spacing w:val="5"/>
      <w:u w:val="single"/>
    </w:rPr>
  </w:style>
  <w:style w:type="character" w:customStyle="1" w:styleId="2ffff1">
    <w:name w:val="Название книги2"/>
    <w:rsid w:val="00494D29"/>
    <w:rPr>
      <w:b/>
      <w:smallCaps/>
      <w:spacing w:val="5"/>
    </w:rPr>
  </w:style>
  <w:style w:type="paragraph" w:customStyle="1" w:styleId="2ffff2">
    <w:name w:val="Заголовок оглавления2"/>
    <w:basedOn w:val="11"/>
    <w:next w:val="a3"/>
    <w:rsid w:val="00494D29"/>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494D29"/>
    <w:pPr>
      <w:jc w:val="center"/>
    </w:pPr>
    <w:rPr>
      <w:sz w:val="20"/>
      <w:szCs w:val="20"/>
      <w:lang w:val="en-US"/>
    </w:rPr>
  </w:style>
  <w:style w:type="character" w:customStyle="1" w:styleId="3ff">
    <w:name w:val="Название Знак3"/>
    <w:link w:val="83"/>
    <w:locked/>
    <w:rsid w:val="00494D29"/>
    <w:rPr>
      <w:rFonts w:ascii="Times New Roman" w:eastAsia="Times New Roman" w:hAnsi="Times New Roman" w:cs="Times New Roman"/>
      <w:sz w:val="20"/>
      <w:szCs w:val="20"/>
      <w:lang w:val="en-US" w:eastAsia="ru-RU"/>
    </w:rPr>
  </w:style>
  <w:style w:type="paragraph" w:customStyle="1" w:styleId="31e">
    <w:name w:val="Абзац списка31"/>
    <w:basedOn w:val="a3"/>
    <w:rsid w:val="00494D29"/>
    <w:pPr>
      <w:ind w:left="708"/>
    </w:pPr>
    <w:rPr>
      <w:sz w:val="20"/>
      <w:szCs w:val="20"/>
    </w:rPr>
  </w:style>
  <w:style w:type="character" w:customStyle="1" w:styleId="21f6">
    <w:name w:val="Слабое выделение21"/>
    <w:rsid w:val="00494D29"/>
    <w:rPr>
      <w:i/>
      <w:color w:val="808080"/>
    </w:rPr>
  </w:style>
  <w:style w:type="paragraph" w:customStyle="1" w:styleId="516">
    <w:name w:val="Обычный51"/>
    <w:basedOn w:val="a3"/>
    <w:rsid w:val="00494D29"/>
    <w:pPr>
      <w:spacing w:before="100" w:beforeAutospacing="1" w:after="100" w:afterAutospacing="1"/>
    </w:pPr>
  </w:style>
  <w:style w:type="paragraph" w:customStyle="1" w:styleId="21f7">
    <w:name w:val="Без интервала21"/>
    <w:rsid w:val="00494D29"/>
    <w:pPr>
      <w:spacing w:after="0" w:line="240" w:lineRule="auto"/>
    </w:pPr>
    <w:rPr>
      <w:rFonts w:ascii="Calibri" w:eastAsia="Times New Roman" w:hAnsi="Calibri" w:cs="Times New Roman"/>
      <w:lang w:val="en-US"/>
    </w:rPr>
  </w:style>
  <w:style w:type="character" w:customStyle="1" w:styleId="21f8">
    <w:name w:val="Сильное выделение21"/>
    <w:rsid w:val="00494D29"/>
    <w:rPr>
      <w:b/>
      <w:i/>
      <w:color w:val="4F81BD"/>
    </w:rPr>
  </w:style>
  <w:style w:type="paragraph" w:customStyle="1" w:styleId="2ffff3">
    <w:name w:val="Подзаголовок2"/>
    <w:basedOn w:val="a3"/>
    <w:rsid w:val="00494D29"/>
    <w:pPr>
      <w:spacing w:line="312" w:lineRule="auto"/>
    </w:pPr>
    <w:rPr>
      <w:rFonts w:ascii="Arial" w:hAnsi="Arial" w:cs="Arial"/>
      <w:b/>
      <w:bCs/>
      <w:color w:val="000000"/>
      <w:sz w:val="20"/>
      <w:szCs w:val="20"/>
    </w:rPr>
  </w:style>
  <w:style w:type="paragraph" w:customStyle="1" w:styleId="6c">
    <w:name w:val="Обычный6"/>
    <w:basedOn w:val="a3"/>
    <w:rsid w:val="00494D29"/>
    <w:pPr>
      <w:spacing w:before="100" w:beforeAutospacing="1" w:after="100" w:afterAutospacing="1"/>
    </w:pPr>
  </w:style>
  <w:style w:type="paragraph" w:customStyle="1" w:styleId="3ff0">
    <w:name w:val="Подзаголовок3"/>
    <w:basedOn w:val="a3"/>
    <w:rsid w:val="00494D29"/>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494D29"/>
    <w:rPr>
      <w:rFonts w:ascii="Courier New" w:hAnsi="Courier New"/>
      <w:sz w:val="20"/>
    </w:rPr>
  </w:style>
  <w:style w:type="character" w:customStyle="1" w:styleId="3311">
    <w:name w:val="Знак3 Знак Знак Знак31"/>
    <w:locked/>
    <w:rsid w:val="00494D29"/>
    <w:rPr>
      <w:rFonts w:ascii="Arial" w:hAnsi="Arial"/>
      <w:b/>
      <w:kern w:val="32"/>
      <w:sz w:val="32"/>
    </w:rPr>
  </w:style>
  <w:style w:type="character" w:customStyle="1" w:styleId="353">
    <w:name w:val="Знак3 Знак Знак5 Знак Знак"/>
    <w:semiHidden/>
    <w:locked/>
    <w:rsid w:val="00494D29"/>
    <w:rPr>
      <w:rFonts w:ascii="Courier New" w:hAnsi="Courier New"/>
      <w:color w:val="000000"/>
      <w:sz w:val="24"/>
    </w:rPr>
  </w:style>
  <w:style w:type="paragraph" w:customStyle="1" w:styleId="3ff1">
    <w:name w:val="Без интервала3"/>
    <w:rsid w:val="00494D29"/>
    <w:pPr>
      <w:spacing w:after="0" w:line="240" w:lineRule="auto"/>
    </w:pPr>
    <w:rPr>
      <w:rFonts w:ascii="Calibri" w:eastAsia="Times New Roman" w:hAnsi="Calibri" w:cs="Times New Roman"/>
      <w:lang w:val="en-US"/>
    </w:rPr>
  </w:style>
  <w:style w:type="character" w:customStyle="1" w:styleId="172">
    <w:name w:val="Знак Знак172"/>
    <w:locked/>
    <w:rsid w:val="00494D29"/>
    <w:rPr>
      <w:sz w:val="16"/>
    </w:rPr>
  </w:style>
  <w:style w:type="paragraph" w:customStyle="1" w:styleId="233">
    <w:name w:val="Основной текст 23"/>
    <w:basedOn w:val="a3"/>
    <w:rsid w:val="00494D29"/>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494D29"/>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494D29"/>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494D29"/>
    <w:rPr>
      <w:rFonts w:ascii="Times New Roman" w:hAnsi="Times New Roman"/>
      <w:b/>
      <w:i/>
      <w:sz w:val="26"/>
    </w:rPr>
  </w:style>
  <w:style w:type="character" w:customStyle="1" w:styleId="Heading6Char1">
    <w:name w:val="Heading 6 Char1"/>
    <w:locked/>
    <w:rsid w:val="00494D29"/>
    <w:rPr>
      <w:rFonts w:ascii="Times New Roman" w:hAnsi="Times New Roman"/>
      <w:b/>
      <w:lang w:eastAsia="ru-RU"/>
    </w:rPr>
  </w:style>
  <w:style w:type="character" w:customStyle="1" w:styleId="Heading7Char1">
    <w:name w:val="Heading 7 Char1"/>
    <w:locked/>
    <w:rsid w:val="00494D29"/>
    <w:rPr>
      <w:rFonts w:ascii="Times New Roman" w:hAnsi="Times New Roman"/>
      <w:sz w:val="20"/>
      <w:lang w:eastAsia="ru-RU"/>
    </w:rPr>
  </w:style>
  <w:style w:type="character" w:customStyle="1" w:styleId="Heading8Char1">
    <w:name w:val="Heading 8 Char1"/>
    <w:locked/>
    <w:rsid w:val="00494D29"/>
    <w:rPr>
      <w:rFonts w:ascii="Calibri" w:hAnsi="Calibri"/>
      <w:i/>
      <w:sz w:val="24"/>
    </w:rPr>
  </w:style>
  <w:style w:type="character" w:customStyle="1" w:styleId="Heading9Char1">
    <w:name w:val="Heading 9 Char1"/>
    <w:locked/>
    <w:rsid w:val="00494D29"/>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494D29"/>
    <w:rPr>
      <w:rFonts w:ascii="Times New Roman" w:hAnsi="Times New Roman"/>
      <w:sz w:val="24"/>
    </w:rPr>
  </w:style>
  <w:style w:type="character" w:customStyle="1" w:styleId="BodyText3Char2">
    <w:name w:val="Body Text 3 Char2"/>
    <w:aliases w:val="Знак5 Char2"/>
    <w:locked/>
    <w:rsid w:val="00494D29"/>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494D29"/>
    <w:rPr>
      <w:rFonts w:ascii="Courier New" w:hAnsi="Courier New"/>
      <w:color w:val="000000"/>
      <w:sz w:val="24"/>
    </w:rPr>
  </w:style>
  <w:style w:type="character" w:customStyle="1" w:styleId="BodyTextFirstIndent2Char2">
    <w:name w:val="Body Text First Indent 2 Char2"/>
    <w:locked/>
    <w:rsid w:val="00494D29"/>
    <w:rPr>
      <w:rFonts w:ascii="Times New Roman" w:hAnsi="Times New Roman"/>
      <w:sz w:val="24"/>
      <w:lang w:eastAsia="ru-RU"/>
    </w:rPr>
  </w:style>
  <w:style w:type="character" w:customStyle="1" w:styleId="HTMLPreformattedChar1">
    <w:name w:val="HTML Preformatted Char1"/>
    <w:locked/>
    <w:rsid w:val="00494D29"/>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494D29"/>
    <w:rPr>
      <w:rFonts w:ascii="Cambria" w:hAnsi="Cambria"/>
      <w:b/>
      <w:kern w:val="32"/>
      <w:sz w:val="32"/>
    </w:rPr>
  </w:style>
  <w:style w:type="character" w:customStyle="1" w:styleId="Heading3Char2">
    <w:name w:val="Heading 3 Char2"/>
    <w:aliases w:val="Знак2 Char3,Heading 3 Char21"/>
    <w:locked/>
    <w:rsid w:val="00494D29"/>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494D29"/>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494D29"/>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494D29"/>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494D29"/>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494D29"/>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494D29"/>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494D29"/>
    <w:rPr>
      <w:sz w:val="24"/>
    </w:rPr>
  </w:style>
  <w:style w:type="character" w:customStyle="1" w:styleId="3120">
    <w:name w:val="Основной текст 3 Знак12"/>
    <w:aliases w:val="Знак5 Знак11"/>
    <w:rsid w:val="00494D29"/>
    <w:rPr>
      <w:sz w:val="16"/>
    </w:rPr>
  </w:style>
  <w:style w:type="character" w:customStyle="1" w:styleId="3140">
    <w:name w:val="Основной текст 3 Знак14"/>
    <w:aliases w:val="Знак5 Знак12,Знак5 Знак13"/>
    <w:semiHidden/>
    <w:rsid w:val="00494D29"/>
    <w:rPr>
      <w:sz w:val="16"/>
    </w:rPr>
  </w:style>
  <w:style w:type="character" w:customStyle="1" w:styleId="CommentSubjectChar3">
    <w:name w:val="Comment Subject Char3"/>
    <w:locked/>
    <w:rsid w:val="00494D29"/>
    <w:rPr>
      <w:sz w:val="16"/>
    </w:rPr>
  </w:style>
  <w:style w:type="character" w:customStyle="1" w:styleId="1200">
    <w:name w:val="Тема примечания Знак120"/>
    <w:semiHidden/>
    <w:rsid w:val="00494D29"/>
    <w:rPr>
      <w:rFonts w:ascii="Times New Roman" w:hAnsi="Times New Roman"/>
      <w:b/>
      <w:sz w:val="20"/>
      <w:lang w:val="ru-RU" w:eastAsia="ru-RU"/>
    </w:rPr>
  </w:style>
  <w:style w:type="character" w:customStyle="1" w:styleId="1190">
    <w:name w:val="Тема примечания Знак119"/>
    <w:semiHidden/>
    <w:rsid w:val="00494D29"/>
    <w:rPr>
      <w:rFonts w:ascii="Times New Roman" w:hAnsi="Times New Roman"/>
      <w:b/>
      <w:sz w:val="20"/>
      <w:lang w:val="ru-RU" w:eastAsia="ru-RU"/>
    </w:rPr>
  </w:style>
  <w:style w:type="character" w:customStyle="1" w:styleId="1180">
    <w:name w:val="Тема примечания Знак118"/>
    <w:semiHidden/>
    <w:rsid w:val="00494D29"/>
    <w:rPr>
      <w:rFonts w:ascii="Times New Roman" w:hAnsi="Times New Roman"/>
      <w:b/>
      <w:sz w:val="20"/>
      <w:lang w:val="ru-RU" w:eastAsia="ru-RU"/>
    </w:rPr>
  </w:style>
  <w:style w:type="character" w:customStyle="1" w:styleId="1170">
    <w:name w:val="Тема примечания Знак117"/>
    <w:rsid w:val="00494D29"/>
    <w:rPr>
      <w:rFonts w:ascii="Times New Roman" w:hAnsi="Times New Roman"/>
      <w:b/>
      <w:sz w:val="20"/>
      <w:lang w:val="ru-RU" w:eastAsia="ru-RU"/>
    </w:rPr>
  </w:style>
  <w:style w:type="character" w:customStyle="1" w:styleId="1160">
    <w:name w:val="Тема примечания Знак116"/>
    <w:semiHidden/>
    <w:rsid w:val="00494D29"/>
    <w:rPr>
      <w:rFonts w:ascii="Times New Roman" w:hAnsi="Times New Roman"/>
      <w:b/>
      <w:sz w:val="20"/>
      <w:lang w:val="ru-RU" w:eastAsia="ru-RU"/>
    </w:rPr>
  </w:style>
  <w:style w:type="character" w:customStyle="1" w:styleId="1150">
    <w:name w:val="Тема примечания Знак115"/>
    <w:semiHidden/>
    <w:rsid w:val="00494D29"/>
    <w:rPr>
      <w:rFonts w:ascii="Times New Roman" w:hAnsi="Times New Roman"/>
      <w:b/>
      <w:sz w:val="20"/>
      <w:lang w:val="ru-RU" w:eastAsia="ru-RU"/>
    </w:rPr>
  </w:style>
  <w:style w:type="character" w:customStyle="1" w:styleId="1140">
    <w:name w:val="Тема примечания Знак114"/>
    <w:semiHidden/>
    <w:rsid w:val="00494D29"/>
    <w:rPr>
      <w:rFonts w:ascii="Times New Roman" w:hAnsi="Times New Roman"/>
      <w:b/>
      <w:sz w:val="20"/>
      <w:lang w:val="ru-RU" w:eastAsia="ru-RU"/>
    </w:rPr>
  </w:style>
  <w:style w:type="character" w:customStyle="1" w:styleId="1130">
    <w:name w:val="Тема примечания Знак113"/>
    <w:semiHidden/>
    <w:rsid w:val="00494D29"/>
    <w:rPr>
      <w:rFonts w:ascii="Times New Roman" w:hAnsi="Times New Roman"/>
      <w:b/>
      <w:sz w:val="20"/>
      <w:lang w:val="ru-RU" w:eastAsia="ru-RU"/>
    </w:rPr>
  </w:style>
  <w:style w:type="character" w:customStyle="1" w:styleId="1120">
    <w:name w:val="Тема примечания Знак112"/>
    <w:semiHidden/>
    <w:rsid w:val="00494D29"/>
    <w:rPr>
      <w:rFonts w:ascii="Times New Roman" w:hAnsi="Times New Roman"/>
      <w:b/>
      <w:sz w:val="20"/>
      <w:lang w:val="ru-RU" w:eastAsia="ru-RU"/>
    </w:rPr>
  </w:style>
  <w:style w:type="character" w:customStyle="1" w:styleId="1112">
    <w:name w:val="Тема примечания Знак111"/>
    <w:rsid w:val="00494D29"/>
    <w:rPr>
      <w:rFonts w:ascii="Times New Roman" w:hAnsi="Times New Roman"/>
      <w:b/>
      <w:sz w:val="20"/>
      <w:lang w:val="ru-RU" w:eastAsia="ru-RU"/>
    </w:rPr>
  </w:style>
  <w:style w:type="character" w:customStyle="1" w:styleId="1101">
    <w:name w:val="Тема примечания Знак110"/>
    <w:semiHidden/>
    <w:rsid w:val="00494D29"/>
    <w:rPr>
      <w:rFonts w:ascii="Times New Roman" w:hAnsi="Times New Roman"/>
      <w:b/>
      <w:sz w:val="20"/>
      <w:lang w:val="ru-RU" w:eastAsia="ru-RU"/>
    </w:rPr>
  </w:style>
  <w:style w:type="character" w:customStyle="1" w:styleId="192">
    <w:name w:val="Тема примечания Знак19"/>
    <w:rsid w:val="00494D29"/>
    <w:rPr>
      <w:rFonts w:ascii="Times New Roman" w:hAnsi="Times New Roman"/>
      <w:b/>
      <w:sz w:val="20"/>
      <w:lang w:val="ru-RU" w:eastAsia="ru-RU"/>
    </w:rPr>
  </w:style>
  <w:style w:type="character" w:customStyle="1" w:styleId="182">
    <w:name w:val="Тема примечания Знак18"/>
    <w:semiHidden/>
    <w:rsid w:val="00494D29"/>
    <w:rPr>
      <w:rFonts w:ascii="Times New Roman" w:hAnsi="Times New Roman"/>
      <w:b/>
      <w:sz w:val="20"/>
      <w:lang w:val="ru-RU" w:eastAsia="ru-RU"/>
    </w:rPr>
  </w:style>
  <w:style w:type="character" w:customStyle="1" w:styleId="173">
    <w:name w:val="Тема примечания Знак17"/>
    <w:semiHidden/>
    <w:rsid w:val="00494D29"/>
    <w:rPr>
      <w:rFonts w:ascii="Times New Roman" w:hAnsi="Times New Roman"/>
      <w:b/>
      <w:sz w:val="20"/>
      <w:lang w:val="ru-RU" w:eastAsia="ru-RU"/>
    </w:rPr>
  </w:style>
  <w:style w:type="character" w:customStyle="1" w:styleId="163">
    <w:name w:val="Тема примечания Знак16"/>
    <w:semiHidden/>
    <w:rsid w:val="00494D29"/>
    <w:rPr>
      <w:rFonts w:ascii="Times New Roman" w:hAnsi="Times New Roman"/>
      <w:b/>
      <w:sz w:val="20"/>
      <w:lang w:val="ru-RU" w:eastAsia="ru-RU"/>
    </w:rPr>
  </w:style>
  <w:style w:type="character" w:customStyle="1" w:styleId="152">
    <w:name w:val="Тема примечания Знак15"/>
    <w:rsid w:val="00494D29"/>
    <w:rPr>
      <w:rFonts w:ascii="Times New Roman" w:hAnsi="Times New Roman"/>
      <w:b/>
      <w:sz w:val="20"/>
      <w:lang w:val="ru-RU" w:eastAsia="ru-RU"/>
    </w:rPr>
  </w:style>
  <w:style w:type="character" w:customStyle="1" w:styleId="146">
    <w:name w:val="Тема примечания Знак14"/>
    <w:semiHidden/>
    <w:rsid w:val="00494D29"/>
    <w:rPr>
      <w:rFonts w:ascii="Times New Roman" w:hAnsi="Times New Roman"/>
      <w:b/>
      <w:sz w:val="20"/>
      <w:lang w:val="ru-RU" w:eastAsia="ru-RU"/>
    </w:rPr>
  </w:style>
  <w:style w:type="character" w:customStyle="1" w:styleId="138">
    <w:name w:val="Тема примечания Знак13"/>
    <w:semiHidden/>
    <w:rsid w:val="00494D29"/>
    <w:rPr>
      <w:rFonts w:ascii="Times New Roman" w:hAnsi="Times New Roman"/>
      <w:b/>
      <w:sz w:val="20"/>
      <w:lang w:val="ru-RU" w:eastAsia="ru-RU"/>
    </w:rPr>
  </w:style>
  <w:style w:type="character" w:customStyle="1" w:styleId="12e">
    <w:name w:val="Тема примечания Знак12"/>
    <w:rsid w:val="00494D29"/>
    <w:rPr>
      <w:rFonts w:ascii="Times New Roman" w:hAnsi="Times New Roman"/>
      <w:b/>
      <w:sz w:val="20"/>
      <w:lang w:val="ru-RU" w:eastAsia="ru-RU"/>
    </w:rPr>
  </w:style>
  <w:style w:type="character" w:customStyle="1" w:styleId="11f2">
    <w:name w:val="Тема примечания Знак11"/>
    <w:rsid w:val="00494D29"/>
    <w:rPr>
      <w:b/>
      <w:lang w:val="ru-RU" w:eastAsia="ru-RU"/>
    </w:rPr>
  </w:style>
  <w:style w:type="character" w:customStyle="1" w:styleId="HTMLAddressChar2">
    <w:name w:val="HTML Address Char2"/>
    <w:locked/>
    <w:rsid w:val="00494D29"/>
    <w:rPr>
      <w:i/>
      <w:sz w:val="24"/>
      <w:lang w:eastAsia="ru-RU"/>
    </w:rPr>
  </w:style>
  <w:style w:type="character" w:customStyle="1" w:styleId="HTML120">
    <w:name w:val="Адрес HTML Знак120"/>
    <w:semiHidden/>
    <w:rsid w:val="00494D29"/>
    <w:rPr>
      <w:i/>
      <w:sz w:val="24"/>
    </w:rPr>
  </w:style>
  <w:style w:type="character" w:customStyle="1" w:styleId="HTML119">
    <w:name w:val="Адрес HTML Знак119"/>
    <w:semiHidden/>
    <w:rsid w:val="00494D29"/>
    <w:rPr>
      <w:i/>
      <w:sz w:val="24"/>
    </w:rPr>
  </w:style>
  <w:style w:type="character" w:customStyle="1" w:styleId="HTML118">
    <w:name w:val="Адрес HTML Знак118"/>
    <w:semiHidden/>
    <w:rsid w:val="00494D29"/>
    <w:rPr>
      <w:i/>
      <w:sz w:val="24"/>
    </w:rPr>
  </w:style>
  <w:style w:type="character" w:customStyle="1" w:styleId="HTML117">
    <w:name w:val="Адрес HTML Знак117"/>
    <w:rsid w:val="00494D29"/>
    <w:rPr>
      <w:i/>
      <w:sz w:val="24"/>
    </w:rPr>
  </w:style>
  <w:style w:type="character" w:customStyle="1" w:styleId="HTML116">
    <w:name w:val="Адрес HTML Знак116"/>
    <w:semiHidden/>
    <w:rsid w:val="00494D29"/>
    <w:rPr>
      <w:i/>
      <w:sz w:val="24"/>
    </w:rPr>
  </w:style>
  <w:style w:type="character" w:customStyle="1" w:styleId="HTML115">
    <w:name w:val="Адрес HTML Знак115"/>
    <w:semiHidden/>
    <w:rsid w:val="00494D29"/>
    <w:rPr>
      <w:i/>
      <w:sz w:val="24"/>
    </w:rPr>
  </w:style>
  <w:style w:type="character" w:customStyle="1" w:styleId="HTML114">
    <w:name w:val="Адрес HTML Знак114"/>
    <w:semiHidden/>
    <w:rsid w:val="00494D29"/>
    <w:rPr>
      <w:i/>
      <w:sz w:val="24"/>
    </w:rPr>
  </w:style>
  <w:style w:type="character" w:customStyle="1" w:styleId="HTML113">
    <w:name w:val="Адрес HTML Знак113"/>
    <w:semiHidden/>
    <w:rsid w:val="00494D29"/>
    <w:rPr>
      <w:i/>
      <w:sz w:val="24"/>
    </w:rPr>
  </w:style>
  <w:style w:type="character" w:customStyle="1" w:styleId="HTML112">
    <w:name w:val="Адрес HTML Знак112"/>
    <w:semiHidden/>
    <w:rsid w:val="00494D29"/>
    <w:rPr>
      <w:i/>
      <w:sz w:val="24"/>
    </w:rPr>
  </w:style>
  <w:style w:type="character" w:customStyle="1" w:styleId="HTML111">
    <w:name w:val="Адрес HTML Знак111"/>
    <w:rsid w:val="00494D29"/>
    <w:rPr>
      <w:i/>
      <w:sz w:val="24"/>
    </w:rPr>
  </w:style>
  <w:style w:type="character" w:customStyle="1" w:styleId="HTML110">
    <w:name w:val="Адрес HTML Знак110"/>
    <w:semiHidden/>
    <w:rsid w:val="00494D29"/>
    <w:rPr>
      <w:i/>
      <w:sz w:val="24"/>
    </w:rPr>
  </w:style>
  <w:style w:type="character" w:customStyle="1" w:styleId="HTML19">
    <w:name w:val="Адрес HTML Знак19"/>
    <w:rsid w:val="00494D29"/>
    <w:rPr>
      <w:i/>
      <w:sz w:val="24"/>
    </w:rPr>
  </w:style>
  <w:style w:type="character" w:customStyle="1" w:styleId="HTML18">
    <w:name w:val="Адрес HTML Знак18"/>
    <w:semiHidden/>
    <w:rsid w:val="00494D29"/>
    <w:rPr>
      <w:i/>
      <w:sz w:val="24"/>
    </w:rPr>
  </w:style>
  <w:style w:type="character" w:customStyle="1" w:styleId="HTML17">
    <w:name w:val="Адрес HTML Знак17"/>
    <w:semiHidden/>
    <w:rsid w:val="00494D29"/>
    <w:rPr>
      <w:i/>
      <w:sz w:val="24"/>
    </w:rPr>
  </w:style>
  <w:style w:type="character" w:customStyle="1" w:styleId="HTML16">
    <w:name w:val="Адрес HTML Знак16"/>
    <w:semiHidden/>
    <w:rsid w:val="00494D29"/>
    <w:rPr>
      <w:i/>
      <w:sz w:val="24"/>
    </w:rPr>
  </w:style>
  <w:style w:type="character" w:customStyle="1" w:styleId="HTML15">
    <w:name w:val="Адрес HTML Знак15"/>
    <w:rsid w:val="00494D29"/>
    <w:rPr>
      <w:i/>
      <w:sz w:val="24"/>
    </w:rPr>
  </w:style>
  <w:style w:type="character" w:customStyle="1" w:styleId="HTML14">
    <w:name w:val="Адрес HTML Знак14"/>
    <w:semiHidden/>
    <w:rsid w:val="00494D29"/>
    <w:rPr>
      <w:i/>
      <w:sz w:val="24"/>
    </w:rPr>
  </w:style>
  <w:style w:type="character" w:customStyle="1" w:styleId="HTML130">
    <w:name w:val="Адрес HTML Знак13"/>
    <w:semiHidden/>
    <w:rsid w:val="00494D29"/>
    <w:rPr>
      <w:i/>
      <w:sz w:val="24"/>
    </w:rPr>
  </w:style>
  <w:style w:type="character" w:customStyle="1" w:styleId="HTML121">
    <w:name w:val="Адрес HTML Знак12"/>
    <w:rsid w:val="00494D29"/>
    <w:rPr>
      <w:i/>
      <w:sz w:val="22"/>
    </w:rPr>
  </w:style>
  <w:style w:type="character" w:customStyle="1" w:styleId="1220">
    <w:name w:val="Знак1 Знак Знак22"/>
    <w:locked/>
    <w:rsid w:val="00494D29"/>
    <w:rPr>
      <w:sz w:val="24"/>
    </w:rPr>
  </w:style>
  <w:style w:type="character" w:customStyle="1" w:styleId="IntenseQuoteChar7">
    <w:name w:val="Intense Quote Char7"/>
    <w:locked/>
    <w:rsid w:val="00494D29"/>
    <w:rPr>
      <w:rFonts w:ascii="Calibri" w:hAnsi="Calibri"/>
      <w:b/>
      <w:i/>
      <w:color w:val="4F81BD"/>
      <w:sz w:val="24"/>
    </w:rPr>
  </w:style>
  <w:style w:type="character" w:customStyle="1" w:styleId="1250">
    <w:name w:val="Знак1 Знак Знак25"/>
    <w:locked/>
    <w:rsid w:val="00494D29"/>
    <w:rPr>
      <w:sz w:val="24"/>
    </w:rPr>
  </w:style>
  <w:style w:type="character" w:customStyle="1" w:styleId="1240">
    <w:name w:val="Знак1 Знак Знак24"/>
    <w:locked/>
    <w:rsid w:val="00494D29"/>
    <w:rPr>
      <w:sz w:val="24"/>
    </w:rPr>
  </w:style>
  <w:style w:type="character" w:customStyle="1" w:styleId="1230">
    <w:name w:val="Знак1 Знак Знак23"/>
    <w:locked/>
    <w:rsid w:val="00494D29"/>
    <w:rPr>
      <w:sz w:val="24"/>
    </w:rPr>
  </w:style>
  <w:style w:type="character" w:customStyle="1" w:styleId="1201">
    <w:name w:val="Выделенная цитата Знак120"/>
    <w:rsid w:val="00494D29"/>
    <w:rPr>
      <w:i/>
      <w:color w:val="5B9BD5"/>
      <w:sz w:val="24"/>
    </w:rPr>
  </w:style>
  <w:style w:type="character" w:customStyle="1" w:styleId="1191">
    <w:name w:val="Выделенная цитата Знак119"/>
    <w:rsid w:val="00494D29"/>
    <w:rPr>
      <w:i/>
      <w:color w:val="5B9BD5"/>
      <w:sz w:val="24"/>
    </w:rPr>
  </w:style>
  <w:style w:type="character" w:customStyle="1" w:styleId="1181">
    <w:name w:val="Выделенная цитата Знак118"/>
    <w:rsid w:val="00494D29"/>
    <w:rPr>
      <w:i/>
      <w:color w:val="5B9BD5"/>
      <w:sz w:val="24"/>
    </w:rPr>
  </w:style>
  <w:style w:type="character" w:customStyle="1" w:styleId="1171">
    <w:name w:val="Выделенная цитата Знак117"/>
    <w:rsid w:val="00494D29"/>
    <w:rPr>
      <w:i/>
      <w:color w:val="5B9BD5"/>
      <w:sz w:val="24"/>
    </w:rPr>
  </w:style>
  <w:style w:type="character" w:customStyle="1" w:styleId="1161">
    <w:name w:val="Выделенная цитата Знак116"/>
    <w:rsid w:val="00494D29"/>
    <w:rPr>
      <w:i/>
      <w:color w:val="5B9BD5"/>
      <w:sz w:val="24"/>
    </w:rPr>
  </w:style>
  <w:style w:type="character" w:customStyle="1" w:styleId="1151">
    <w:name w:val="Выделенная цитата Знак115"/>
    <w:rsid w:val="00494D29"/>
    <w:rPr>
      <w:i/>
      <w:color w:val="5B9BD5"/>
      <w:sz w:val="24"/>
    </w:rPr>
  </w:style>
  <w:style w:type="character" w:customStyle="1" w:styleId="1141">
    <w:name w:val="Выделенная цитата Знак114"/>
    <w:rsid w:val="00494D29"/>
    <w:rPr>
      <w:i/>
      <w:color w:val="5B9BD5"/>
      <w:sz w:val="24"/>
    </w:rPr>
  </w:style>
  <w:style w:type="character" w:customStyle="1" w:styleId="1131">
    <w:name w:val="Выделенная цитата Знак113"/>
    <w:rsid w:val="00494D29"/>
    <w:rPr>
      <w:i/>
      <w:color w:val="5B9BD5"/>
      <w:sz w:val="24"/>
    </w:rPr>
  </w:style>
  <w:style w:type="character" w:customStyle="1" w:styleId="1121">
    <w:name w:val="Выделенная цитата Знак112"/>
    <w:rsid w:val="00494D29"/>
    <w:rPr>
      <w:i/>
      <w:color w:val="5B9BD5"/>
      <w:sz w:val="24"/>
    </w:rPr>
  </w:style>
  <w:style w:type="character" w:customStyle="1" w:styleId="1113">
    <w:name w:val="Выделенная цитата Знак111"/>
    <w:rsid w:val="00494D29"/>
    <w:rPr>
      <w:i/>
      <w:color w:val="5B9BD5"/>
      <w:sz w:val="24"/>
    </w:rPr>
  </w:style>
  <w:style w:type="character" w:customStyle="1" w:styleId="1102">
    <w:name w:val="Выделенная цитата Знак110"/>
    <w:rsid w:val="00494D29"/>
    <w:rPr>
      <w:i/>
      <w:color w:val="5B9BD5"/>
      <w:sz w:val="24"/>
    </w:rPr>
  </w:style>
  <w:style w:type="character" w:customStyle="1" w:styleId="193">
    <w:name w:val="Выделенная цитата Знак19"/>
    <w:rsid w:val="00494D29"/>
    <w:rPr>
      <w:i/>
      <w:color w:val="5B9BD5"/>
      <w:sz w:val="24"/>
    </w:rPr>
  </w:style>
  <w:style w:type="character" w:customStyle="1" w:styleId="183">
    <w:name w:val="Выделенная цитата Знак18"/>
    <w:rsid w:val="00494D29"/>
    <w:rPr>
      <w:i/>
      <w:color w:val="5B9BD5"/>
      <w:sz w:val="24"/>
    </w:rPr>
  </w:style>
  <w:style w:type="character" w:customStyle="1" w:styleId="174">
    <w:name w:val="Выделенная цитата Знак17"/>
    <w:rsid w:val="00494D29"/>
    <w:rPr>
      <w:i/>
      <w:color w:val="5B9BD5"/>
      <w:sz w:val="24"/>
    </w:rPr>
  </w:style>
  <w:style w:type="character" w:customStyle="1" w:styleId="164">
    <w:name w:val="Выделенная цитата Знак16"/>
    <w:rsid w:val="00494D29"/>
    <w:rPr>
      <w:i/>
      <w:color w:val="5B9BD5"/>
      <w:sz w:val="24"/>
    </w:rPr>
  </w:style>
  <w:style w:type="character" w:customStyle="1" w:styleId="153">
    <w:name w:val="Выделенная цитата Знак15"/>
    <w:rsid w:val="00494D29"/>
    <w:rPr>
      <w:i/>
      <w:color w:val="5B9BD5"/>
      <w:sz w:val="24"/>
    </w:rPr>
  </w:style>
  <w:style w:type="character" w:customStyle="1" w:styleId="147">
    <w:name w:val="Выделенная цитата Знак14"/>
    <w:rsid w:val="00494D29"/>
    <w:rPr>
      <w:i/>
      <w:color w:val="5B9BD5"/>
      <w:sz w:val="24"/>
    </w:rPr>
  </w:style>
  <w:style w:type="character" w:customStyle="1" w:styleId="139">
    <w:name w:val="Выделенная цитата Знак13"/>
    <w:rsid w:val="00494D29"/>
    <w:rPr>
      <w:i/>
      <w:color w:val="5B9BD5"/>
      <w:sz w:val="24"/>
    </w:rPr>
  </w:style>
  <w:style w:type="character" w:customStyle="1" w:styleId="12f">
    <w:name w:val="Выделенная цитата Знак12"/>
    <w:rsid w:val="00494D29"/>
    <w:rPr>
      <w:i/>
      <w:color w:val="5B9BD5"/>
      <w:sz w:val="24"/>
    </w:rPr>
  </w:style>
  <w:style w:type="character" w:customStyle="1" w:styleId="3113">
    <w:name w:val="Основной текст 3 Знак11"/>
    <w:aliases w:val="Знак5 Знак25"/>
    <w:locked/>
    <w:rsid w:val="00494D29"/>
    <w:rPr>
      <w:rFonts w:ascii="Times New Roman" w:hAnsi="Times New Roman"/>
      <w:sz w:val="16"/>
      <w:lang w:val="ru-RU" w:eastAsia="ru-RU"/>
    </w:rPr>
  </w:style>
  <w:style w:type="character" w:customStyle="1" w:styleId="HTML11a">
    <w:name w:val="Адрес HTML Знак11"/>
    <w:rsid w:val="00494D29"/>
    <w:rPr>
      <w:rFonts w:ascii="Times New Roman" w:hAnsi="Times New Roman"/>
      <w:i/>
      <w:sz w:val="24"/>
    </w:rPr>
  </w:style>
  <w:style w:type="character" w:customStyle="1" w:styleId="1ffffffc">
    <w:name w:val="Без интервала Знак1"/>
    <w:link w:val="4d"/>
    <w:locked/>
    <w:rsid w:val="00494D29"/>
  </w:style>
  <w:style w:type="paragraph" w:customStyle="1" w:styleId="4d">
    <w:name w:val="Без интервала4"/>
    <w:link w:val="1ffffffc"/>
    <w:rsid w:val="00494D29"/>
    <w:pPr>
      <w:spacing w:after="0" w:line="240" w:lineRule="auto"/>
    </w:pPr>
  </w:style>
  <w:style w:type="character" w:customStyle="1" w:styleId="3114">
    <w:name w:val="Знак3 Знак Знак11"/>
    <w:aliases w:val="Знак3 Знак Знак Знак12"/>
    <w:locked/>
    <w:rsid w:val="00494D29"/>
    <w:rPr>
      <w:rFonts w:ascii="Arial" w:hAnsi="Arial"/>
      <w:b/>
      <w:i/>
      <w:sz w:val="28"/>
      <w:lang w:val="ru-RU" w:eastAsia="en-US"/>
    </w:rPr>
  </w:style>
  <w:style w:type="character" w:customStyle="1" w:styleId="11f3">
    <w:name w:val="Выделенная цитата Знак11"/>
    <w:rsid w:val="00494D29"/>
    <w:rPr>
      <w:b/>
      <w:i/>
      <w:color w:val="4F81BD"/>
      <w:sz w:val="24"/>
    </w:rPr>
  </w:style>
  <w:style w:type="character" w:customStyle="1" w:styleId="2115">
    <w:name w:val="Цитата 2 Знак11"/>
    <w:rsid w:val="00494D29"/>
    <w:rPr>
      <w:i/>
      <w:color w:val="404040"/>
      <w:sz w:val="24"/>
    </w:rPr>
  </w:style>
  <w:style w:type="character" w:customStyle="1" w:styleId="1ffffffd">
    <w:name w:val="Абзац списка Знак1"/>
    <w:locked/>
    <w:rsid w:val="00494D29"/>
    <w:rPr>
      <w:rFonts w:ascii="Times New Roman" w:hAnsi="Times New Roman"/>
      <w:sz w:val="24"/>
    </w:rPr>
  </w:style>
  <w:style w:type="character" w:customStyle="1" w:styleId="202">
    <w:name w:val="Знак Знак202"/>
    <w:rsid w:val="00494D29"/>
    <w:rPr>
      <w:rFonts w:ascii="Arial" w:hAnsi="Arial"/>
      <w:sz w:val="22"/>
    </w:rPr>
  </w:style>
  <w:style w:type="paragraph" w:customStyle="1" w:styleId="3ff2">
    <w:name w:val="Знак Знак Знак Знак Знак Знак3"/>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494D29"/>
    <w:rPr>
      <w:b/>
      <w:sz w:val="27"/>
      <w:lang w:val="ru-RU" w:eastAsia="ru-RU"/>
    </w:rPr>
  </w:style>
  <w:style w:type="character" w:customStyle="1" w:styleId="102">
    <w:name w:val="Знак Знак102"/>
    <w:locked/>
    <w:rsid w:val="00494D29"/>
    <w:rPr>
      <w:sz w:val="16"/>
      <w:lang w:val="ru-RU" w:eastAsia="ru-RU"/>
    </w:rPr>
  </w:style>
  <w:style w:type="character" w:customStyle="1" w:styleId="6120">
    <w:name w:val="Знак Знак612"/>
    <w:rsid w:val="00494D29"/>
    <w:rPr>
      <w:rFonts w:ascii="Arial" w:hAnsi="Arial"/>
      <w:b/>
      <w:i/>
      <w:sz w:val="28"/>
      <w:lang w:val="ru-RU" w:eastAsia="en-US"/>
    </w:rPr>
  </w:style>
  <w:style w:type="character" w:customStyle="1" w:styleId="1630">
    <w:name w:val="Знак Знак163"/>
    <w:locked/>
    <w:rsid w:val="00494D29"/>
    <w:rPr>
      <w:b/>
      <w:caps/>
      <w:sz w:val="24"/>
      <w:lang w:val="ru-RU" w:eastAsia="ru-RU"/>
    </w:rPr>
  </w:style>
  <w:style w:type="character" w:customStyle="1" w:styleId="4e">
    <w:name w:val="Знак Знак Знак4"/>
    <w:rsid w:val="00494D29"/>
    <w:rPr>
      <w:rFonts w:ascii="Times New Roman" w:hAnsi="Times New Roman"/>
      <w:b/>
      <w:caps/>
      <w:sz w:val="28"/>
    </w:rPr>
  </w:style>
  <w:style w:type="character" w:customStyle="1" w:styleId="2520">
    <w:name w:val="Знак Знак252"/>
    <w:rsid w:val="00494D29"/>
    <w:rPr>
      <w:rFonts w:ascii="Times New Roman" w:hAnsi="Times New Roman"/>
      <w:b/>
      <w:sz w:val="28"/>
    </w:rPr>
  </w:style>
  <w:style w:type="character" w:customStyle="1" w:styleId="2220">
    <w:name w:val="Знак Знак222"/>
    <w:rsid w:val="00494D29"/>
    <w:rPr>
      <w:rFonts w:ascii="Times New Roman" w:hAnsi="Times New Roman"/>
      <w:sz w:val="24"/>
    </w:rPr>
  </w:style>
  <w:style w:type="character" w:customStyle="1" w:styleId="1920">
    <w:name w:val="Знак Знак192"/>
    <w:rsid w:val="00494D29"/>
    <w:rPr>
      <w:rFonts w:ascii="Times New Roman" w:hAnsi="Times New Roman"/>
      <w:sz w:val="16"/>
      <w:lang w:eastAsia="ru-RU"/>
    </w:rPr>
  </w:style>
  <w:style w:type="character" w:customStyle="1" w:styleId="1820">
    <w:name w:val="Знак Знак182"/>
    <w:rsid w:val="00494D29"/>
    <w:rPr>
      <w:rFonts w:ascii="Courier New" w:hAnsi="Courier New"/>
    </w:rPr>
  </w:style>
  <w:style w:type="character" w:customStyle="1" w:styleId="1520">
    <w:name w:val="Знак Знак152"/>
    <w:rsid w:val="00494D29"/>
    <w:rPr>
      <w:b/>
      <w:sz w:val="28"/>
    </w:rPr>
  </w:style>
  <w:style w:type="character" w:customStyle="1" w:styleId="4120">
    <w:name w:val="Знак Знак412"/>
    <w:locked/>
    <w:rsid w:val="00494D29"/>
    <w:rPr>
      <w:rFonts w:ascii="Arial" w:hAnsi="Arial"/>
      <w:b/>
      <w:i/>
      <w:sz w:val="28"/>
      <w:lang w:val="ru-RU" w:eastAsia="en-US"/>
    </w:rPr>
  </w:style>
  <w:style w:type="character" w:customStyle="1" w:styleId="2330">
    <w:name w:val="Знак Знак23 Знак3"/>
    <w:aliases w:val="Знак Знак3 Знак3"/>
    <w:locked/>
    <w:rsid w:val="00494D29"/>
    <w:rPr>
      <w:rFonts w:ascii="Tahoma" w:hAnsi="Tahoma"/>
      <w:sz w:val="16"/>
    </w:rPr>
  </w:style>
  <w:style w:type="paragraph" w:customStyle="1" w:styleId="4f">
    <w:name w:val="Знак Знак Знак Знак Знак Знак Знак Знак Знак Знак Знак Знак Знак4"/>
    <w:basedOn w:val="a3"/>
    <w:rsid w:val="00494D29"/>
    <w:pPr>
      <w:spacing w:after="160" w:line="240" w:lineRule="exact"/>
    </w:pPr>
    <w:rPr>
      <w:rFonts w:ascii="Verdana" w:hAnsi="Verdana"/>
      <w:lang w:val="en-US" w:eastAsia="en-US"/>
    </w:rPr>
  </w:style>
  <w:style w:type="paragraph" w:customStyle="1" w:styleId="32a">
    <w:name w:val="Знак32"/>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494D29"/>
    <w:rPr>
      <w:b/>
      <w:caps/>
      <w:sz w:val="24"/>
      <w:lang w:val="ru-RU" w:eastAsia="ru-RU"/>
    </w:rPr>
  </w:style>
  <w:style w:type="character" w:customStyle="1" w:styleId="2ffff5">
    <w:name w:val="Без интервала Знак2"/>
    <w:locked/>
    <w:rsid w:val="00494D29"/>
    <w:rPr>
      <w:sz w:val="24"/>
      <w:lang w:eastAsia="en-US"/>
    </w:rPr>
  </w:style>
  <w:style w:type="character" w:customStyle="1" w:styleId="1122">
    <w:name w:val="Знак1 Знак Знак12"/>
    <w:locked/>
    <w:rsid w:val="00494D29"/>
    <w:rPr>
      <w:rFonts w:ascii="Times New Roman" w:hAnsi="Times New Roman"/>
      <w:sz w:val="24"/>
      <w:lang w:eastAsia="ru-RU"/>
    </w:rPr>
  </w:style>
  <w:style w:type="character" w:customStyle="1" w:styleId="462">
    <w:name w:val="Знак Знак462"/>
    <w:locked/>
    <w:rsid w:val="00494D29"/>
    <w:rPr>
      <w:b/>
      <w:sz w:val="27"/>
      <w:lang w:val="ru-RU" w:eastAsia="ru-RU"/>
    </w:rPr>
  </w:style>
  <w:style w:type="character" w:customStyle="1" w:styleId="482">
    <w:name w:val="Знак Знак482"/>
    <w:locked/>
    <w:rsid w:val="00494D29"/>
    <w:rPr>
      <w:b/>
      <w:sz w:val="27"/>
      <w:lang w:val="ru-RU" w:eastAsia="ru-RU"/>
    </w:rPr>
  </w:style>
  <w:style w:type="character" w:customStyle="1" w:styleId="442">
    <w:name w:val="Знак Знак442"/>
    <w:locked/>
    <w:rsid w:val="00494D29"/>
    <w:rPr>
      <w:sz w:val="24"/>
    </w:rPr>
  </w:style>
  <w:style w:type="character" w:customStyle="1" w:styleId="5120">
    <w:name w:val="Знак Знак512"/>
    <w:locked/>
    <w:rsid w:val="00494D29"/>
    <w:rPr>
      <w:b/>
      <w:sz w:val="27"/>
      <w:lang w:val="ru-RU" w:eastAsia="ru-RU"/>
    </w:rPr>
  </w:style>
  <w:style w:type="character" w:customStyle="1" w:styleId="432">
    <w:name w:val="Знак Знак432"/>
    <w:locked/>
    <w:rsid w:val="00494D29"/>
    <w:rPr>
      <w:color w:val="000000"/>
      <w:sz w:val="24"/>
      <w:lang w:eastAsia="ru-RU"/>
    </w:rPr>
  </w:style>
  <w:style w:type="character" w:customStyle="1" w:styleId="4220">
    <w:name w:val="Знак Знак422"/>
    <w:rsid w:val="00494D29"/>
    <w:rPr>
      <w:rFonts w:ascii="Times New Roman" w:hAnsi="Times New Roman"/>
      <w:sz w:val="16"/>
    </w:rPr>
  </w:style>
  <w:style w:type="character" w:customStyle="1" w:styleId="4920">
    <w:name w:val="Знак Знак492"/>
    <w:rsid w:val="00494D29"/>
    <w:rPr>
      <w:rFonts w:ascii="Times New Roman" w:hAnsi="Times New Roman"/>
      <w:b/>
      <w:caps/>
      <w:sz w:val="24"/>
      <w:lang w:eastAsia="ru-RU"/>
    </w:rPr>
  </w:style>
  <w:style w:type="character" w:customStyle="1" w:styleId="472">
    <w:name w:val="Знак Знак472"/>
    <w:rsid w:val="00494D29"/>
    <w:rPr>
      <w:rFonts w:ascii="Times New Roman" w:hAnsi="Times New Roman"/>
      <w:b/>
      <w:sz w:val="27"/>
      <w:lang w:eastAsia="ru-RU"/>
    </w:rPr>
  </w:style>
  <w:style w:type="character" w:customStyle="1" w:styleId="452">
    <w:name w:val="Знак Знак452"/>
    <w:rsid w:val="00494D29"/>
    <w:rPr>
      <w:rFonts w:ascii="Times New Roman" w:hAnsi="Times New Roman"/>
      <w:b/>
      <w:i/>
      <w:sz w:val="26"/>
      <w:lang w:eastAsia="ru-RU"/>
    </w:rPr>
  </w:style>
  <w:style w:type="character" w:customStyle="1" w:styleId="5020">
    <w:name w:val="Знак Знак502"/>
    <w:locked/>
    <w:rsid w:val="00494D29"/>
    <w:rPr>
      <w:b/>
      <w:sz w:val="28"/>
      <w:lang w:val="ru-RU" w:eastAsia="ru-RU"/>
    </w:rPr>
  </w:style>
  <w:style w:type="character" w:customStyle="1" w:styleId="522">
    <w:name w:val="Знак Знак522"/>
    <w:rsid w:val="00494D29"/>
    <w:rPr>
      <w:rFonts w:ascii="Arial" w:hAnsi="Arial"/>
      <w:b/>
      <w:i/>
      <w:sz w:val="28"/>
    </w:rPr>
  </w:style>
  <w:style w:type="character" w:customStyle="1" w:styleId="5121">
    <w:name w:val="Знак5 Знак Знак12"/>
    <w:locked/>
    <w:rsid w:val="00494D29"/>
    <w:rPr>
      <w:sz w:val="16"/>
      <w:lang w:val="ru-RU" w:eastAsia="ru-RU"/>
    </w:rPr>
  </w:style>
  <w:style w:type="character" w:customStyle="1" w:styleId="624">
    <w:name w:val="Знак6 Знак Знак2"/>
    <w:rsid w:val="00494D29"/>
    <w:rPr>
      <w:sz w:val="24"/>
      <w:lang w:val="ru-RU" w:eastAsia="ru-RU"/>
    </w:rPr>
  </w:style>
  <w:style w:type="character" w:customStyle="1" w:styleId="UnresolvedMention">
    <w:name w:val="Unresolved Mention"/>
    <w:semiHidden/>
    <w:rsid w:val="00494D29"/>
    <w:rPr>
      <w:color w:val="605E5C"/>
      <w:shd w:val="clear" w:color="auto" w:fill="E1DFDD"/>
    </w:rPr>
  </w:style>
  <w:style w:type="character" w:customStyle="1" w:styleId="203">
    <w:name w:val="Знак Знак203"/>
    <w:rsid w:val="00494D29"/>
    <w:rPr>
      <w:rFonts w:ascii="Arial" w:hAnsi="Arial"/>
      <w:sz w:val="22"/>
    </w:rPr>
  </w:style>
  <w:style w:type="paragraph" w:customStyle="1" w:styleId="4f0">
    <w:name w:val="Знак Знак Знак Знак Знак Знак4"/>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494D29"/>
    <w:rPr>
      <w:sz w:val="16"/>
      <w:lang w:val="ru-RU" w:eastAsia="ru-RU"/>
    </w:rPr>
  </w:style>
  <w:style w:type="character" w:customStyle="1" w:styleId="1430">
    <w:name w:val="Знак Знак143"/>
    <w:locked/>
    <w:rsid w:val="00494D29"/>
    <w:rPr>
      <w:b/>
      <w:sz w:val="27"/>
      <w:lang w:val="ru-RU" w:eastAsia="ru-RU"/>
    </w:rPr>
  </w:style>
  <w:style w:type="character" w:customStyle="1" w:styleId="103">
    <w:name w:val="Знак Знак103"/>
    <w:locked/>
    <w:rsid w:val="00494D29"/>
    <w:rPr>
      <w:sz w:val="16"/>
      <w:lang w:val="ru-RU" w:eastAsia="ru-RU"/>
    </w:rPr>
  </w:style>
  <w:style w:type="character" w:customStyle="1" w:styleId="6130">
    <w:name w:val="Знак Знак613"/>
    <w:rsid w:val="00494D29"/>
    <w:rPr>
      <w:rFonts w:ascii="Arial" w:hAnsi="Arial"/>
      <w:b/>
      <w:i/>
      <w:sz w:val="28"/>
      <w:lang w:val="ru-RU" w:eastAsia="en-US"/>
    </w:rPr>
  </w:style>
  <w:style w:type="character" w:customStyle="1" w:styleId="1640">
    <w:name w:val="Знак Знак164"/>
    <w:locked/>
    <w:rsid w:val="00494D29"/>
    <w:rPr>
      <w:b/>
      <w:caps/>
      <w:sz w:val="24"/>
      <w:lang w:val="ru-RU" w:eastAsia="ru-RU"/>
    </w:rPr>
  </w:style>
  <w:style w:type="character" w:customStyle="1" w:styleId="5b">
    <w:name w:val="Знак Знак Знак5"/>
    <w:rsid w:val="00494D29"/>
    <w:rPr>
      <w:rFonts w:ascii="Times New Roman" w:hAnsi="Times New Roman"/>
      <w:b/>
      <w:caps/>
      <w:sz w:val="28"/>
    </w:rPr>
  </w:style>
  <w:style w:type="character" w:customStyle="1" w:styleId="253">
    <w:name w:val="Знак Знак253"/>
    <w:rsid w:val="00494D29"/>
    <w:rPr>
      <w:rFonts w:ascii="Times New Roman" w:hAnsi="Times New Roman"/>
      <w:b/>
      <w:sz w:val="28"/>
    </w:rPr>
  </w:style>
  <w:style w:type="character" w:customStyle="1" w:styleId="2230">
    <w:name w:val="Знак Знак223"/>
    <w:rsid w:val="00494D29"/>
    <w:rPr>
      <w:rFonts w:ascii="Times New Roman" w:hAnsi="Times New Roman"/>
      <w:sz w:val="24"/>
    </w:rPr>
  </w:style>
  <w:style w:type="character" w:customStyle="1" w:styleId="1930">
    <w:name w:val="Знак Знак193"/>
    <w:rsid w:val="00494D29"/>
    <w:rPr>
      <w:rFonts w:ascii="Times New Roman" w:hAnsi="Times New Roman"/>
      <w:sz w:val="16"/>
      <w:lang w:eastAsia="ru-RU"/>
    </w:rPr>
  </w:style>
  <w:style w:type="character" w:customStyle="1" w:styleId="1830">
    <w:name w:val="Знак Знак183"/>
    <w:rsid w:val="00494D29"/>
    <w:rPr>
      <w:rFonts w:ascii="Courier New" w:hAnsi="Courier New"/>
    </w:rPr>
  </w:style>
  <w:style w:type="character" w:customStyle="1" w:styleId="1730">
    <w:name w:val="Знак Знак173"/>
    <w:rsid w:val="00494D29"/>
    <w:rPr>
      <w:rFonts w:ascii="Times New Roman" w:hAnsi="Times New Roman"/>
      <w:sz w:val="24"/>
    </w:rPr>
  </w:style>
  <w:style w:type="character" w:customStyle="1" w:styleId="1530">
    <w:name w:val="Знак Знак153"/>
    <w:rsid w:val="00494D29"/>
    <w:rPr>
      <w:b/>
      <w:sz w:val="28"/>
    </w:rPr>
  </w:style>
  <w:style w:type="character" w:customStyle="1" w:styleId="4130">
    <w:name w:val="Знак Знак413"/>
    <w:locked/>
    <w:rsid w:val="00494D29"/>
    <w:rPr>
      <w:rFonts w:ascii="Arial" w:hAnsi="Arial"/>
      <w:b/>
      <w:i/>
      <w:sz w:val="28"/>
      <w:lang w:val="ru-RU" w:eastAsia="en-US"/>
    </w:rPr>
  </w:style>
  <w:style w:type="character" w:customStyle="1" w:styleId="2340">
    <w:name w:val="Знак Знак23 Знак4"/>
    <w:aliases w:val="Знак Знак3 Знак4"/>
    <w:locked/>
    <w:rsid w:val="00494D29"/>
    <w:rPr>
      <w:rFonts w:ascii="Tahoma" w:hAnsi="Tahoma"/>
      <w:sz w:val="16"/>
    </w:rPr>
  </w:style>
  <w:style w:type="paragraph" w:customStyle="1" w:styleId="5c">
    <w:name w:val="Знак Знак Знак Знак Знак Знак Знак Знак Знак Знак Знак Знак Знак5"/>
    <w:basedOn w:val="a3"/>
    <w:rsid w:val="00494D29"/>
    <w:pPr>
      <w:spacing w:after="160" w:line="240" w:lineRule="exact"/>
    </w:pPr>
    <w:rPr>
      <w:rFonts w:ascii="Verdana" w:hAnsi="Verdana"/>
      <w:lang w:val="en-US" w:eastAsia="en-US"/>
    </w:rPr>
  </w:style>
  <w:style w:type="paragraph" w:customStyle="1" w:styleId="332">
    <w:name w:val="Знак33"/>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494D29"/>
    <w:rPr>
      <w:b/>
      <w:caps/>
      <w:sz w:val="24"/>
      <w:lang w:val="ru-RU" w:eastAsia="ru-RU"/>
    </w:rPr>
  </w:style>
  <w:style w:type="character" w:customStyle="1" w:styleId="3ff3">
    <w:name w:val="Без интервала Знак3"/>
    <w:locked/>
    <w:rsid w:val="00494D29"/>
    <w:rPr>
      <w:sz w:val="24"/>
      <w:lang w:eastAsia="en-US"/>
    </w:rPr>
  </w:style>
  <w:style w:type="character" w:customStyle="1" w:styleId="1132">
    <w:name w:val="Знак1 Знак Знак13"/>
    <w:locked/>
    <w:rsid w:val="00494D29"/>
    <w:rPr>
      <w:rFonts w:ascii="Times New Roman" w:hAnsi="Times New Roman"/>
      <w:sz w:val="24"/>
      <w:lang w:eastAsia="ru-RU"/>
    </w:rPr>
  </w:style>
  <w:style w:type="character" w:customStyle="1" w:styleId="463">
    <w:name w:val="Знак Знак463"/>
    <w:locked/>
    <w:rsid w:val="00494D29"/>
    <w:rPr>
      <w:b/>
      <w:sz w:val="27"/>
      <w:lang w:val="ru-RU" w:eastAsia="ru-RU"/>
    </w:rPr>
  </w:style>
  <w:style w:type="character" w:customStyle="1" w:styleId="483">
    <w:name w:val="Знак Знак483"/>
    <w:locked/>
    <w:rsid w:val="00494D29"/>
    <w:rPr>
      <w:b/>
      <w:sz w:val="27"/>
      <w:lang w:val="ru-RU" w:eastAsia="ru-RU"/>
    </w:rPr>
  </w:style>
  <w:style w:type="character" w:customStyle="1" w:styleId="443">
    <w:name w:val="Знак Знак443"/>
    <w:locked/>
    <w:rsid w:val="00494D29"/>
    <w:rPr>
      <w:sz w:val="24"/>
    </w:rPr>
  </w:style>
  <w:style w:type="character" w:customStyle="1" w:styleId="5130">
    <w:name w:val="Знак Знак513"/>
    <w:locked/>
    <w:rsid w:val="00494D29"/>
    <w:rPr>
      <w:b/>
      <w:sz w:val="27"/>
      <w:lang w:val="ru-RU" w:eastAsia="ru-RU"/>
    </w:rPr>
  </w:style>
  <w:style w:type="character" w:customStyle="1" w:styleId="433">
    <w:name w:val="Знак Знак433"/>
    <w:locked/>
    <w:rsid w:val="00494D29"/>
    <w:rPr>
      <w:color w:val="000000"/>
      <w:sz w:val="24"/>
      <w:lang w:eastAsia="ru-RU"/>
    </w:rPr>
  </w:style>
  <w:style w:type="character" w:customStyle="1" w:styleId="423">
    <w:name w:val="Знак Знак423"/>
    <w:rsid w:val="00494D29"/>
    <w:rPr>
      <w:rFonts w:ascii="Times New Roman" w:hAnsi="Times New Roman"/>
      <w:sz w:val="16"/>
    </w:rPr>
  </w:style>
  <w:style w:type="character" w:customStyle="1" w:styleId="493">
    <w:name w:val="Знак Знак493"/>
    <w:rsid w:val="00494D29"/>
    <w:rPr>
      <w:rFonts w:ascii="Times New Roman" w:hAnsi="Times New Roman"/>
      <w:b/>
      <w:caps/>
      <w:sz w:val="24"/>
      <w:lang w:eastAsia="ru-RU"/>
    </w:rPr>
  </w:style>
  <w:style w:type="character" w:customStyle="1" w:styleId="473">
    <w:name w:val="Знак Знак473"/>
    <w:rsid w:val="00494D29"/>
    <w:rPr>
      <w:rFonts w:ascii="Times New Roman" w:hAnsi="Times New Roman"/>
      <w:b/>
      <w:sz w:val="27"/>
      <w:lang w:eastAsia="ru-RU"/>
    </w:rPr>
  </w:style>
  <w:style w:type="character" w:customStyle="1" w:styleId="453">
    <w:name w:val="Знак Знак453"/>
    <w:rsid w:val="00494D29"/>
    <w:rPr>
      <w:rFonts w:ascii="Times New Roman" w:hAnsi="Times New Roman"/>
      <w:b/>
      <w:i/>
      <w:sz w:val="26"/>
      <w:lang w:eastAsia="ru-RU"/>
    </w:rPr>
  </w:style>
  <w:style w:type="character" w:customStyle="1" w:styleId="503">
    <w:name w:val="Знак Знак503"/>
    <w:locked/>
    <w:rsid w:val="00494D29"/>
    <w:rPr>
      <w:b/>
      <w:sz w:val="28"/>
      <w:lang w:val="ru-RU" w:eastAsia="ru-RU"/>
    </w:rPr>
  </w:style>
  <w:style w:type="character" w:customStyle="1" w:styleId="523">
    <w:name w:val="Знак Знак523"/>
    <w:rsid w:val="00494D29"/>
    <w:rPr>
      <w:rFonts w:ascii="Arial" w:hAnsi="Arial"/>
      <w:b/>
      <w:i/>
      <w:sz w:val="28"/>
    </w:rPr>
  </w:style>
  <w:style w:type="character" w:customStyle="1" w:styleId="5131">
    <w:name w:val="Знак5 Знак Знак13"/>
    <w:locked/>
    <w:rsid w:val="00494D29"/>
    <w:rPr>
      <w:sz w:val="16"/>
      <w:lang w:val="ru-RU" w:eastAsia="ru-RU"/>
    </w:rPr>
  </w:style>
  <w:style w:type="character" w:customStyle="1" w:styleId="632">
    <w:name w:val="Знак6 Знак Знак3"/>
    <w:rsid w:val="00494D29"/>
    <w:rPr>
      <w:sz w:val="24"/>
      <w:lang w:val="ru-RU" w:eastAsia="ru-RU"/>
    </w:rPr>
  </w:style>
  <w:style w:type="paragraph" w:customStyle="1" w:styleId="5d">
    <w:name w:val="Знак Знак Знак Знак Знак Знак5"/>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494D29"/>
    <w:rPr>
      <w:sz w:val="16"/>
      <w:lang w:val="ru-RU" w:eastAsia="ru-RU"/>
    </w:rPr>
  </w:style>
  <w:style w:type="character" w:customStyle="1" w:styleId="1440">
    <w:name w:val="Знак Знак144"/>
    <w:locked/>
    <w:rsid w:val="00494D29"/>
    <w:rPr>
      <w:b/>
      <w:sz w:val="27"/>
      <w:lang w:val="ru-RU" w:eastAsia="ru-RU"/>
    </w:rPr>
  </w:style>
  <w:style w:type="character" w:customStyle="1" w:styleId="104">
    <w:name w:val="Знак Знак104"/>
    <w:locked/>
    <w:rsid w:val="00494D29"/>
    <w:rPr>
      <w:sz w:val="16"/>
      <w:lang w:val="ru-RU" w:eastAsia="ru-RU"/>
    </w:rPr>
  </w:style>
  <w:style w:type="character" w:customStyle="1" w:styleId="6140">
    <w:name w:val="Знак Знак614"/>
    <w:rsid w:val="00494D29"/>
    <w:rPr>
      <w:rFonts w:ascii="Arial" w:hAnsi="Arial"/>
      <w:b/>
      <w:i/>
      <w:sz w:val="28"/>
      <w:lang w:val="ru-RU" w:eastAsia="en-US"/>
    </w:rPr>
  </w:style>
  <w:style w:type="character" w:customStyle="1" w:styleId="165">
    <w:name w:val="Знак Знак165"/>
    <w:locked/>
    <w:rsid w:val="00494D29"/>
    <w:rPr>
      <w:b/>
      <w:caps/>
      <w:sz w:val="24"/>
      <w:lang w:val="ru-RU" w:eastAsia="ru-RU"/>
    </w:rPr>
  </w:style>
  <w:style w:type="character" w:customStyle="1" w:styleId="6d">
    <w:name w:val="Знак Знак Знак6"/>
    <w:rsid w:val="00494D29"/>
    <w:rPr>
      <w:rFonts w:ascii="Times New Roman" w:hAnsi="Times New Roman"/>
      <w:b/>
      <w:caps/>
      <w:sz w:val="28"/>
    </w:rPr>
  </w:style>
  <w:style w:type="character" w:customStyle="1" w:styleId="254">
    <w:name w:val="Знак Знак254"/>
    <w:rsid w:val="00494D29"/>
    <w:rPr>
      <w:rFonts w:ascii="Times New Roman" w:hAnsi="Times New Roman"/>
      <w:b/>
      <w:sz w:val="28"/>
    </w:rPr>
  </w:style>
  <w:style w:type="character" w:customStyle="1" w:styleId="2240">
    <w:name w:val="Знак Знак224"/>
    <w:rsid w:val="00494D29"/>
    <w:rPr>
      <w:rFonts w:ascii="Times New Roman" w:hAnsi="Times New Roman"/>
      <w:sz w:val="24"/>
    </w:rPr>
  </w:style>
  <w:style w:type="character" w:customStyle="1" w:styleId="204">
    <w:name w:val="Знак Знак204"/>
    <w:rsid w:val="00494D29"/>
    <w:rPr>
      <w:rFonts w:ascii="Arial" w:hAnsi="Arial"/>
      <w:sz w:val="22"/>
    </w:rPr>
  </w:style>
  <w:style w:type="character" w:customStyle="1" w:styleId="194">
    <w:name w:val="Знак Знак194"/>
    <w:rsid w:val="00494D29"/>
    <w:rPr>
      <w:rFonts w:ascii="Times New Roman" w:hAnsi="Times New Roman"/>
      <w:sz w:val="16"/>
      <w:lang w:eastAsia="ru-RU"/>
    </w:rPr>
  </w:style>
  <w:style w:type="character" w:customStyle="1" w:styleId="184">
    <w:name w:val="Знак Знак184"/>
    <w:rsid w:val="00494D29"/>
    <w:rPr>
      <w:rFonts w:ascii="Courier New" w:hAnsi="Courier New"/>
    </w:rPr>
  </w:style>
  <w:style w:type="character" w:customStyle="1" w:styleId="1740">
    <w:name w:val="Знак Знак174"/>
    <w:rsid w:val="00494D29"/>
    <w:rPr>
      <w:rFonts w:ascii="Times New Roman" w:hAnsi="Times New Roman"/>
      <w:sz w:val="24"/>
    </w:rPr>
  </w:style>
  <w:style w:type="character" w:customStyle="1" w:styleId="154">
    <w:name w:val="Знак Знак154"/>
    <w:rsid w:val="00494D29"/>
    <w:rPr>
      <w:b/>
      <w:sz w:val="28"/>
    </w:rPr>
  </w:style>
  <w:style w:type="character" w:customStyle="1" w:styleId="4140">
    <w:name w:val="Знак Знак414"/>
    <w:locked/>
    <w:rsid w:val="00494D29"/>
    <w:rPr>
      <w:rFonts w:ascii="Arial" w:hAnsi="Arial"/>
      <w:b/>
      <w:i/>
      <w:sz w:val="28"/>
      <w:lang w:val="ru-RU" w:eastAsia="en-US"/>
    </w:rPr>
  </w:style>
  <w:style w:type="character" w:customStyle="1" w:styleId="235">
    <w:name w:val="Знак Знак23 Знак5"/>
    <w:aliases w:val="Знак Знак3 Знак5"/>
    <w:locked/>
    <w:rsid w:val="00494D29"/>
    <w:rPr>
      <w:rFonts w:ascii="Tahoma" w:hAnsi="Tahoma"/>
      <w:sz w:val="16"/>
    </w:rPr>
  </w:style>
  <w:style w:type="paragraph" w:customStyle="1" w:styleId="6e">
    <w:name w:val="Знак Знак Знак Знак Знак Знак Знак Знак Знак Знак Знак Знак Знак6"/>
    <w:basedOn w:val="a3"/>
    <w:rsid w:val="00494D29"/>
    <w:pPr>
      <w:spacing w:after="160" w:line="240" w:lineRule="exact"/>
    </w:pPr>
    <w:rPr>
      <w:rFonts w:ascii="Verdana" w:hAnsi="Verdana"/>
      <w:lang w:val="en-US" w:eastAsia="en-US"/>
    </w:rPr>
  </w:style>
  <w:style w:type="paragraph" w:customStyle="1" w:styleId="344">
    <w:name w:val="Знак34"/>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494D29"/>
    <w:rPr>
      <w:b/>
      <w:caps/>
      <w:sz w:val="24"/>
      <w:lang w:val="ru-RU" w:eastAsia="ru-RU"/>
    </w:rPr>
  </w:style>
  <w:style w:type="character" w:customStyle="1" w:styleId="4f1">
    <w:name w:val="Без интервала Знак4"/>
    <w:locked/>
    <w:rsid w:val="00494D29"/>
    <w:rPr>
      <w:sz w:val="24"/>
      <w:lang w:eastAsia="en-US"/>
    </w:rPr>
  </w:style>
  <w:style w:type="character" w:customStyle="1" w:styleId="1142">
    <w:name w:val="Знак1 Знак Знак14"/>
    <w:locked/>
    <w:rsid w:val="00494D29"/>
    <w:rPr>
      <w:rFonts w:ascii="Times New Roman" w:hAnsi="Times New Roman"/>
      <w:sz w:val="24"/>
      <w:lang w:eastAsia="ru-RU"/>
    </w:rPr>
  </w:style>
  <w:style w:type="character" w:customStyle="1" w:styleId="464">
    <w:name w:val="Знак Знак464"/>
    <w:locked/>
    <w:rsid w:val="00494D29"/>
    <w:rPr>
      <w:b/>
      <w:sz w:val="27"/>
      <w:lang w:val="ru-RU" w:eastAsia="ru-RU"/>
    </w:rPr>
  </w:style>
  <w:style w:type="character" w:customStyle="1" w:styleId="484">
    <w:name w:val="Знак Знак484"/>
    <w:locked/>
    <w:rsid w:val="00494D29"/>
    <w:rPr>
      <w:b/>
      <w:sz w:val="27"/>
      <w:lang w:val="ru-RU" w:eastAsia="ru-RU"/>
    </w:rPr>
  </w:style>
  <w:style w:type="character" w:customStyle="1" w:styleId="444">
    <w:name w:val="Знак Знак444"/>
    <w:locked/>
    <w:rsid w:val="00494D29"/>
    <w:rPr>
      <w:sz w:val="24"/>
    </w:rPr>
  </w:style>
  <w:style w:type="character" w:customStyle="1" w:styleId="5140">
    <w:name w:val="Знак Знак514"/>
    <w:locked/>
    <w:rsid w:val="00494D29"/>
    <w:rPr>
      <w:b/>
      <w:sz w:val="27"/>
      <w:lang w:val="ru-RU" w:eastAsia="ru-RU"/>
    </w:rPr>
  </w:style>
  <w:style w:type="character" w:customStyle="1" w:styleId="434">
    <w:name w:val="Знак Знак434"/>
    <w:locked/>
    <w:rsid w:val="00494D29"/>
    <w:rPr>
      <w:color w:val="000000"/>
      <w:sz w:val="24"/>
      <w:lang w:eastAsia="ru-RU"/>
    </w:rPr>
  </w:style>
  <w:style w:type="character" w:customStyle="1" w:styleId="424">
    <w:name w:val="Знак Знак424"/>
    <w:rsid w:val="00494D29"/>
    <w:rPr>
      <w:rFonts w:ascii="Times New Roman" w:hAnsi="Times New Roman"/>
      <w:sz w:val="16"/>
    </w:rPr>
  </w:style>
  <w:style w:type="character" w:customStyle="1" w:styleId="494">
    <w:name w:val="Знак Знак494"/>
    <w:rsid w:val="00494D29"/>
    <w:rPr>
      <w:rFonts w:ascii="Times New Roman" w:hAnsi="Times New Roman"/>
      <w:b/>
      <w:caps/>
      <w:sz w:val="24"/>
      <w:lang w:eastAsia="ru-RU"/>
    </w:rPr>
  </w:style>
  <w:style w:type="character" w:customStyle="1" w:styleId="474">
    <w:name w:val="Знак Знак474"/>
    <w:rsid w:val="00494D29"/>
    <w:rPr>
      <w:rFonts w:ascii="Times New Roman" w:hAnsi="Times New Roman"/>
      <w:b/>
      <w:sz w:val="27"/>
      <w:lang w:eastAsia="ru-RU"/>
    </w:rPr>
  </w:style>
  <w:style w:type="character" w:customStyle="1" w:styleId="454">
    <w:name w:val="Знак Знак454"/>
    <w:rsid w:val="00494D29"/>
    <w:rPr>
      <w:rFonts w:ascii="Times New Roman" w:hAnsi="Times New Roman"/>
      <w:b/>
      <w:i/>
      <w:sz w:val="26"/>
      <w:lang w:eastAsia="ru-RU"/>
    </w:rPr>
  </w:style>
  <w:style w:type="character" w:customStyle="1" w:styleId="552">
    <w:name w:val="Знак5 Знак Знак5"/>
    <w:locked/>
    <w:rsid w:val="00494D29"/>
    <w:rPr>
      <w:sz w:val="16"/>
    </w:rPr>
  </w:style>
  <w:style w:type="character" w:customStyle="1" w:styleId="504">
    <w:name w:val="Знак Знак504"/>
    <w:locked/>
    <w:rsid w:val="00494D29"/>
    <w:rPr>
      <w:b/>
      <w:sz w:val="28"/>
      <w:lang w:val="ru-RU" w:eastAsia="ru-RU"/>
    </w:rPr>
  </w:style>
  <w:style w:type="character" w:customStyle="1" w:styleId="524">
    <w:name w:val="Знак Знак524"/>
    <w:rsid w:val="00494D29"/>
    <w:rPr>
      <w:rFonts w:ascii="Arial" w:hAnsi="Arial"/>
      <w:b/>
      <w:i/>
      <w:sz w:val="28"/>
    </w:rPr>
  </w:style>
  <w:style w:type="character" w:customStyle="1" w:styleId="5141">
    <w:name w:val="Знак5 Знак Знак14"/>
    <w:locked/>
    <w:rsid w:val="00494D29"/>
    <w:rPr>
      <w:sz w:val="16"/>
      <w:lang w:val="ru-RU" w:eastAsia="ru-RU"/>
    </w:rPr>
  </w:style>
  <w:style w:type="character" w:customStyle="1" w:styleId="642">
    <w:name w:val="Знак6 Знак Знак4"/>
    <w:rsid w:val="00494D29"/>
    <w:rPr>
      <w:sz w:val="24"/>
      <w:lang w:val="ru-RU" w:eastAsia="ru-RU"/>
    </w:rPr>
  </w:style>
  <w:style w:type="character" w:customStyle="1" w:styleId="205">
    <w:name w:val="Знак Знак205"/>
    <w:rsid w:val="00494D29"/>
    <w:rPr>
      <w:rFonts w:ascii="Arial" w:hAnsi="Arial"/>
      <w:sz w:val="22"/>
    </w:rPr>
  </w:style>
  <w:style w:type="character" w:customStyle="1" w:styleId="206">
    <w:name w:val="Знак Знак206"/>
    <w:rsid w:val="00494D29"/>
    <w:rPr>
      <w:rFonts w:ascii="Arial" w:hAnsi="Arial"/>
      <w:sz w:val="22"/>
    </w:rPr>
  </w:style>
  <w:style w:type="paragraph" w:customStyle="1" w:styleId="6f">
    <w:name w:val="Знак Знак Знак Знак Знак Знак6"/>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494D29"/>
    <w:rPr>
      <w:sz w:val="16"/>
      <w:lang w:val="ru-RU" w:eastAsia="ru-RU"/>
    </w:rPr>
  </w:style>
  <w:style w:type="character" w:customStyle="1" w:styleId="1450">
    <w:name w:val="Знак Знак145"/>
    <w:locked/>
    <w:rsid w:val="00494D29"/>
    <w:rPr>
      <w:b/>
      <w:sz w:val="27"/>
      <w:lang w:val="ru-RU" w:eastAsia="ru-RU"/>
    </w:rPr>
  </w:style>
  <w:style w:type="character" w:customStyle="1" w:styleId="105">
    <w:name w:val="Знак Знак105"/>
    <w:locked/>
    <w:rsid w:val="00494D29"/>
    <w:rPr>
      <w:sz w:val="16"/>
      <w:lang w:val="ru-RU" w:eastAsia="ru-RU"/>
    </w:rPr>
  </w:style>
  <w:style w:type="character" w:customStyle="1" w:styleId="6150">
    <w:name w:val="Знак Знак615"/>
    <w:rsid w:val="00494D29"/>
    <w:rPr>
      <w:rFonts w:ascii="Arial" w:hAnsi="Arial"/>
      <w:b/>
      <w:i/>
      <w:sz w:val="28"/>
      <w:lang w:val="ru-RU" w:eastAsia="en-US"/>
    </w:rPr>
  </w:style>
  <w:style w:type="character" w:customStyle="1" w:styleId="166">
    <w:name w:val="Знак Знак166"/>
    <w:locked/>
    <w:rsid w:val="00494D29"/>
    <w:rPr>
      <w:b/>
      <w:caps/>
      <w:sz w:val="24"/>
      <w:lang w:val="ru-RU" w:eastAsia="ru-RU"/>
    </w:rPr>
  </w:style>
  <w:style w:type="character" w:customStyle="1" w:styleId="78">
    <w:name w:val="Знак Знак Знак7"/>
    <w:rsid w:val="00494D29"/>
    <w:rPr>
      <w:rFonts w:ascii="Times New Roman" w:hAnsi="Times New Roman"/>
      <w:b/>
      <w:caps/>
      <w:sz w:val="28"/>
    </w:rPr>
  </w:style>
  <w:style w:type="character" w:customStyle="1" w:styleId="255">
    <w:name w:val="Знак Знак255"/>
    <w:rsid w:val="00494D29"/>
    <w:rPr>
      <w:rFonts w:ascii="Times New Roman" w:hAnsi="Times New Roman"/>
      <w:b/>
      <w:sz w:val="28"/>
    </w:rPr>
  </w:style>
  <w:style w:type="character" w:customStyle="1" w:styleId="2250">
    <w:name w:val="Знак Знак225"/>
    <w:rsid w:val="00494D29"/>
    <w:rPr>
      <w:rFonts w:ascii="Times New Roman" w:hAnsi="Times New Roman"/>
      <w:sz w:val="24"/>
    </w:rPr>
  </w:style>
  <w:style w:type="character" w:customStyle="1" w:styleId="195">
    <w:name w:val="Знак Знак195"/>
    <w:rsid w:val="00494D29"/>
    <w:rPr>
      <w:rFonts w:ascii="Times New Roman" w:hAnsi="Times New Roman"/>
      <w:sz w:val="16"/>
      <w:lang w:eastAsia="ru-RU"/>
    </w:rPr>
  </w:style>
  <w:style w:type="character" w:customStyle="1" w:styleId="185">
    <w:name w:val="Знак Знак185"/>
    <w:rsid w:val="00494D29"/>
    <w:rPr>
      <w:rFonts w:ascii="Courier New" w:hAnsi="Courier New"/>
    </w:rPr>
  </w:style>
  <w:style w:type="character" w:customStyle="1" w:styleId="175">
    <w:name w:val="Знак Знак175"/>
    <w:rsid w:val="00494D29"/>
    <w:rPr>
      <w:rFonts w:ascii="Times New Roman" w:hAnsi="Times New Roman"/>
      <w:sz w:val="24"/>
    </w:rPr>
  </w:style>
  <w:style w:type="character" w:customStyle="1" w:styleId="155">
    <w:name w:val="Знак Знак155"/>
    <w:rsid w:val="00494D29"/>
    <w:rPr>
      <w:b/>
      <w:sz w:val="28"/>
    </w:rPr>
  </w:style>
  <w:style w:type="character" w:customStyle="1" w:styleId="4150">
    <w:name w:val="Знак Знак415"/>
    <w:locked/>
    <w:rsid w:val="00494D29"/>
    <w:rPr>
      <w:rFonts w:ascii="Arial" w:hAnsi="Arial"/>
      <w:b/>
      <w:i/>
      <w:sz w:val="28"/>
      <w:lang w:val="ru-RU" w:eastAsia="en-US"/>
    </w:rPr>
  </w:style>
  <w:style w:type="character" w:customStyle="1" w:styleId="236">
    <w:name w:val="Знак Знак23 Знак6"/>
    <w:aliases w:val="Знак Знак3 Знак6"/>
    <w:locked/>
    <w:rsid w:val="00494D29"/>
    <w:rPr>
      <w:rFonts w:ascii="Tahoma" w:hAnsi="Tahoma"/>
      <w:sz w:val="16"/>
    </w:rPr>
  </w:style>
  <w:style w:type="paragraph" w:customStyle="1" w:styleId="7a">
    <w:name w:val="Знак Знак Знак Знак Знак Знак Знак Знак Знак Знак Знак Знак Знак7"/>
    <w:basedOn w:val="a3"/>
    <w:rsid w:val="00494D29"/>
    <w:pPr>
      <w:spacing w:after="160" w:line="240" w:lineRule="exact"/>
    </w:pPr>
    <w:rPr>
      <w:rFonts w:ascii="Verdana" w:hAnsi="Verdana"/>
      <w:lang w:val="en-US" w:eastAsia="en-US"/>
    </w:rPr>
  </w:style>
  <w:style w:type="paragraph" w:customStyle="1" w:styleId="354">
    <w:name w:val="Знак35"/>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494D29"/>
    <w:rPr>
      <w:b/>
      <w:caps/>
      <w:sz w:val="24"/>
      <w:lang w:val="ru-RU" w:eastAsia="ru-RU"/>
    </w:rPr>
  </w:style>
  <w:style w:type="character" w:customStyle="1" w:styleId="5e">
    <w:name w:val="Без интервала Знак5"/>
    <w:locked/>
    <w:rsid w:val="00494D29"/>
    <w:rPr>
      <w:sz w:val="24"/>
      <w:lang w:eastAsia="en-US"/>
    </w:rPr>
  </w:style>
  <w:style w:type="character" w:customStyle="1" w:styleId="1152">
    <w:name w:val="Знак1 Знак Знак15"/>
    <w:locked/>
    <w:rsid w:val="00494D29"/>
    <w:rPr>
      <w:rFonts w:ascii="Times New Roman" w:hAnsi="Times New Roman"/>
      <w:sz w:val="24"/>
      <w:lang w:eastAsia="ru-RU"/>
    </w:rPr>
  </w:style>
  <w:style w:type="character" w:customStyle="1" w:styleId="465">
    <w:name w:val="Знак Знак465"/>
    <w:locked/>
    <w:rsid w:val="00494D29"/>
    <w:rPr>
      <w:b/>
      <w:sz w:val="27"/>
      <w:lang w:val="ru-RU" w:eastAsia="ru-RU"/>
    </w:rPr>
  </w:style>
  <w:style w:type="character" w:customStyle="1" w:styleId="485">
    <w:name w:val="Знак Знак485"/>
    <w:locked/>
    <w:rsid w:val="00494D29"/>
    <w:rPr>
      <w:b/>
      <w:sz w:val="27"/>
      <w:lang w:val="ru-RU" w:eastAsia="ru-RU"/>
    </w:rPr>
  </w:style>
  <w:style w:type="character" w:customStyle="1" w:styleId="445">
    <w:name w:val="Знак Знак445"/>
    <w:locked/>
    <w:rsid w:val="00494D29"/>
    <w:rPr>
      <w:sz w:val="24"/>
    </w:rPr>
  </w:style>
  <w:style w:type="character" w:customStyle="1" w:styleId="5150">
    <w:name w:val="Знак Знак515"/>
    <w:locked/>
    <w:rsid w:val="00494D29"/>
    <w:rPr>
      <w:b/>
      <w:sz w:val="27"/>
      <w:lang w:val="ru-RU" w:eastAsia="ru-RU"/>
    </w:rPr>
  </w:style>
  <w:style w:type="character" w:customStyle="1" w:styleId="435">
    <w:name w:val="Знак Знак435"/>
    <w:locked/>
    <w:rsid w:val="00494D29"/>
    <w:rPr>
      <w:color w:val="000000"/>
      <w:sz w:val="24"/>
      <w:lang w:eastAsia="ru-RU"/>
    </w:rPr>
  </w:style>
  <w:style w:type="character" w:customStyle="1" w:styleId="425">
    <w:name w:val="Знак Знак425"/>
    <w:rsid w:val="00494D29"/>
    <w:rPr>
      <w:rFonts w:ascii="Times New Roman" w:hAnsi="Times New Roman"/>
      <w:sz w:val="16"/>
    </w:rPr>
  </w:style>
  <w:style w:type="character" w:customStyle="1" w:styleId="495">
    <w:name w:val="Знак Знак495"/>
    <w:rsid w:val="00494D29"/>
    <w:rPr>
      <w:rFonts w:ascii="Times New Roman" w:hAnsi="Times New Roman"/>
      <w:b/>
      <w:caps/>
      <w:sz w:val="24"/>
      <w:lang w:eastAsia="ru-RU"/>
    </w:rPr>
  </w:style>
  <w:style w:type="character" w:customStyle="1" w:styleId="475">
    <w:name w:val="Знак Знак475"/>
    <w:rsid w:val="00494D29"/>
    <w:rPr>
      <w:rFonts w:ascii="Times New Roman" w:hAnsi="Times New Roman"/>
      <w:b/>
      <w:sz w:val="27"/>
      <w:lang w:eastAsia="ru-RU"/>
    </w:rPr>
  </w:style>
  <w:style w:type="character" w:customStyle="1" w:styleId="455">
    <w:name w:val="Знак Знак455"/>
    <w:rsid w:val="00494D29"/>
    <w:rPr>
      <w:rFonts w:ascii="Times New Roman" w:hAnsi="Times New Roman"/>
      <w:b/>
      <w:i/>
      <w:sz w:val="26"/>
      <w:lang w:eastAsia="ru-RU"/>
    </w:rPr>
  </w:style>
  <w:style w:type="character" w:customStyle="1" w:styleId="562">
    <w:name w:val="Знак5 Знак Знак6"/>
    <w:locked/>
    <w:rsid w:val="00494D29"/>
    <w:rPr>
      <w:sz w:val="16"/>
    </w:rPr>
  </w:style>
  <w:style w:type="character" w:customStyle="1" w:styleId="505">
    <w:name w:val="Знак Знак505"/>
    <w:locked/>
    <w:rsid w:val="00494D29"/>
    <w:rPr>
      <w:b/>
      <w:sz w:val="28"/>
      <w:lang w:val="ru-RU" w:eastAsia="ru-RU"/>
    </w:rPr>
  </w:style>
  <w:style w:type="character" w:customStyle="1" w:styleId="525">
    <w:name w:val="Знак Знак525"/>
    <w:rsid w:val="00494D29"/>
    <w:rPr>
      <w:rFonts w:ascii="Arial" w:hAnsi="Arial"/>
      <w:b/>
      <w:i/>
      <w:sz w:val="28"/>
    </w:rPr>
  </w:style>
  <w:style w:type="character" w:customStyle="1" w:styleId="5151">
    <w:name w:val="Знак5 Знак Знак15"/>
    <w:locked/>
    <w:rsid w:val="00494D29"/>
    <w:rPr>
      <w:sz w:val="16"/>
      <w:lang w:val="ru-RU" w:eastAsia="ru-RU"/>
    </w:rPr>
  </w:style>
  <w:style w:type="character" w:customStyle="1" w:styleId="652">
    <w:name w:val="Знак6 Знак Знак5"/>
    <w:rsid w:val="00494D29"/>
    <w:rPr>
      <w:sz w:val="24"/>
      <w:lang w:val="ru-RU" w:eastAsia="ru-RU"/>
    </w:rPr>
  </w:style>
  <w:style w:type="character" w:customStyle="1" w:styleId="207">
    <w:name w:val="Знак Знак207"/>
    <w:rsid w:val="00494D29"/>
    <w:rPr>
      <w:rFonts w:ascii="Arial" w:hAnsi="Arial"/>
      <w:sz w:val="22"/>
    </w:rPr>
  </w:style>
  <w:style w:type="character" w:customStyle="1" w:styleId="208">
    <w:name w:val="Знак Знак208"/>
    <w:rsid w:val="00494D29"/>
    <w:rPr>
      <w:rFonts w:ascii="Arial" w:hAnsi="Arial"/>
      <w:sz w:val="22"/>
    </w:rPr>
  </w:style>
  <w:style w:type="character" w:customStyle="1" w:styleId="209">
    <w:name w:val="Знак Знак209"/>
    <w:rsid w:val="00494D29"/>
    <w:rPr>
      <w:rFonts w:ascii="Arial" w:hAnsi="Arial"/>
      <w:sz w:val="22"/>
    </w:rPr>
  </w:style>
  <w:style w:type="character" w:customStyle="1" w:styleId="616">
    <w:name w:val="Знак Знак616"/>
    <w:rsid w:val="00494D29"/>
    <w:rPr>
      <w:rFonts w:ascii="Calibri" w:hAnsi="Calibri"/>
      <w:i/>
      <w:sz w:val="24"/>
    </w:rPr>
  </w:style>
  <w:style w:type="paragraph" w:customStyle="1" w:styleId="7b">
    <w:name w:val="Знак Знак Знак Знак Знак Знак7"/>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494D29"/>
    <w:rPr>
      <w:sz w:val="16"/>
      <w:lang w:val="ru-RU" w:eastAsia="ru-RU"/>
    </w:rPr>
  </w:style>
  <w:style w:type="character" w:customStyle="1" w:styleId="1460">
    <w:name w:val="Знак Знак146"/>
    <w:locked/>
    <w:rsid w:val="00494D29"/>
    <w:rPr>
      <w:b/>
      <w:sz w:val="27"/>
      <w:lang w:val="ru-RU" w:eastAsia="ru-RU"/>
    </w:rPr>
  </w:style>
  <w:style w:type="character" w:customStyle="1" w:styleId="106">
    <w:name w:val="Знак Знак106"/>
    <w:locked/>
    <w:rsid w:val="00494D29"/>
    <w:rPr>
      <w:sz w:val="16"/>
      <w:lang w:val="ru-RU" w:eastAsia="ru-RU"/>
    </w:rPr>
  </w:style>
  <w:style w:type="character" w:customStyle="1" w:styleId="167">
    <w:name w:val="Знак Знак167"/>
    <w:locked/>
    <w:rsid w:val="00494D29"/>
    <w:rPr>
      <w:b/>
      <w:caps/>
      <w:sz w:val="24"/>
      <w:lang w:val="ru-RU" w:eastAsia="ru-RU"/>
    </w:rPr>
  </w:style>
  <w:style w:type="character" w:customStyle="1" w:styleId="84">
    <w:name w:val="Знак Знак Знак8"/>
    <w:rsid w:val="00494D29"/>
    <w:rPr>
      <w:rFonts w:ascii="Times New Roman" w:hAnsi="Times New Roman"/>
      <w:b/>
      <w:caps/>
      <w:sz w:val="28"/>
    </w:rPr>
  </w:style>
  <w:style w:type="character" w:customStyle="1" w:styleId="256">
    <w:name w:val="Знак Знак256"/>
    <w:rsid w:val="00494D29"/>
    <w:rPr>
      <w:rFonts w:ascii="Times New Roman" w:hAnsi="Times New Roman"/>
      <w:b/>
      <w:sz w:val="28"/>
    </w:rPr>
  </w:style>
  <w:style w:type="character" w:customStyle="1" w:styleId="2260">
    <w:name w:val="Знак Знак226"/>
    <w:rsid w:val="00494D29"/>
    <w:rPr>
      <w:rFonts w:ascii="Times New Roman" w:hAnsi="Times New Roman"/>
      <w:sz w:val="24"/>
    </w:rPr>
  </w:style>
  <w:style w:type="character" w:customStyle="1" w:styleId="196">
    <w:name w:val="Знак Знак196"/>
    <w:rsid w:val="00494D29"/>
    <w:rPr>
      <w:rFonts w:ascii="Times New Roman" w:hAnsi="Times New Roman"/>
      <w:sz w:val="16"/>
      <w:lang w:eastAsia="ru-RU"/>
    </w:rPr>
  </w:style>
  <w:style w:type="character" w:customStyle="1" w:styleId="186">
    <w:name w:val="Знак Знак186"/>
    <w:rsid w:val="00494D29"/>
    <w:rPr>
      <w:rFonts w:ascii="Courier New" w:hAnsi="Courier New"/>
    </w:rPr>
  </w:style>
  <w:style w:type="character" w:customStyle="1" w:styleId="176">
    <w:name w:val="Знак Знак176"/>
    <w:rsid w:val="00494D29"/>
    <w:rPr>
      <w:rFonts w:ascii="Times New Roman" w:hAnsi="Times New Roman"/>
      <w:sz w:val="24"/>
    </w:rPr>
  </w:style>
  <w:style w:type="character" w:customStyle="1" w:styleId="156">
    <w:name w:val="Знак Знак156"/>
    <w:rsid w:val="00494D29"/>
    <w:rPr>
      <w:b/>
      <w:sz w:val="28"/>
    </w:rPr>
  </w:style>
  <w:style w:type="character" w:customStyle="1" w:styleId="4160">
    <w:name w:val="Знак Знак416"/>
    <w:locked/>
    <w:rsid w:val="00494D29"/>
    <w:rPr>
      <w:rFonts w:ascii="Arial" w:hAnsi="Arial"/>
      <w:b/>
      <w:i/>
      <w:sz w:val="28"/>
      <w:lang w:val="ru-RU" w:eastAsia="en-US"/>
    </w:rPr>
  </w:style>
  <w:style w:type="character" w:customStyle="1" w:styleId="237">
    <w:name w:val="Знак Знак23 Знак7"/>
    <w:aliases w:val="Знак Знак3 Знак7"/>
    <w:locked/>
    <w:rsid w:val="00494D29"/>
    <w:rPr>
      <w:rFonts w:ascii="Tahoma" w:hAnsi="Tahoma"/>
      <w:sz w:val="16"/>
    </w:rPr>
  </w:style>
  <w:style w:type="paragraph" w:customStyle="1" w:styleId="86">
    <w:name w:val="Знак Знак Знак Знак Знак Знак Знак Знак Знак Знак Знак Знак Знак8"/>
    <w:basedOn w:val="a3"/>
    <w:rsid w:val="00494D29"/>
    <w:pPr>
      <w:spacing w:after="160" w:line="240" w:lineRule="exact"/>
    </w:pPr>
    <w:rPr>
      <w:rFonts w:ascii="Verdana" w:hAnsi="Verdana"/>
      <w:lang w:val="en-US" w:eastAsia="en-US"/>
    </w:rPr>
  </w:style>
  <w:style w:type="paragraph" w:customStyle="1" w:styleId="362">
    <w:name w:val="Знак36"/>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494D29"/>
    <w:rPr>
      <w:b/>
      <w:caps/>
      <w:sz w:val="24"/>
      <w:lang w:val="ru-RU" w:eastAsia="ru-RU"/>
    </w:rPr>
  </w:style>
  <w:style w:type="character" w:customStyle="1" w:styleId="6f0">
    <w:name w:val="Без интервала Знак6"/>
    <w:locked/>
    <w:rsid w:val="00494D29"/>
    <w:rPr>
      <w:rFonts w:ascii="Times New Roman" w:hAnsi="Times New Roman"/>
      <w:sz w:val="22"/>
    </w:rPr>
  </w:style>
  <w:style w:type="character" w:customStyle="1" w:styleId="466">
    <w:name w:val="Знак Знак466"/>
    <w:locked/>
    <w:rsid w:val="00494D29"/>
    <w:rPr>
      <w:b/>
      <w:sz w:val="27"/>
      <w:lang w:val="ru-RU" w:eastAsia="ru-RU"/>
    </w:rPr>
  </w:style>
  <w:style w:type="character" w:customStyle="1" w:styleId="486">
    <w:name w:val="Знак Знак486"/>
    <w:locked/>
    <w:rsid w:val="00494D29"/>
    <w:rPr>
      <w:b/>
      <w:sz w:val="27"/>
      <w:lang w:val="ru-RU" w:eastAsia="ru-RU"/>
    </w:rPr>
  </w:style>
  <w:style w:type="character" w:customStyle="1" w:styleId="446">
    <w:name w:val="Знак Знак446"/>
    <w:locked/>
    <w:rsid w:val="00494D29"/>
    <w:rPr>
      <w:sz w:val="24"/>
    </w:rPr>
  </w:style>
  <w:style w:type="character" w:customStyle="1" w:styleId="5160">
    <w:name w:val="Знак Знак516"/>
    <w:locked/>
    <w:rsid w:val="00494D29"/>
    <w:rPr>
      <w:b/>
      <w:sz w:val="27"/>
      <w:lang w:val="ru-RU" w:eastAsia="ru-RU"/>
    </w:rPr>
  </w:style>
  <w:style w:type="character" w:customStyle="1" w:styleId="436">
    <w:name w:val="Знак Знак436"/>
    <w:locked/>
    <w:rsid w:val="00494D29"/>
    <w:rPr>
      <w:color w:val="000000"/>
      <w:sz w:val="24"/>
      <w:lang w:eastAsia="ru-RU"/>
    </w:rPr>
  </w:style>
  <w:style w:type="character" w:customStyle="1" w:styleId="426">
    <w:name w:val="Знак Знак426"/>
    <w:rsid w:val="00494D29"/>
    <w:rPr>
      <w:rFonts w:ascii="Times New Roman" w:hAnsi="Times New Roman"/>
      <w:sz w:val="16"/>
    </w:rPr>
  </w:style>
  <w:style w:type="character" w:customStyle="1" w:styleId="496">
    <w:name w:val="Знак Знак496"/>
    <w:rsid w:val="00494D29"/>
    <w:rPr>
      <w:rFonts w:ascii="Times New Roman" w:hAnsi="Times New Roman"/>
      <w:b/>
      <w:caps/>
      <w:sz w:val="24"/>
      <w:lang w:eastAsia="ru-RU"/>
    </w:rPr>
  </w:style>
  <w:style w:type="character" w:customStyle="1" w:styleId="476">
    <w:name w:val="Знак Знак476"/>
    <w:rsid w:val="00494D29"/>
    <w:rPr>
      <w:rFonts w:ascii="Times New Roman" w:hAnsi="Times New Roman"/>
      <w:b/>
      <w:sz w:val="27"/>
      <w:lang w:eastAsia="ru-RU"/>
    </w:rPr>
  </w:style>
  <w:style w:type="character" w:customStyle="1" w:styleId="456">
    <w:name w:val="Знак Знак456"/>
    <w:rsid w:val="00494D29"/>
    <w:rPr>
      <w:rFonts w:ascii="Times New Roman" w:hAnsi="Times New Roman"/>
      <w:b/>
      <w:i/>
      <w:sz w:val="26"/>
      <w:lang w:eastAsia="ru-RU"/>
    </w:rPr>
  </w:style>
  <w:style w:type="character" w:customStyle="1" w:styleId="572">
    <w:name w:val="Знак5 Знак Знак7"/>
    <w:locked/>
    <w:rsid w:val="00494D29"/>
    <w:rPr>
      <w:sz w:val="16"/>
    </w:rPr>
  </w:style>
  <w:style w:type="character" w:customStyle="1" w:styleId="506">
    <w:name w:val="Знак Знак506"/>
    <w:locked/>
    <w:rsid w:val="00494D29"/>
    <w:rPr>
      <w:b/>
      <w:sz w:val="28"/>
      <w:lang w:val="ru-RU" w:eastAsia="ru-RU"/>
    </w:rPr>
  </w:style>
  <w:style w:type="character" w:customStyle="1" w:styleId="526">
    <w:name w:val="Знак Знак526"/>
    <w:rsid w:val="00494D29"/>
    <w:rPr>
      <w:rFonts w:ascii="Arial" w:hAnsi="Arial"/>
      <w:b/>
      <w:i/>
      <w:sz w:val="28"/>
    </w:rPr>
  </w:style>
  <w:style w:type="character" w:customStyle="1" w:styleId="662">
    <w:name w:val="Знак6 Знак Знак6"/>
    <w:rsid w:val="00494D29"/>
    <w:rPr>
      <w:sz w:val="24"/>
      <w:lang w:val="ru-RU" w:eastAsia="ru-RU"/>
    </w:rPr>
  </w:style>
  <w:style w:type="character" w:customStyle="1" w:styleId="403">
    <w:name w:val="Знак Знак40 Знак"/>
    <w:locked/>
    <w:rsid w:val="00494D29"/>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494D29"/>
    <w:rPr>
      <w:rFonts w:ascii="Arial" w:hAnsi="Arial"/>
      <w:b/>
      <w:kern w:val="32"/>
      <w:sz w:val="32"/>
      <w:lang w:val="ru-RU" w:eastAsia="ru-RU"/>
    </w:rPr>
  </w:style>
  <w:style w:type="paragraph" w:customStyle="1" w:styleId="paragraph">
    <w:name w:val="paragraph"/>
    <w:basedOn w:val="a3"/>
    <w:rsid w:val="00494D29"/>
  </w:style>
  <w:style w:type="paragraph" w:customStyle="1" w:styleId="Style88">
    <w:name w:val="Style88"/>
    <w:basedOn w:val="a3"/>
    <w:rsid w:val="00494D29"/>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494D29"/>
    <w:rPr>
      <w:color w:val="808080"/>
      <w:shd w:val="clear" w:color="auto" w:fill="E6E6E6"/>
    </w:rPr>
  </w:style>
  <w:style w:type="paragraph" w:customStyle="1" w:styleId="96">
    <w:name w:val="Знак Знак Знак Знак Знак Знак9"/>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494D29"/>
    <w:rPr>
      <w:sz w:val="16"/>
      <w:lang w:val="ru-RU" w:eastAsia="ru-RU"/>
    </w:rPr>
  </w:style>
  <w:style w:type="character" w:customStyle="1" w:styleId="148">
    <w:name w:val="Знак Знак148"/>
    <w:locked/>
    <w:rsid w:val="00494D29"/>
    <w:rPr>
      <w:b/>
      <w:sz w:val="27"/>
      <w:lang w:val="ru-RU" w:eastAsia="ru-RU"/>
    </w:rPr>
  </w:style>
  <w:style w:type="character" w:customStyle="1" w:styleId="108">
    <w:name w:val="Знак Знак108"/>
    <w:locked/>
    <w:rsid w:val="00494D29"/>
    <w:rPr>
      <w:sz w:val="16"/>
      <w:lang w:val="ru-RU" w:eastAsia="ru-RU"/>
    </w:rPr>
  </w:style>
  <w:style w:type="character" w:customStyle="1" w:styleId="6200">
    <w:name w:val="Знак Знак620"/>
    <w:rsid w:val="00494D29"/>
    <w:rPr>
      <w:rFonts w:ascii="Arial" w:hAnsi="Arial"/>
      <w:b/>
      <w:i/>
      <w:sz w:val="28"/>
      <w:lang w:val="ru-RU" w:eastAsia="en-US"/>
    </w:rPr>
  </w:style>
  <w:style w:type="character" w:customStyle="1" w:styleId="169">
    <w:name w:val="Знак Знак169"/>
    <w:locked/>
    <w:rsid w:val="00494D29"/>
    <w:rPr>
      <w:b/>
      <w:caps/>
      <w:sz w:val="24"/>
      <w:lang w:val="ru-RU" w:eastAsia="ru-RU"/>
    </w:rPr>
  </w:style>
  <w:style w:type="character" w:customStyle="1" w:styleId="107">
    <w:name w:val="Знак Знак Знак10"/>
    <w:rsid w:val="00494D29"/>
    <w:rPr>
      <w:rFonts w:ascii="Times New Roman" w:hAnsi="Times New Roman"/>
      <w:b/>
      <w:caps/>
      <w:sz w:val="28"/>
    </w:rPr>
  </w:style>
  <w:style w:type="character" w:customStyle="1" w:styleId="258">
    <w:name w:val="Знак Знак258"/>
    <w:rsid w:val="00494D29"/>
    <w:rPr>
      <w:rFonts w:ascii="Times New Roman" w:hAnsi="Times New Roman"/>
      <w:b/>
      <w:sz w:val="28"/>
    </w:rPr>
  </w:style>
  <w:style w:type="character" w:customStyle="1" w:styleId="2280">
    <w:name w:val="Знак Знак228"/>
    <w:rsid w:val="00494D29"/>
    <w:rPr>
      <w:rFonts w:ascii="Times New Roman" w:hAnsi="Times New Roman"/>
      <w:sz w:val="24"/>
    </w:rPr>
  </w:style>
  <w:style w:type="character" w:customStyle="1" w:styleId="2011">
    <w:name w:val="Знак Знак2011"/>
    <w:rsid w:val="00494D29"/>
    <w:rPr>
      <w:rFonts w:ascii="Arial" w:hAnsi="Arial"/>
      <w:sz w:val="22"/>
    </w:rPr>
  </w:style>
  <w:style w:type="character" w:customStyle="1" w:styleId="198">
    <w:name w:val="Знак Знак198"/>
    <w:rsid w:val="00494D29"/>
    <w:rPr>
      <w:rFonts w:ascii="Times New Roman" w:hAnsi="Times New Roman"/>
      <w:sz w:val="16"/>
      <w:lang w:eastAsia="ru-RU"/>
    </w:rPr>
  </w:style>
  <w:style w:type="character" w:customStyle="1" w:styleId="188">
    <w:name w:val="Знак Знак188"/>
    <w:rsid w:val="00494D29"/>
    <w:rPr>
      <w:rFonts w:ascii="Courier New" w:hAnsi="Courier New"/>
    </w:rPr>
  </w:style>
  <w:style w:type="character" w:customStyle="1" w:styleId="178">
    <w:name w:val="Знак Знак178"/>
    <w:rsid w:val="00494D29"/>
    <w:rPr>
      <w:rFonts w:ascii="Times New Roman" w:hAnsi="Times New Roman"/>
      <w:sz w:val="24"/>
    </w:rPr>
  </w:style>
  <w:style w:type="paragraph" w:customStyle="1" w:styleId="4f2">
    <w:name w:val="Основной текст4"/>
    <w:basedOn w:val="516"/>
    <w:rsid w:val="00494D29"/>
    <w:pPr>
      <w:spacing w:before="0" w:beforeAutospacing="0" w:after="0" w:afterAutospacing="0" w:line="360" w:lineRule="auto"/>
    </w:pPr>
    <w:rPr>
      <w:szCs w:val="20"/>
    </w:rPr>
  </w:style>
  <w:style w:type="character" w:customStyle="1" w:styleId="158">
    <w:name w:val="Знак Знак158"/>
    <w:rsid w:val="00494D29"/>
    <w:rPr>
      <w:b/>
      <w:sz w:val="28"/>
    </w:rPr>
  </w:style>
  <w:style w:type="paragraph" w:customStyle="1" w:styleId="3ff4">
    <w:name w:val="Цитата3"/>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494D29"/>
    <w:rPr>
      <w:rFonts w:ascii="Courier New" w:hAnsi="Courier New"/>
      <w:sz w:val="20"/>
      <w:szCs w:val="20"/>
    </w:rPr>
  </w:style>
  <w:style w:type="paragraph" w:customStyle="1" w:styleId="333">
    <w:name w:val="Основной текст 33"/>
    <w:basedOn w:val="516"/>
    <w:rsid w:val="00494D29"/>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494D29"/>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494D29"/>
    <w:pPr>
      <w:spacing w:line="360" w:lineRule="auto"/>
      <w:ind w:firstLine="709"/>
      <w:jc w:val="both"/>
    </w:pPr>
    <w:rPr>
      <w:sz w:val="28"/>
      <w:szCs w:val="20"/>
    </w:rPr>
  </w:style>
  <w:style w:type="paragraph" w:customStyle="1" w:styleId="2ffff6">
    <w:name w:val="Верхний колонтитул2"/>
    <w:basedOn w:val="a3"/>
    <w:rsid w:val="00494D29"/>
    <w:pPr>
      <w:tabs>
        <w:tab w:val="center" w:pos="4153"/>
        <w:tab w:val="right" w:pos="8306"/>
      </w:tabs>
    </w:pPr>
    <w:rPr>
      <w:rFonts w:ascii="Arial" w:hAnsi="Arial"/>
      <w:szCs w:val="20"/>
    </w:rPr>
  </w:style>
  <w:style w:type="character" w:customStyle="1" w:styleId="418">
    <w:name w:val="Знак Знак418"/>
    <w:locked/>
    <w:rsid w:val="00494D29"/>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494D29"/>
    <w:pPr>
      <w:spacing w:after="160" w:line="240" w:lineRule="exact"/>
    </w:pPr>
    <w:rPr>
      <w:rFonts w:ascii="Verdana" w:hAnsi="Verdana"/>
      <w:lang w:val="en-US" w:eastAsia="en-US"/>
    </w:rPr>
  </w:style>
  <w:style w:type="paragraph" w:customStyle="1" w:styleId="382">
    <w:name w:val="Знак38"/>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494D29"/>
    <w:rPr>
      <w:b/>
      <w:caps/>
      <w:sz w:val="24"/>
      <w:lang w:val="ru-RU" w:eastAsia="ru-RU"/>
    </w:rPr>
  </w:style>
  <w:style w:type="character" w:customStyle="1" w:styleId="1182">
    <w:name w:val="Знак1 Знак Знак18"/>
    <w:locked/>
    <w:rsid w:val="00494D29"/>
    <w:rPr>
      <w:rFonts w:ascii="Times New Roman" w:hAnsi="Times New Roman"/>
      <w:sz w:val="24"/>
      <w:lang w:eastAsia="ru-RU"/>
    </w:rPr>
  </w:style>
  <w:style w:type="character" w:customStyle="1" w:styleId="468">
    <w:name w:val="Знак Знак468"/>
    <w:locked/>
    <w:rsid w:val="00494D29"/>
    <w:rPr>
      <w:b/>
      <w:sz w:val="27"/>
      <w:lang w:val="ru-RU" w:eastAsia="ru-RU"/>
    </w:rPr>
  </w:style>
  <w:style w:type="character" w:customStyle="1" w:styleId="488">
    <w:name w:val="Знак Знак488"/>
    <w:locked/>
    <w:rsid w:val="00494D29"/>
    <w:rPr>
      <w:b/>
      <w:sz w:val="27"/>
      <w:lang w:val="ru-RU" w:eastAsia="ru-RU"/>
    </w:rPr>
  </w:style>
  <w:style w:type="character" w:customStyle="1" w:styleId="448">
    <w:name w:val="Знак Знак448"/>
    <w:locked/>
    <w:rsid w:val="00494D29"/>
    <w:rPr>
      <w:sz w:val="24"/>
    </w:rPr>
  </w:style>
  <w:style w:type="character" w:customStyle="1" w:styleId="518">
    <w:name w:val="Знак Знак518"/>
    <w:locked/>
    <w:rsid w:val="00494D29"/>
    <w:rPr>
      <w:b/>
      <w:sz w:val="27"/>
      <w:lang w:val="ru-RU" w:eastAsia="ru-RU"/>
    </w:rPr>
  </w:style>
  <w:style w:type="character" w:customStyle="1" w:styleId="438">
    <w:name w:val="Знак Знак438"/>
    <w:locked/>
    <w:rsid w:val="00494D29"/>
    <w:rPr>
      <w:color w:val="000000"/>
      <w:sz w:val="24"/>
      <w:lang w:eastAsia="ru-RU"/>
    </w:rPr>
  </w:style>
  <w:style w:type="character" w:customStyle="1" w:styleId="428">
    <w:name w:val="Знак Знак428"/>
    <w:rsid w:val="00494D29"/>
    <w:rPr>
      <w:rFonts w:ascii="Times New Roman" w:hAnsi="Times New Roman"/>
      <w:sz w:val="16"/>
    </w:rPr>
  </w:style>
  <w:style w:type="character" w:customStyle="1" w:styleId="498">
    <w:name w:val="Знак Знак498"/>
    <w:rsid w:val="00494D29"/>
    <w:rPr>
      <w:rFonts w:ascii="Times New Roman" w:hAnsi="Times New Roman"/>
      <w:b/>
      <w:caps/>
      <w:sz w:val="24"/>
      <w:lang w:eastAsia="ru-RU"/>
    </w:rPr>
  </w:style>
  <w:style w:type="paragraph" w:customStyle="1" w:styleId="427">
    <w:name w:val="Заголовок 42"/>
    <w:basedOn w:val="516"/>
    <w:next w:val="516"/>
    <w:rsid w:val="00494D29"/>
    <w:pPr>
      <w:keepNext/>
      <w:spacing w:before="0" w:beforeAutospacing="0" w:after="0" w:afterAutospacing="0"/>
    </w:pPr>
    <w:rPr>
      <w:szCs w:val="20"/>
    </w:rPr>
  </w:style>
  <w:style w:type="character" w:customStyle="1" w:styleId="478">
    <w:name w:val="Знак Знак478"/>
    <w:rsid w:val="00494D29"/>
    <w:rPr>
      <w:rFonts w:ascii="Times New Roman" w:hAnsi="Times New Roman"/>
      <w:b/>
      <w:sz w:val="27"/>
      <w:lang w:eastAsia="ru-RU"/>
    </w:rPr>
  </w:style>
  <w:style w:type="character" w:customStyle="1" w:styleId="458">
    <w:name w:val="Знак Знак458"/>
    <w:rsid w:val="00494D29"/>
    <w:rPr>
      <w:rFonts w:ascii="Times New Roman" w:hAnsi="Times New Roman"/>
      <w:b/>
      <w:i/>
      <w:sz w:val="26"/>
      <w:lang w:eastAsia="ru-RU"/>
    </w:rPr>
  </w:style>
  <w:style w:type="character" w:customStyle="1" w:styleId="592">
    <w:name w:val="Знак5 Знак Знак9"/>
    <w:locked/>
    <w:rsid w:val="00494D29"/>
    <w:rPr>
      <w:sz w:val="16"/>
    </w:rPr>
  </w:style>
  <w:style w:type="character" w:customStyle="1" w:styleId="508">
    <w:name w:val="Знак Знак508"/>
    <w:locked/>
    <w:rsid w:val="00494D29"/>
    <w:rPr>
      <w:b/>
      <w:sz w:val="28"/>
      <w:lang w:val="ru-RU" w:eastAsia="ru-RU"/>
    </w:rPr>
  </w:style>
  <w:style w:type="character" w:customStyle="1" w:styleId="528">
    <w:name w:val="Знак Знак528"/>
    <w:rsid w:val="00494D29"/>
    <w:rPr>
      <w:rFonts w:ascii="Arial" w:hAnsi="Arial"/>
      <w:b/>
      <w:i/>
      <w:sz w:val="28"/>
    </w:rPr>
  </w:style>
  <w:style w:type="character" w:customStyle="1" w:styleId="5180">
    <w:name w:val="Знак5 Знак Знак18"/>
    <w:locked/>
    <w:rsid w:val="00494D29"/>
    <w:rPr>
      <w:sz w:val="16"/>
      <w:lang w:val="ru-RU" w:eastAsia="ru-RU"/>
    </w:rPr>
  </w:style>
  <w:style w:type="character" w:customStyle="1" w:styleId="682">
    <w:name w:val="Знак6 Знак Знак8"/>
    <w:rsid w:val="00494D29"/>
    <w:rPr>
      <w:sz w:val="24"/>
      <w:lang w:val="ru-RU" w:eastAsia="ru-RU"/>
    </w:rPr>
  </w:style>
  <w:style w:type="character" w:customStyle="1" w:styleId="5520">
    <w:name w:val="Знак Знак552"/>
    <w:locked/>
    <w:rsid w:val="00494D29"/>
    <w:rPr>
      <w:sz w:val="24"/>
      <w:lang w:val="ru-RU" w:eastAsia="ru-RU"/>
    </w:rPr>
  </w:style>
  <w:style w:type="character" w:customStyle="1" w:styleId="6520">
    <w:name w:val="Знак Знак652"/>
    <w:locked/>
    <w:rsid w:val="00494D29"/>
    <w:rPr>
      <w:b/>
      <w:sz w:val="27"/>
      <w:lang w:val="ru-RU" w:eastAsia="ru-RU"/>
    </w:rPr>
  </w:style>
  <w:style w:type="character" w:customStyle="1" w:styleId="6420">
    <w:name w:val="Знак Знак642"/>
    <w:locked/>
    <w:rsid w:val="00494D29"/>
    <w:rPr>
      <w:b/>
      <w:sz w:val="28"/>
      <w:lang w:val="ru-RU" w:eastAsia="ru-RU"/>
    </w:rPr>
  </w:style>
  <w:style w:type="character" w:customStyle="1" w:styleId="6320">
    <w:name w:val="Знак Знак632"/>
    <w:locked/>
    <w:rsid w:val="00494D29"/>
    <w:rPr>
      <w:b/>
      <w:i/>
      <w:sz w:val="26"/>
      <w:lang w:val="ru-RU" w:eastAsia="ru-RU"/>
    </w:rPr>
  </w:style>
  <w:style w:type="character" w:customStyle="1" w:styleId="6220">
    <w:name w:val="Знак Знак622"/>
    <w:locked/>
    <w:rsid w:val="00494D29"/>
    <w:rPr>
      <w:sz w:val="24"/>
      <w:lang w:val="ru-RU" w:eastAsia="ru-RU"/>
    </w:rPr>
  </w:style>
  <w:style w:type="character" w:customStyle="1" w:styleId="619">
    <w:name w:val="Знак Знак619"/>
    <w:locked/>
    <w:rsid w:val="00494D29"/>
    <w:rPr>
      <w:sz w:val="24"/>
      <w:lang w:val="ru-RU" w:eastAsia="ru-RU"/>
    </w:rPr>
  </w:style>
  <w:style w:type="character" w:customStyle="1" w:styleId="602">
    <w:name w:val="Знак Знак602"/>
    <w:locked/>
    <w:rsid w:val="00494D29"/>
    <w:rPr>
      <w:i/>
      <w:sz w:val="24"/>
      <w:lang w:val="ru-RU" w:eastAsia="ru-RU"/>
    </w:rPr>
  </w:style>
  <w:style w:type="character" w:customStyle="1" w:styleId="5920">
    <w:name w:val="Знак Знак592"/>
    <w:locked/>
    <w:rsid w:val="00494D29"/>
    <w:rPr>
      <w:rFonts w:ascii="Arial" w:hAnsi="Arial"/>
      <w:sz w:val="22"/>
      <w:lang w:val="ru-RU" w:eastAsia="ru-RU"/>
    </w:rPr>
  </w:style>
  <w:style w:type="character" w:customStyle="1" w:styleId="582">
    <w:name w:val="Знак Знак582"/>
    <w:locked/>
    <w:rsid w:val="00494D29"/>
    <w:rPr>
      <w:rFonts w:ascii="Courier New" w:hAnsi="Courier New"/>
      <w:lang w:val="ru-RU" w:eastAsia="ru-RU"/>
    </w:rPr>
  </w:style>
  <w:style w:type="character" w:customStyle="1" w:styleId="5720">
    <w:name w:val="Знак Знак572"/>
    <w:locked/>
    <w:rsid w:val="00494D29"/>
    <w:rPr>
      <w:lang w:val="ru-RU" w:eastAsia="ru-RU"/>
    </w:rPr>
  </w:style>
  <w:style w:type="character" w:customStyle="1" w:styleId="5620">
    <w:name w:val="Знак Знак562"/>
    <w:locked/>
    <w:rsid w:val="00494D29"/>
    <w:rPr>
      <w:sz w:val="24"/>
      <w:lang w:val="ru-RU" w:eastAsia="ru-RU"/>
    </w:rPr>
  </w:style>
  <w:style w:type="character" w:customStyle="1" w:styleId="542">
    <w:name w:val="Знак Знак542"/>
    <w:locked/>
    <w:rsid w:val="00494D29"/>
    <w:rPr>
      <w:sz w:val="24"/>
      <w:lang w:val="en-US" w:eastAsia="ru-RU"/>
    </w:rPr>
  </w:style>
  <w:style w:type="paragraph" w:customStyle="1" w:styleId="238">
    <w:name w:val="Заголовок 23"/>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494D29"/>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494D29"/>
    <w:pPr>
      <w:tabs>
        <w:tab w:val="left" w:pos="1440"/>
      </w:tabs>
      <w:suppressAutoHyphens/>
      <w:spacing w:before="240" w:after="60"/>
      <w:ind w:left="1440" w:hanging="1440"/>
      <w:outlineLvl w:val="7"/>
    </w:pPr>
    <w:rPr>
      <w:i/>
      <w:iCs/>
      <w:lang w:eastAsia="zh-CN"/>
    </w:rPr>
  </w:style>
  <w:style w:type="character" w:customStyle="1" w:styleId="672">
    <w:name w:val="Знак Знак672"/>
    <w:rsid w:val="00494D29"/>
    <w:rPr>
      <w:rFonts w:ascii="Arial" w:hAnsi="Arial"/>
      <w:b/>
      <w:sz w:val="26"/>
    </w:rPr>
  </w:style>
  <w:style w:type="character" w:customStyle="1" w:styleId="6620">
    <w:name w:val="Знак Знак662"/>
    <w:rsid w:val="00494D29"/>
    <w:rPr>
      <w:b/>
      <w:sz w:val="28"/>
    </w:rPr>
  </w:style>
  <w:style w:type="character" w:customStyle="1" w:styleId="702">
    <w:name w:val="Знак Знак702"/>
    <w:rsid w:val="00494D29"/>
    <w:rPr>
      <w:rFonts w:ascii="Arial" w:hAnsi="Arial"/>
      <w:b/>
      <w:sz w:val="26"/>
    </w:rPr>
  </w:style>
  <w:style w:type="character" w:customStyle="1" w:styleId="692">
    <w:name w:val="Знак Знак692"/>
    <w:rsid w:val="00494D29"/>
    <w:rPr>
      <w:b/>
      <w:sz w:val="28"/>
    </w:rPr>
  </w:style>
  <w:style w:type="character" w:customStyle="1" w:styleId="6820">
    <w:name w:val="Знак Знак682"/>
    <w:rsid w:val="00494D29"/>
    <w:rPr>
      <w:b/>
      <w:i/>
      <w:sz w:val="26"/>
    </w:rPr>
  </w:style>
  <w:style w:type="paragraph" w:customStyle="1" w:styleId="HTML21">
    <w:name w:val="Стандартный HTML2"/>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494D29"/>
    <w:rPr>
      <w:rFonts w:ascii="Arial" w:hAnsi="Arial"/>
      <w:sz w:val="22"/>
    </w:rPr>
  </w:style>
  <w:style w:type="character" w:customStyle="1" w:styleId="618">
    <w:name w:val="Знак Знак618"/>
    <w:rsid w:val="00494D29"/>
    <w:rPr>
      <w:rFonts w:ascii="Arial" w:hAnsi="Arial"/>
      <w:b/>
      <w:i/>
      <w:sz w:val="28"/>
      <w:lang w:val="ru-RU" w:eastAsia="en-US"/>
    </w:rPr>
  </w:style>
  <w:style w:type="paragraph" w:customStyle="1" w:styleId="87">
    <w:name w:val="Знак Знак Знак Знак Знак Знак8"/>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494D29"/>
    <w:rPr>
      <w:sz w:val="16"/>
      <w:lang w:val="ru-RU" w:eastAsia="ru-RU"/>
    </w:rPr>
  </w:style>
  <w:style w:type="paragraph" w:customStyle="1" w:styleId="7c">
    <w:name w:val="Обычный7"/>
    <w:rsid w:val="00494D29"/>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494D29"/>
    <w:rPr>
      <w:b/>
      <w:sz w:val="27"/>
      <w:lang w:val="ru-RU" w:eastAsia="ru-RU"/>
    </w:rPr>
  </w:style>
  <w:style w:type="character" w:customStyle="1" w:styleId="1070">
    <w:name w:val="Знак Знак107"/>
    <w:locked/>
    <w:rsid w:val="00494D29"/>
    <w:rPr>
      <w:sz w:val="16"/>
      <w:lang w:val="ru-RU" w:eastAsia="ru-RU"/>
    </w:rPr>
  </w:style>
  <w:style w:type="paragraph" w:customStyle="1" w:styleId="4f3">
    <w:name w:val="Абзац списка4"/>
    <w:basedOn w:val="a3"/>
    <w:rsid w:val="00494D29"/>
    <w:pPr>
      <w:spacing w:after="200" w:line="276" w:lineRule="auto"/>
      <w:ind w:left="720"/>
    </w:pPr>
    <w:rPr>
      <w:rFonts w:ascii="Calibri" w:hAnsi="Calibri"/>
      <w:sz w:val="22"/>
      <w:szCs w:val="22"/>
      <w:lang w:eastAsia="en-US"/>
    </w:rPr>
  </w:style>
  <w:style w:type="character" w:customStyle="1" w:styleId="168">
    <w:name w:val="Знак Знак168"/>
    <w:locked/>
    <w:rsid w:val="00494D29"/>
    <w:rPr>
      <w:b/>
      <w:caps/>
      <w:sz w:val="24"/>
      <w:lang w:val="ru-RU" w:eastAsia="ru-RU"/>
    </w:rPr>
  </w:style>
  <w:style w:type="paragraph" w:customStyle="1" w:styleId="242">
    <w:name w:val="Основной текст 24"/>
    <w:basedOn w:val="a3"/>
    <w:rsid w:val="00494D29"/>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494D29"/>
    <w:rPr>
      <w:rFonts w:ascii="Times New Roman" w:hAnsi="Times New Roman"/>
      <w:b/>
      <w:caps/>
      <w:sz w:val="28"/>
    </w:rPr>
  </w:style>
  <w:style w:type="character" w:customStyle="1" w:styleId="257">
    <w:name w:val="Знак Знак257"/>
    <w:rsid w:val="00494D29"/>
    <w:rPr>
      <w:rFonts w:ascii="Times New Roman" w:hAnsi="Times New Roman"/>
      <w:b/>
      <w:sz w:val="28"/>
    </w:rPr>
  </w:style>
  <w:style w:type="character" w:customStyle="1" w:styleId="2270">
    <w:name w:val="Знак Знак227"/>
    <w:rsid w:val="00494D29"/>
    <w:rPr>
      <w:rFonts w:ascii="Times New Roman" w:hAnsi="Times New Roman"/>
      <w:sz w:val="24"/>
    </w:rPr>
  </w:style>
  <w:style w:type="character" w:customStyle="1" w:styleId="197">
    <w:name w:val="Знак Знак197"/>
    <w:rsid w:val="00494D29"/>
    <w:rPr>
      <w:rFonts w:ascii="Times New Roman" w:hAnsi="Times New Roman"/>
      <w:sz w:val="16"/>
      <w:lang w:eastAsia="ru-RU"/>
    </w:rPr>
  </w:style>
  <w:style w:type="character" w:customStyle="1" w:styleId="187">
    <w:name w:val="Знак Знак187"/>
    <w:rsid w:val="00494D29"/>
    <w:rPr>
      <w:rFonts w:ascii="Courier New" w:hAnsi="Courier New"/>
    </w:rPr>
  </w:style>
  <w:style w:type="character" w:customStyle="1" w:styleId="177">
    <w:name w:val="Знак Знак177"/>
    <w:rsid w:val="00494D29"/>
    <w:rPr>
      <w:rFonts w:ascii="Times New Roman" w:hAnsi="Times New Roman"/>
      <w:sz w:val="24"/>
    </w:rPr>
  </w:style>
  <w:style w:type="paragraph" w:customStyle="1" w:styleId="346">
    <w:name w:val="Заголовок 34"/>
    <w:basedOn w:val="7c"/>
    <w:next w:val="7c"/>
    <w:rsid w:val="00494D29"/>
    <w:pPr>
      <w:keepNext/>
      <w:widowControl/>
      <w:ind w:left="0" w:firstLine="0"/>
      <w:outlineLvl w:val="2"/>
    </w:pPr>
    <w:rPr>
      <w:sz w:val="24"/>
    </w:rPr>
  </w:style>
  <w:style w:type="paragraph" w:customStyle="1" w:styleId="5f">
    <w:name w:val="Основной текст5"/>
    <w:basedOn w:val="7c"/>
    <w:rsid w:val="00494D29"/>
    <w:pPr>
      <w:widowControl/>
      <w:spacing w:line="360" w:lineRule="auto"/>
      <w:ind w:left="0" w:firstLine="0"/>
    </w:pPr>
    <w:rPr>
      <w:sz w:val="24"/>
    </w:rPr>
  </w:style>
  <w:style w:type="character" w:customStyle="1" w:styleId="157">
    <w:name w:val="Знак Знак157"/>
    <w:rsid w:val="00494D29"/>
    <w:rPr>
      <w:b/>
      <w:sz w:val="28"/>
    </w:rPr>
  </w:style>
  <w:style w:type="paragraph" w:customStyle="1" w:styleId="243">
    <w:name w:val="Заголовок 24"/>
    <w:basedOn w:val="a3"/>
    <w:next w:val="a3"/>
    <w:rsid w:val="00494D29"/>
    <w:pPr>
      <w:keepNext/>
      <w:widowControl w:val="0"/>
      <w:jc w:val="center"/>
    </w:pPr>
    <w:rPr>
      <w:b/>
      <w:sz w:val="26"/>
      <w:szCs w:val="20"/>
    </w:rPr>
  </w:style>
  <w:style w:type="paragraph" w:customStyle="1" w:styleId="88">
    <w:name w:val="Обычный8"/>
    <w:basedOn w:val="a3"/>
    <w:rsid w:val="00494D29"/>
    <w:pPr>
      <w:spacing w:before="100" w:beforeAutospacing="1" w:after="100" w:afterAutospacing="1"/>
    </w:pPr>
  </w:style>
  <w:style w:type="paragraph" w:customStyle="1" w:styleId="4f4">
    <w:name w:val="Цитата4"/>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494D29"/>
    <w:rPr>
      <w:rFonts w:ascii="Courier New" w:hAnsi="Courier New"/>
      <w:sz w:val="20"/>
      <w:szCs w:val="20"/>
    </w:rPr>
  </w:style>
  <w:style w:type="paragraph" w:customStyle="1" w:styleId="348">
    <w:name w:val="Основной текст 34"/>
    <w:basedOn w:val="7c"/>
    <w:rsid w:val="00494D29"/>
    <w:pPr>
      <w:widowControl/>
      <w:tabs>
        <w:tab w:val="left" w:pos="360"/>
      </w:tabs>
      <w:ind w:left="0" w:firstLine="0"/>
      <w:jc w:val="both"/>
    </w:pPr>
    <w:rPr>
      <w:i/>
      <w:sz w:val="26"/>
    </w:rPr>
  </w:style>
  <w:style w:type="paragraph" w:customStyle="1" w:styleId="239">
    <w:name w:val="Основной текст с отступом 23"/>
    <w:basedOn w:val="a3"/>
    <w:rsid w:val="00494D29"/>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494D29"/>
    <w:pPr>
      <w:spacing w:line="360" w:lineRule="auto"/>
      <w:ind w:firstLine="709"/>
      <w:jc w:val="both"/>
    </w:pPr>
    <w:rPr>
      <w:sz w:val="28"/>
      <w:szCs w:val="20"/>
    </w:rPr>
  </w:style>
  <w:style w:type="paragraph" w:customStyle="1" w:styleId="3ff6">
    <w:name w:val="Верхний колонтитул3"/>
    <w:basedOn w:val="a3"/>
    <w:rsid w:val="00494D29"/>
    <w:pPr>
      <w:tabs>
        <w:tab w:val="center" w:pos="4153"/>
        <w:tab w:val="right" w:pos="8306"/>
      </w:tabs>
    </w:pPr>
    <w:rPr>
      <w:rFonts w:ascii="Arial" w:hAnsi="Arial"/>
      <w:szCs w:val="20"/>
    </w:rPr>
  </w:style>
  <w:style w:type="character" w:customStyle="1" w:styleId="3ff7">
    <w:name w:val="Слабое выделение3"/>
    <w:rsid w:val="00494D29"/>
    <w:rPr>
      <w:i/>
      <w:color w:val="808080"/>
    </w:rPr>
  </w:style>
  <w:style w:type="character" w:customStyle="1" w:styleId="4170">
    <w:name w:val="Знак Знак417"/>
    <w:locked/>
    <w:rsid w:val="00494D29"/>
    <w:rPr>
      <w:rFonts w:ascii="Arial" w:hAnsi="Arial"/>
      <w:b/>
      <w:i/>
      <w:sz w:val="28"/>
      <w:lang w:val="ru-RU" w:eastAsia="en-US"/>
    </w:rPr>
  </w:style>
  <w:style w:type="character" w:customStyle="1" w:styleId="3ff8">
    <w:name w:val="Основной шрифт абзаца3"/>
    <w:rsid w:val="00494D29"/>
  </w:style>
  <w:style w:type="paragraph" w:customStyle="1" w:styleId="98">
    <w:name w:val="Знак Знак Знак Знак Знак Знак Знак Знак Знак Знак Знак Знак Знак9"/>
    <w:basedOn w:val="a3"/>
    <w:rsid w:val="00494D29"/>
    <w:pPr>
      <w:spacing w:after="160" w:line="240" w:lineRule="exact"/>
    </w:pPr>
    <w:rPr>
      <w:rFonts w:ascii="Verdana" w:hAnsi="Verdana"/>
      <w:lang w:val="en-US" w:eastAsia="en-US"/>
    </w:rPr>
  </w:style>
  <w:style w:type="paragraph" w:customStyle="1" w:styleId="372">
    <w:name w:val="Знак37"/>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494D29"/>
    <w:rPr>
      <w:b/>
      <w:caps/>
      <w:sz w:val="24"/>
      <w:lang w:val="ru-RU" w:eastAsia="ru-RU"/>
    </w:rPr>
  </w:style>
  <w:style w:type="character" w:customStyle="1" w:styleId="1172">
    <w:name w:val="Знак1 Знак Знак17"/>
    <w:locked/>
    <w:rsid w:val="00494D29"/>
    <w:rPr>
      <w:rFonts w:ascii="Times New Roman" w:hAnsi="Times New Roman"/>
      <w:sz w:val="24"/>
      <w:lang w:eastAsia="ru-RU"/>
    </w:rPr>
  </w:style>
  <w:style w:type="character" w:customStyle="1" w:styleId="467">
    <w:name w:val="Знак Знак467"/>
    <w:locked/>
    <w:rsid w:val="00494D29"/>
    <w:rPr>
      <w:b/>
      <w:sz w:val="27"/>
      <w:lang w:val="ru-RU" w:eastAsia="ru-RU"/>
    </w:rPr>
  </w:style>
  <w:style w:type="character" w:customStyle="1" w:styleId="487">
    <w:name w:val="Знак Знак487"/>
    <w:locked/>
    <w:rsid w:val="00494D29"/>
    <w:rPr>
      <w:b/>
      <w:sz w:val="27"/>
      <w:lang w:val="ru-RU" w:eastAsia="ru-RU"/>
    </w:rPr>
  </w:style>
  <w:style w:type="character" w:customStyle="1" w:styleId="447">
    <w:name w:val="Знак Знак447"/>
    <w:locked/>
    <w:rsid w:val="00494D29"/>
    <w:rPr>
      <w:sz w:val="24"/>
    </w:rPr>
  </w:style>
  <w:style w:type="character" w:customStyle="1" w:styleId="517">
    <w:name w:val="Знак Знак517"/>
    <w:locked/>
    <w:rsid w:val="00494D29"/>
    <w:rPr>
      <w:b/>
      <w:sz w:val="27"/>
      <w:lang w:val="ru-RU" w:eastAsia="ru-RU"/>
    </w:rPr>
  </w:style>
  <w:style w:type="character" w:customStyle="1" w:styleId="4370">
    <w:name w:val="Знак Знак437"/>
    <w:locked/>
    <w:rsid w:val="00494D29"/>
    <w:rPr>
      <w:color w:val="000000"/>
      <w:sz w:val="24"/>
      <w:lang w:eastAsia="ru-RU"/>
    </w:rPr>
  </w:style>
  <w:style w:type="character" w:customStyle="1" w:styleId="4270">
    <w:name w:val="Знак Знак427"/>
    <w:rsid w:val="00494D29"/>
    <w:rPr>
      <w:rFonts w:ascii="Times New Roman" w:hAnsi="Times New Roman"/>
      <w:sz w:val="16"/>
    </w:rPr>
  </w:style>
  <w:style w:type="character" w:customStyle="1" w:styleId="497">
    <w:name w:val="Знак Знак497"/>
    <w:rsid w:val="00494D29"/>
    <w:rPr>
      <w:rFonts w:ascii="Times New Roman" w:hAnsi="Times New Roman"/>
      <w:b/>
      <w:caps/>
      <w:sz w:val="24"/>
      <w:lang w:eastAsia="ru-RU"/>
    </w:rPr>
  </w:style>
  <w:style w:type="paragraph" w:customStyle="1" w:styleId="449">
    <w:name w:val="Заголовок 44"/>
    <w:basedOn w:val="7c"/>
    <w:next w:val="7c"/>
    <w:rsid w:val="00494D29"/>
    <w:pPr>
      <w:keepNext/>
      <w:widowControl/>
      <w:ind w:left="0" w:firstLine="0"/>
    </w:pPr>
    <w:rPr>
      <w:sz w:val="24"/>
    </w:rPr>
  </w:style>
  <w:style w:type="character" w:customStyle="1" w:styleId="477">
    <w:name w:val="Знак Знак477"/>
    <w:rsid w:val="00494D29"/>
    <w:rPr>
      <w:rFonts w:ascii="Times New Roman" w:hAnsi="Times New Roman"/>
      <w:b/>
      <w:sz w:val="27"/>
      <w:lang w:eastAsia="ru-RU"/>
    </w:rPr>
  </w:style>
  <w:style w:type="character" w:customStyle="1" w:styleId="457">
    <w:name w:val="Знак Знак457"/>
    <w:rsid w:val="00494D29"/>
    <w:rPr>
      <w:rFonts w:ascii="Times New Roman" w:hAnsi="Times New Roman"/>
      <w:b/>
      <w:i/>
      <w:sz w:val="26"/>
      <w:lang w:eastAsia="ru-RU"/>
    </w:rPr>
  </w:style>
  <w:style w:type="paragraph" w:customStyle="1" w:styleId="633">
    <w:name w:val="Заголовок 63"/>
    <w:rsid w:val="00494D2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494D29"/>
    <w:rPr>
      <w:sz w:val="16"/>
    </w:rPr>
  </w:style>
  <w:style w:type="character" w:customStyle="1" w:styleId="507">
    <w:name w:val="Знак Знак507"/>
    <w:locked/>
    <w:rsid w:val="00494D29"/>
    <w:rPr>
      <w:b/>
      <w:sz w:val="28"/>
      <w:lang w:val="ru-RU" w:eastAsia="ru-RU"/>
    </w:rPr>
  </w:style>
  <w:style w:type="character" w:customStyle="1" w:styleId="527">
    <w:name w:val="Знак Знак527"/>
    <w:rsid w:val="00494D29"/>
    <w:rPr>
      <w:rFonts w:ascii="Arial" w:hAnsi="Arial"/>
      <w:b/>
      <w:i/>
      <w:sz w:val="28"/>
    </w:rPr>
  </w:style>
  <w:style w:type="paragraph" w:customStyle="1" w:styleId="2211">
    <w:name w:val="Цитата 221"/>
    <w:basedOn w:val="a3"/>
    <w:next w:val="a3"/>
    <w:rsid w:val="00494D29"/>
    <w:rPr>
      <w:rFonts w:ascii="Calibri" w:hAnsi="Calibri"/>
      <w:i/>
      <w:iCs/>
      <w:color w:val="000000"/>
    </w:rPr>
  </w:style>
  <w:style w:type="paragraph" w:customStyle="1" w:styleId="21fa">
    <w:name w:val="Выделенная цитата21"/>
    <w:basedOn w:val="a3"/>
    <w:next w:val="a3"/>
    <w:rsid w:val="00494D29"/>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494D29"/>
    <w:rPr>
      <w:sz w:val="16"/>
      <w:lang w:val="ru-RU" w:eastAsia="ru-RU"/>
    </w:rPr>
  </w:style>
  <w:style w:type="character" w:customStyle="1" w:styleId="673">
    <w:name w:val="Знак6 Знак Знак7"/>
    <w:rsid w:val="00494D29"/>
    <w:rPr>
      <w:sz w:val="24"/>
      <w:lang w:val="ru-RU" w:eastAsia="ru-RU"/>
    </w:rPr>
  </w:style>
  <w:style w:type="character" w:customStyle="1" w:styleId="21fb">
    <w:name w:val="Замещающий текст21"/>
    <w:rsid w:val="00494D29"/>
    <w:rPr>
      <w:color w:val="808080"/>
    </w:rPr>
  </w:style>
  <w:style w:type="paragraph" w:customStyle="1" w:styleId="12f0">
    <w:name w:val="Заголовок 12"/>
    <w:basedOn w:val="a3"/>
    <w:next w:val="a3"/>
    <w:rsid w:val="00494D29"/>
    <w:pPr>
      <w:suppressAutoHyphens/>
      <w:ind w:firstLine="454"/>
    </w:pPr>
    <w:rPr>
      <w:b/>
      <w:caps/>
      <w:lang w:eastAsia="zh-CN"/>
    </w:rPr>
  </w:style>
  <w:style w:type="character" w:customStyle="1" w:styleId="617">
    <w:name w:val="Знак Знак617"/>
    <w:locked/>
    <w:rsid w:val="00494D29"/>
    <w:rPr>
      <w:sz w:val="24"/>
      <w:lang w:val="ru-RU" w:eastAsia="ru-RU"/>
    </w:rPr>
  </w:style>
  <w:style w:type="paragraph" w:customStyle="1" w:styleId="259">
    <w:name w:val="Заголовок 25"/>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494D29"/>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494D29"/>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494D29"/>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494D29"/>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494D29"/>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494D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494D29"/>
    <w:rPr>
      <w:b/>
    </w:rPr>
  </w:style>
  <w:style w:type="paragraph" w:customStyle="1" w:styleId="HTML31">
    <w:name w:val="Стандартный HTML3"/>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494D29"/>
    <w:rPr>
      <w:sz w:val="24"/>
      <w:lang w:val="ru-RU" w:eastAsia="ru-RU"/>
    </w:rPr>
  </w:style>
  <w:style w:type="paragraph" w:customStyle="1" w:styleId="921">
    <w:name w:val="Знак92"/>
    <w:basedOn w:val="a3"/>
    <w:rsid w:val="00494D29"/>
    <w:pPr>
      <w:spacing w:after="160" w:line="240" w:lineRule="exact"/>
    </w:pPr>
    <w:rPr>
      <w:rFonts w:ascii="Verdana" w:hAnsi="Verdana"/>
      <w:lang w:val="en-US" w:eastAsia="en-US"/>
    </w:rPr>
  </w:style>
  <w:style w:type="character" w:customStyle="1" w:styleId="4141">
    <w:name w:val="Знак4 Знак Знак14"/>
    <w:locked/>
    <w:rsid w:val="00494D29"/>
    <w:rPr>
      <w:rFonts w:ascii="Arial" w:hAnsi="Arial"/>
      <w:b/>
      <w:kern w:val="32"/>
      <w:sz w:val="32"/>
      <w:lang w:val="ru-RU" w:eastAsia="ru-RU"/>
    </w:rPr>
  </w:style>
  <w:style w:type="character" w:customStyle="1" w:styleId="2124">
    <w:name w:val="Знак2 Знак Знак12"/>
    <w:locked/>
    <w:rsid w:val="00494D29"/>
    <w:rPr>
      <w:b/>
      <w:sz w:val="27"/>
      <w:lang w:val="ru-RU" w:eastAsia="ru-RU"/>
    </w:rPr>
  </w:style>
  <w:style w:type="character" w:customStyle="1" w:styleId="23a">
    <w:name w:val="Знак2 Знак Знак3"/>
    <w:locked/>
    <w:rsid w:val="00494D29"/>
    <w:rPr>
      <w:rFonts w:ascii="Arial" w:hAnsi="Arial"/>
      <w:b/>
      <w:sz w:val="26"/>
      <w:lang w:val="ru-RU" w:eastAsia="ru-RU"/>
    </w:rPr>
  </w:style>
  <w:style w:type="paragraph" w:customStyle="1" w:styleId="5f0">
    <w:name w:val="Абзац списка5"/>
    <w:basedOn w:val="a3"/>
    <w:rsid w:val="00494D29"/>
    <w:pPr>
      <w:ind w:left="708"/>
    </w:pPr>
    <w:rPr>
      <w:rFonts w:ascii="Calibri" w:hAnsi="Calibri"/>
      <w:szCs w:val="20"/>
    </w:rPr>
  </w:style>
  <w:style w:type="character" w:customStyle="1" w:styleId="4f6">
    <w:name w:val="Слабое выделение4"/>
    <w:rsid w:val="00494D29"/>
    <w:rPr>
      <w:i/>
      <w:color w:val="808080"/>
    </w:rPr>
  </w:style>
  <w:style w:type="paragraph" w:customStyle="1" w:styleId="23b">
    <w:name w:val="Цитата 23"/>
    <w:basedOn w:val="a3"/>
    <w:next w:val="a3"/>
    <w:rsid w:val="00494D29"/>
    <w:rPr>
      <w:rFonts w:ascii="Calibri" w:hAnsi="Calibri"/>
      <w:i/>
      <w:iCs/>
      <w:color w:val="000000"/>
    </w:rPr>
  </w:style>
  <w:style w:type="paragraph" w:customStyle="1" w:styleId="3ffa">
    <w:name w:val="Выделенная цитата3"/>
    <w:basedOn w:val="a3"/>
    <w:next w:val="a3"/>
    <w:rsid w:val="00494D29"/>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494D29"/>
    <w:rPr>
      <w:b/>
    </w:rPr>
  </w:style>
  <w:style w:type="character" w:customStyle="1" w:styleId="3ffb">
    <w:name w:val="Замещающий текст3"/>
    <w:rsid w:val="00494D29"/>
    <w:rPr>
      <w:color w:val="808080"/>
    </w:rPr>
  </w:style>
  <w:style w:type="character" w:customStyle="1" w:styleId="1260">
    <w:name w:val="Знак1 Знак Знак26"/>
    <w:locked/>
    <w:rsid w:val="00494D29"/>
    <w:rPr>
      <w:sz w:val="24"/>
    </w:rPr>
  </w:style>
  <w:style w:type="character" w:customStyle="1" w:styleId="1271">
    <w:name w:val="Знак1 Знак Знак27"/>
    <w:locked/>
    <w:rsid w:val="00494D29"/>
    <w:rPr>
      <w:sz w:val="24"/>
    </w:rPr>
  </w:style>
  <w:style w:type="character" w:customStyle="1" w:styleId="7d">
    <w:name w:val="Без интервала Знак7"/>
    <w:locked/>
    <w:rsid w:val="00494D29"/>
    <w:rPr>
      <w:sz w:val="24"/>
      <w:lang w:eastAsia="en-US"/>
    </w:rPr>
  </w:style>
  <w:style w:type="character" w:customStyle="1" w:styleId="393">
    <w:name w:val="Знак Знак393"/>
    <w:rsid w:val="00494D29"/>
    <w:rPr>
      <w:rFonts w:ascii="Arial" w:hAnsi="Arial"/>
      <w:b/>
      <w:sz w:val="26"/>
    </w:rPr>
  </w:style>
  <w:style w:type="character" w:customStyle="1" w:styleId="383">
    <w:name w:val="Знак Знак383"/>
    <w:rsid w:val="00494D29"/>
    <w:rPr>
      <w:b/>
      <w:sz w:val="28"/>
    </w:rPr>
  </w:style>
  <w:style w:type="character" w:customStyle="1" w:styleId="373">
    <w:name w:val="Знак Знак373"/>
    <w:rsid w:val="00494D29"/>
    <w:rPr>
      <w:b/>
      <w:i/>
      <w:sz w:val="26"/>
    </w:rPr>
  </w:style>
  <w:style w:type="character" w:customStyle="1" w:styleId="363">
    <w:name w:val="Знак Знак363"/>
    <w:rsid w:val="00494D29"/>
    <w:rPr>
      <w:b/>
      <w:sz w:val="22"/>
      <w:lang w:val="ru-RU" w:eastAsia="ru-RU"/>
    </w:rPr>
  </w:style>
  <w:style w:type="character" w:customStyle="1" w:styleId="3530">
    <w:name w:val="Знак Знак353"/>
    <w:rsid w:val="00494D29"/>
    <w:rPr>
      <w:sz w:val="24"/>
      <w:lang w:val="ru-RU" w:eastAsia="ru-RU"/>
    </w:rPr>
  </w:style>
  <w:style w:type="character" w:customStyle="1" w:styleId="3430">
    <w:name w:val="Знак Знак343"/>
    <w:rsid w:val="00494D29"/>
    <w:rPr>
      <w:rFonts w:ascii="Calibri" w:hAnsi="Calibri"/>
      <w:i/>
      <w:sz w:val="24"/>
      <w:lang w:eastAsia="en-US"/>
    </w:rPr>
  </w:style>
  <w:style w:type="character" w:customStyle="1" w:styleId="3230">
    <w:name w:val="Знак Знак323"/>
    <w:rsid w:val="00494D29"/>
    <w:rPr>
      <w:sz w:val="16"/>
    </w:rPr>
  </w:style>
  <w:style w:type="character" w:customStyle="1" w:styleId="3141">
    <w:name w:val="Знак Знак314"/>
    <w:rsid w:val="00494D29"/>
    <w:rPr>
      <w:sz w:val="24"/>
    </w:rPr>
  </w:style>
  <w:style w:type="paragraph" w:customStyle="1" w:styleId="10a">
    <w:name w:val="Знак Знак Знак Знак Знак Знак10"/>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494D29"/>
    <w:rPr>
      <w:sz w:val="24"/>
    </w:rPr>
  </w:style>
  <w:style w:type="character" w:customStyle="1" w:styleId="293">
    <w:name w:val="Знак Знак293"/>
    <w:rsid w:val="00494D29"/>
    <w:rPr>
      <w:sz w:val="24"/>
    </w:rPr>
  </w:style>
  <w:style w:type="character" w:customStyle="1" w:styleId="7130">
    <w:name w:val="Знак Знак713"/>
    <w:rsid w:val="00494D29"/>
    <w:rPr>
      <w:sz w:val="16"/>
      <w:lang w:val="ru-RU" w:eastAsia="ru-RU"/>
    </w:rPr>
  </w:style>
  <w:style w:type="paragraph" w:customStyle="1" w:styleId="99">
    <w:name w:val="Обычный9"/>
    <w:rsid w:val="00494D29"/>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494D29"/>
    <w:rPr>
      <w:b/>
      <w:sz w:val="27"/>
      <w:lang w:val="ru-RU" w:eastAsia="ru-RU"/>
    </w:rPr>
  </w:style>
  <w:style w:type="character" w:customStyle="1" w:styleId="283">
    <w:name w:val="Знак Знак283"/>
    <w:rsid w:val="00494D29"/>
    <w:rPr>
      <w:rFonts w:ascii="Tahoma" w:hAnsi="Tahoma"/>
    </w:rPr>
  </w:style>
  <w:style w:type="character" w:customStyle="1" w:styleId="273">
    <w:name w:val="Знак Знак273"/>
    <w:rsid w:val="00494D29"/>
    <w:rPr>
      <w:sz w:val="24"/>
    </w:rPr>
  </w:style>
  <w:style w:type="character" w:customStyle="1" w:styleId="1090">
    <w:name w:val="Знак Знак109"/>
    <w:locked/>
    <w:rsid w:val="00494D29"/>
    <w:rPr>
      <w:sz w:val="16"/>
      <w:lang w:val="ru-RU" w:eastAsia="ru-RU"/>
    </w:rPr>
  </w:style>
  <w:style w:type="character" w:customStyle="1" w:styleId="626">
    <w:name w:val="Знак Знак626"/>
    <w:rsid w:val="00494D29"/>
    <w:rPr>
      <w:rFonts w:ascii="Arial" w:hAnsi="Arial"/>
      <w:b/>
      <w:i/>
      <w:sz w:val="28"/>
      <w:lang w:val="ru-RU" w:eastAsia="en-US"/>
    </w:rPr>
  </w:style>
  <w:style w:type="character" w:customStyle="1" w:styleId="2130">
    <w:name w:val="Знак Знак213"/>
    <w:locked/>
    <w:rsid w:val="00494D29"/>
    <w:rPr>
      <w:sz w:val="24"/>
      <w:lang w:val="en-US"/>
    </w:rPr>
  </w:style>
  <w:style w:type="character" w:customStyle="1" w:styleId="1231">
    <w:name w:val="Знак Знак123"/>
    <w:rsid w:val="00494D29"/>
    <w:rPr>
      <w:sz w:val="16"/>
    </w:rPr>
  </w:style>
  <w:style w:type="character" w:customStyle="1" w:styleId="1350">
    <w:name w:val="Знак Знак135"/>
    <w:rsid w:val="00494D29"/>
    <w:rPr>
      <w:lang w:val="ru-RU" w:eastAsia="ru-RU"/>
    </w:rPr>
  </w:style>
  <w:style w:type="character" w:customStyle="1" w:styleId="1610">
    <w:name w:val="Знак Знак1610"/>
    <w:locked/>
    <w:rsid w:val="00494D29"/>
    <w:rPr>
      <w:b/>
      <w:caps/>
      <w:sz w:val="24"/>
      <w:lang w:val="ru-RU" w:eastAsia="ru-RU"/>
    </w:rPr>
  </w:style>
  <w:style w:type="character" w:customStyle="1" w:styleId="1153">
    <w:name w:val="Знак Знак115"/>
    <w:rsid w:val="00494D29"/>
    <w:rPr>
      <w:sz w:val="24"/>
    </w:rPr>
  </w:style>
  <w:style w:type="paragraph" w:customStyle="1" w:styleId="25a">
    <w:name w:val="Основной текст 25"/>
    <w:basedOn w:val="a3"/>
    <w:rsid w:val="00494D29"/>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494D29"/>
    <w:rPr>
      <w:rFonts w:ascii="Times New Roman" w:hAnsi="Times New Roman"/>
      <w:b/>
      <w:caps/>
      <w:sz w:val="28"/>
    </w:rPr>
  </w:style>
  <w:style w:type="character" w:customStyle="1" w:styleId="2590">
    <w:name w:val="Знак Знак259"/>
    <w:rsid w:val="00494D29"/>
    <w:rPr>
      <w:rFonts w:ascii="Times New Roman" w:hAnsi="Times New Roman"/>
      <w:b/>
      <w:sz w:val="28"/>
    </w:rPr>
  </w:style>
  <w:style w:type="character" w:customStyle="1" w:styleId="2290">
    <w:name w:val="Знак Знак229"/>
    <w:rsid w:val="00494D29"/>
    <w:rPr>
      <w:rFonts w:ascii="Times New Roman" w:hAnsi="Times New Roman"/>
      <w:sz w:val="24"/>
    </w:rPr>
  </w:style>
  <w:style w:type="character" w:customStyle="1" w:styleId="2016">
    <w:name w:val="Знак Знак2016"/>
    <w:rsid w:val="00494D29"/>
    <w:rPr>
      <w:rFonts w:ascii="Arial" w:hAnsi="Arial"/>
      <w:sz w:val="22"/>
    </w:rPr>
  </w:style>
  <w:style w:type="character" w:customStyle="1" w:styleId="199">
    <w:name w:val="Знак Знак199"/>
    <w:rsid w:val="00494D29"/>
    <w:rPr>
      <w:rFonts w:ascii="Times New Roman" w:hAnsi="Times New Roman"/>
      <w:sz w:val="16"/>
      <w:lang w:eastAsia="ru-RU"/>
    </w:rPr>
  </w:style>
  <w:style w:type="character" w:customStyle="1" w:styleId="1811">
    <w:name w:val="Знак Знак1811"/>
    <w:rsid w:val="00494D29"/>
    <w:rPr>
      <w:rFonts w:ascii="Courier New" w:hAnsi="Courier New"/>
    </w:rPr>
  </w:style>
  <w:style w:type="character" w:customStyle="1" w:styleId="179">
    <w:name w:val="Знак Знак179"/>
    <w:rsid w:val="00494D29"/>
    <w:rPr>
      <w:rFonts w:ascii="Times New Roman" w:hAnsi="Times New Roman"/>
      <w:sz w:val="24"/>
    </w:rPr>
  </w:style>
  <w:style w:type="character" w:customStyle="1" w:styleId="950">
    <w:name w:val="Знак Знак95"/>
    <w:rsid w:val="00494D29"/>
    <w:rPr>
      <w:rFonts w:ascii="PragmaticaCTT" w:hAnsi="PragmaticaCTT"/>
      <w:b/>
      <w:sz w:val="24"/>
      <w:lang w:val="ru-RU" w:eastAsia="ru-RU"/>
    </w:rPr>
  </w:style>
  <w:style w:type="character" w:customStyle="1" w:styleId="840">
    <w:name w:val="Знак Знак84"/>
    <w:rsid w:val="00494D29"/>
    <w:rPr>
      <w:sz w:val="24"/>
    </w:rPr>
  </w:style>
  <w:style w:type="character" w:customStyle="1" w:styleId="5200">
    <w:name w:val="Знак Знак520"/>
    <w:aliases w:val="Знак Знак5101"/>
    <w:rsid w:val="00494D29"/>
    <w:rPr>
      <w:rFonts w:ascii="Tahoma" w:hAnsi="Tahoma"/>
      <w:sz w:val="16"/>
      <w:lang w:val="ru-RU" w:eastAsia="ru-RU"/>
    </w:rPr>
  </w:style>
  <w:style w:type="paragraph" w:customStyle="1" w:styleId="364">
    <w:name w:val="Заголовок 36"/>
    <w:basedOn w:val="99"/>
    <w:next w:val="99"/>
    <w:rsid w:val="00494D29"/>
    <w:pPr>
      <w:keepNext/>
      <w:widowControl/>
      <w:ind w:left="0" w:firstLine="0"/>
      <w:outlineLvl w:val="2"/>
    </w:pPr>
    <w:rPr>
      <w:sz w:val="24"/>
    </w:rPr>
  </w:style>
  <w:style w:type="paragraph" w:customStyle="1" w:styleId="6f1">
    <w:name w:val="Основной текст6"/>
    <w:basedOn w:val="99"/>
    <w:rsid w:val="00494D29"/>
    <w:pPr>
      <w:widowControl/>
      <w:spacing w:line="360" w:lineRule="auto"/>
      <w:ind w:left="0" w:firstLine="0"/>
    </w:pPr>
    <w:rPr>
      <w:sz w:val="24"/>
    </w:rPr>
  </w:style>
  <w:style w:type="character" w:customStyle="1" w:styleId="159">
    <w:name w:val="Знак Знак159"/>
    <w:rsid w:val="00494D29"/>
    <w:rPr>
      <w:b/>
      <w:sz w:val="28"/>
    </w:rPr>
  </w:style>
  <w:style w:type="character" w:customStyle="1" w:styleId="800">
    <w:name w:val="Знак Знак80"/>
    <w:rsid w:val="00494D29"/>
    <w:rPr>
      <w:rFonts w:ascii="Times New Roman" w:hAnsi="Times New Roman"/>
      <w:lang w:eastAsia="en-US"/>
    </w:rPr>
  </w:style>
  <w:style w:type="paragraph" w:customStyle="1" w:styleId="264">
    <w:name w:val="Заголовок 26"/>
    <w:basedOn w:val="a3"/>
    <w:next w:val="a3"/>
    <w:rsid w:val="00494D29"/>
    <w:pPr>
      <w:keepNext/>
      <w:widowControl w:val="0"/>
      <w:jc w:val="center"/>
    </w:pPr>
    <w:rPr>
      <w:b/>
      <w:sz w:val="26"/>
      <w:szCs w:val="20"/>
    </w:rPr>
  </w:style>
  <w:style w:type="paragraph" w:customStyle="1" w:styleId="5f1">
    <w:name w:val="Цитата5"/>
    <w:basedOn w:val="a3"/>
    <w:rsid w:val="00494D29"/>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494D29"/>
    <w:rPr>
      <w:i/>
      <w:color w:val="000000"/>
      <w:sz w:val="24"/>
    </w:rPr>
  </w:style>
  <w:style w:type="character" w:customStyle="1" w:styleId="2ffff7">
    <w:name w:val="Выделенная цитата Знак2"/>
    <w:rsid w:val="00494D29"/>
    <w:rPr>
      <w:b/>
      <w:i/>
      <w:color w:val="4F81BD"/>
      <w:sz w:val="24"/>
    </w:rPr>
  </w:style>
  <w:style w:type="paragraph" w:customStyle="1" w:styleId="5f2">
    <w:name w:val="Текст5"/>
    <w:basedOn w:val="a3"/>
    <w:rsid w:val="00494D29"/>
    <w:rPr>
      <w:rFonts w:ascii="Courier New" w:hAnsi="Courier New"/>
      <w:sz w:val="20"/>
      <w:szCs w:val="20"/>
    </w:rPr>
  </w:style>
  <w:style w:type="paragraph" w:customStyle="1" w:styleId="356">
    <w:name w:val="Основной текст 35"/>
    <w:basedOn w:val="99"/>
    <w:rsid w:val="00494D29"/>
    <w:pPr>
      <w:widowControl/>
      <w:tabs>
        <w:tab w:val="left" w:pos="360"/>
      </w:tabs>
      <w:ind w:left="0" w:firstLine="0"/>
      <w:jc w:val="both"/>
    </w:pPr>
    <w:rPr>
      <w:i/>
      <w:sz w:val="26"/>
    </w:rPr>
  </w:style>
  <w:style w:type="paragraph" w:customStyle="1" w:styleId="244">
    <w:name w:val="Основной текст с отступом 24"/>
    <w:basedOn w:val="a3"/>
    <w:rsid w:val="00494D29"/>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494D29"/>
    <w:pPr>
      <w:spacing w:line="360" w:lineRule="auto"/>
      <w:ind w:firstLine="709"/>
      <w:jc w:val="both"/>
    </w:pPr>
    <w:rPr>
      <w:sz w:val="28"/>
      <w:szCs w:val="20"/>
    </w:rPr>
  </w:style>
  <w:style w:type="paragraph" w:customStyle="1" w:styleId="4f8">
    <w:name w:val="Верхний колонтитул4"/>
    <w:basedOn w:val="a3"/>
    <w:rsid w:val="00494D29"/>
    <w:pPr>
      <w:tabs>
        <w:tab w:val="center" w:pos="4153"/>
        <w:tab w:val="right" w:pos="8306"/>
      </w:tabs>
    </w:pPr>
    <w:rPr>
      <w:rFonts w:ascii="Arial" w:hAnsi="Arial"/>
      <w:szCs w:val="20"/>
    </w:rPr>
  </w:style>
  <w:style w:type="character" w:customStyle="1" w:styleId="419">
    <w:name w:val="Знак Знак419"/>
    <w:locked/>
    <w:rsid w:val="00494D29"/>
    <w:rPr>
      <w:rFonts w:ascii="Arial" w:hAnsi="Arial"/>
      <w:b/>
      <w:i/>
      <w:sz w:val="28"/>
      <w:lang w:val="ru-RU" w:eastAsia="en-US"/>
    </w:rPr>
  </w:style>
  <w:style w:type="character" w:customStyle="1" w:styleId="429">
    <w:name w:val="Знак4 Знак2"/>
    <w:locked/>
    <w:rsid w:val="00494D29"/>
    <w:rPr>
      <w:sz w:val="24"/>
      <w:lang w:val="ru-RU" w:eastAsia="ru-RU"/>
    </w:rPr>
  </w:style>
  <w:style w:type="character" w:customStyle="1" w:styleId="4f9">
    <w:name w:val="Основной шрифт абзаца4"/>
    <w:rsid w:val="00494D29"/>
  </w:style>
  <w:style w:type="character" w:customStyle="1" w:styleId="2380">
    <w:name w:val="Знак Знак23 Знак8"/>
    <w:aliases w:val="Знак Знак3 Знак8"/>
    <w:locked/>
    <w:rsid w:val="00494D29"/>
    <w:rPr>
      <w:rFonts w:ascii="Tahoma" w:hAnsi="Tahoma"/>
      <w:sz w:val="16"/>
    </w:rPr>
  </w:style>
  <w:style w:type="paragraph" w:customStyle="1" w:styleId="13a">
    <w:name w:val="Знак Знак Знак Знак Знак Знак Знак Знак Знак Знак Знак Знак Знак13"/>
    <w:basedOn w:val="a3"/>
    <w:rsid w:val="00494D29"/>
    <w:pPr>
      <w:spacing w:after="160" w:line="240" w:lineRule="exact"/>
    </w:pPr>
    <w:rPr>
      <w:rFonts w:ascii="Verdana" w:hAnsi="Verdana"/>
      <w:lang w:val="en-US" w:eastAsia="en-US"/>
    </w:rPr>
  </w:style>
  <w:style w:type="paragraph" w:customStyle="1" w:styleId="392">
    <w:name w:val="Знак39"/>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494D29"/>
    <w:rPr>
      <w:b/>
      <w:caps/>
      <w:sz w:val="24"/>
      <w:lang w:val="ru-RU" w:eastAsia="ru-RU"/>
    </w:rPr>
  </w:style>
  <w:style w:type="character" w:customStyle="1" w:styleId="11100">
    <w:name w:val="Знак1 Знак Знак110"/>
    <w:locked/>
    <w:rsid w:val="00494D29"/>
    <w:rPr>
      <w:rFonts w:ascii="Times New Roman" w:hAnsi="Times New Roman"/>
      <w:sz w:val="24"/>
      <w:lang w:eastAsia="ru-RU"/>
    </w:rPr>
  </w:style>
  <w:style w:type="character" w:customStyle="1" w:styleId="469">
    <w:name w:val="Знак Знак469"/>
    <w:locked/>
    <w:rsid w:val="00494D29"/>
    <w:rPr>
      <w:b/>
      <w:sz w:val="27"/>
      <w:lang w:val="ru-RU" w:eastAsia="ru-RU"/>
    </w:rPr>
  </w:style>
  <w:style w:type="character" w:customStyle="1" w:styleId="489">
    <w:name w:val="Знак Знак489"/>
    <w:locked/>
    <w:rsid w:val="00494D29"/>
    <w:rPr>
      <w:b/>
      <w:sz w:val="27"/>
      <w:lang w:val="ru-RU" w:eastAsia="ru-RU"/>
    </w:rPr>
  </w:style>
  <w:style w:type="character" w:customStyle="1" w:styleId="4490">
    <w:name w:val="Знак Знак449"/>
    <w:locked/>
    <w:rsid w:val="00494D29"/>
    <w:rPr>
      <w:sz w:val="24"/>
    </w:rPr>
  </w:style>
  <w:style w:type="character" w:customStyle="1" w:styleId="51100">
    <w:name w:val="Знак Знак5110"/>
    <w:locked/>
    <w:rsid w:val="00494D29"/>
    <w:rPr>
      <w:b/>
      <w:sz w:val="27"/>
      <w:lang w:val="ru-RU" w:eastAsia="ru-RU"/>
    </w:rPr>
  </w:style>
  <w:style w:type="character" w:customStyle="1" w:styleId="439">
    <w:name w:val="Знак Знак439"/>
    <w:locked/>
    <w:rsid w:val="00494D29"/>
    <w:rPr>
      <w:color w:val="000000"/>
      <w:sz w:val="24"/>
      <w:lang w:eastAsia="ru-RU"/>
    </w:rPr>
  </w:style>
  <w:style w:type="character" w:customStyle="1" w:styleId="4290">
    <w:name w:val="Знак Знак429"/>
    <w:rsid w:val="00494D29"/>
    <w:rPr>
      <w:rFonts w:ascii="Times New Roman" w:hAnsi="Times New Roman"/>
      <w:sz w:val="16"/>
    </w:rPr>
  </w:style>
  <w:style w:type="character" w:customStyle="1" w:styleId="499">
    <w:name w:val="Знак Знак499"/>
    <w:rsid w:val="00494D29"/>
    <w:rPr>
      <w:rFonts w:ascii="Times New Roman" w:hAnsi="Times New Roman"/>
      <w:b/>
      <w:caps/>
      <w:sz w:val="24"/>
      <w:lang w:eastAsia="ru-RU"/>
    </w:rPr>
  </w:style>
  <w:style w:type="paragraph" w:customStyle="1" w:styleId="46a">
    <w:name w:val="Заголовок 46"/>
    <w:basedOn w:val="99"/>
    <w:next w:val="99"/>
    <w:rsid w:val="00494D29"/>
    <w:pPr>
      <w:keepNext/>
      <w:widowControl/>
      <w:ind w:left="0" w:firstLine="0"/>
    </w:pPr>
    <w:rPr>
      <w:sz w:val="24"/>
    </w:rPr>
  </w:style>
  <w:style w:type="character" w:customStyle="1" w:styleId="479">
    <w:name w:val="Знак Знак479"/>
    <w:rsid w:val="00494D29"/>
    <w:rPr>
      <w:rFonts w:ascii="Times New Roman" w:hAnsi="Times New Roman"/>
      <w:b/>
      <w:sz w:val="27"/>
      <w:lang w:eastAsia="ru-RU"/>
    </w:rPr>
  </w:style>
  <w:style w:type="character" w:customStyle="1" w:styleId="4590">
    <w:name w:val="Знак Знак459"/>
    <w:rsid w:val="00494D29"/>
    <w:rPr>
      <w:rFonts w:ascii="Times New Roman" w:hAnsi="Times New Roman"/>
      <w:b/>
      <w:i/>
      <w:sz w:val="26"/>
      <w:lang w:eastAsia="ru-RU"/>
    </w:rPr>
  </w:style>
  <w:style w:type="paragraph" w:customStyle="1" w:styleId="653">
    <w:name w:val="Заголовок 65"/>
    <w:rsid w:val="00494D2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494D29"/>
    <w:rPr>
      <w:sz w:val="16"/>
    </w:rPr>
  </w:style>
  <w:style w:type="character" w:customStyle="1" w:styleId="509">
    <w:name w:val="Знак Знак509"/>
    <w:locked/>
    <w:rsid w:val="00494D29"/>
    <w:rPr>
      <w:b/>
      <w:sz w:val="28"/>
      <w:lang w:val="ru-RU" w:eastAsia="ru-RU"/>
    </w:rPr>
  </w:style>
  <w:style w:type="character" w:customStyle="1" w:styleId="5290">
    <w:name w:val="Знак Знак529"/>
    <w:rsid w:val="00494D29"/>
    <w:rPr>
      <w:rFonts w:ascii="Arial" w:hAnsi="Arial"/>
      <w:b/>
      <w:i/>
      <w:sz w:val="28"/>
    </w:rPr>
  </w:style>
  <w:style w:type="character" w:customStyle="1" w:styleId="519">
    <w:name w:val="Знак5 Знак Знак19"/>
    <w:locked/>
    <w:rsid w:val="00494D29"/>
    <w:rPr>
      <w:sz w:val="16"/>
      <w:lang w:val="ru-RU" w:eastAsia="ru-RU"/>
    </w:rPr>
  </w:style>
  <w:style w:type="character" w:customStyle="1" w:styleId="6101">
    <w:name w:val="Знак6 Знак Знак10"/>
    <w:rsid w:val="00494D29"/>
    <w:rPr>
      <w:sz w:val="24"/>
      <w:lang w:val="ru-RU" w:eastAsia="ru-RU"/>
    </w:rPr>
  </w:style>
  <w:style w:type="character" w:customStyle="1" w:styleId="553">
    <w:name w:val="Знак Знак553"/>
    <w:locked/>
    <w:rsid w:val="00494D29"/>
    <w:rPr>
      <w:sz w:val="24"/>
      <w:lang w:val="ru-RU" w:eastAsia="ru-RU"/>
    </w:rPr>
  </w:style>
  <w:style w:type="paragraph" w:customStyle="1" w:styleId="Heading13">
    <w:name w:val="Heading 13"/>
    <w:basedOn w:val="a3"/>
    <w:next w:val="a3"/>
    <w:rsid w:val="00494D29"/>
    <w:pPr>
      <w:suppressAutoHyphens/>
      <w:ind w:firstLine="454"/>
    </w:pPr>
    <w:rPr>
      <w:b/>
      <w:caps/>
      <w:lang w:eastAsia="zh-CN"/>
    </w:rPr>
  </w:style>
  <w:style w:type="character" w:customStyle="1" w:styleId="6530">
    <w:name w:val="Знак Знак653"/>
    <w:locked/>
    <w:rsid w:val="00494D29"/>
    <w:rPr>
      <w:b/>
      <w:sz w:val="27"/>
      <w:lang w:val="ru-RU" w:eastAsia="ru-RU"/>
    </w:rPr>
  </w:style>
  <w:style w:type="character" w:customStyle="1" w:styleId="6430">
    <w:name w:val="Знак Знак643"/>
    <w:locked/>
    <w:rsid w:val="00494D29"/>
    <w:rPr>
      <w:b/>
      <w:sz w:val="28"/>
      <w:lang w:val="ru-RU" w:eastAsia="ru-RU"/>
    </w:rPr>
  </w:style>
  <w:style w:type="character" w:customStyle="1" w:styleId="6330">
    <w:name w:val="Знак Знак633"/>
    <w:locked/>
    <w:rsid w:val="00494D29"/>
    <w:rPr>
      <w:b/>
      <w:i/>
      <w:sz w:val="26"/>
      <w:lang w:val="ru-RU" w:eastAsia="ru-RU"/>
    </w:rPr>
  </w:style>
  <w:style w:type="character" w:customStyle="1" w:styleId="625">
    <w:name w:val="Знак Знак625"/>
    <w:locked/>
    <w:rsid w:val="00494D29"/>
    <w:rPr>
      <w:sz w:val="24"/>
      <w:lang w:val="ru-RU" w:eastAsia="ru-RU"/>
    </w:rPr>
  </w:style>
  <w:style w:type="character" w:customStyle="1" w:styleId="61100">
    <w:name w:val="Знак Знак6110"/>
    <w:locked/>
    <w:rsid w:val="00494D29"/>
    <w:rPr>
      <w:sz w:val="24"/>
      <w:lang w:val="ru-RU" w:eastAsia="ru-RU"/>
    </w:rPr>
  </w:style>
  <w:style w:type="character" w:customStyle="1" w:styleId="603">
    <w:name w:val="Знак Знак603"/>
    <w:locked/>
    <w:rsid w:val="00494D29"/>
    <w:rPr>
      <w:i/>
      <w:sz w:val="24"/>
      <w:lang w:val="ru-RU" w:eastAsia="ru-RU"/>
    </w:rPr>
  </w:style>
  <w:style w:type="character" w:customStyle="1" w:styleId="593">
    <w:name w:val="Знак Знак593"/>
    <w:locked/>
    <w:rsid w:val="00494D29"/>
    <w:rPr>
      <w:rFonts w:ascii="Arial" w:hAnsi="Arial"/>
      <w:sz w:val="22"/>
      <w:lang w:val="ru-RU" w:eastAsia="ru-RU"/>
    </w:rPr>
  </w:style>
  <w:style w:type="character" w:customStyle="1" w:styleId="5830">
    <w:name w:val="Знак Знак583"/>
    <w:locked/>
    <w:rsid w:val="00494D29"/>
    <w:rPr>
      <w:rFonts w:ascii="Courier New" w:hAnsi="Courier New"/>
      <w:lang w:val="ru-RU" w:eastAsia="ru-RU"/>
    </w:rPr>
  </w:style>
  <w:style w:type="character" w:customStyle="1" w:styleId="573">
    <w:name w:val="Знак Знак573"/>
    <w:locked/>
    <w:rsid w:val="00494D29"/>
    <w:rPr>
      <w:lang w:val="ru-RU" w:eastAsia="ru-RU"/>
    </w:rPr>
  </w:style>
  <w:style w:type="character" w:customStyle="1" w:styleId="563">
    <w:name w:val="Знак Знак563"/>
    <w:locked/>
    <w:rsid w:val="00494D29"/>
    <w:rPr>
      <w:sz w:val="24"/>
      <w:lang w:val="ru-RU" w:eastAsia="ru-RU"/>
    </w:rPr>
  </w:style>
  <w:style w:type="character" w:customStyle="1" w:styleId="543">
    <w:name w:val="Знак Знак543"/>
    <w:locked/>
    <w:rsid w:val="00494D29"/>
    <w:rPr>
      <w:sz w:val="24"/>
      <w:lang w:val="en-US" w:eastAsia="ru-RU"/>
    </w:rPr>
  </w:style>
  <w:style w:type="paragraph" w:customStyle="1" w:styleId="Heading52">
    <w:name w:val="Heading 52"/>
    <w:basedOn w:val="a3"/>
    <w:next w:val="a3"/>
    <w:rsid w:val="00494D29"/>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494D29"/>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494D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494D29"/>
    <w:rPr>
      <w:rFonts w:ascii="Arial" w:hAnsi="Arial"/>
      <w:b/>
      <w:sz w:val="26"/>
    </w:rPr>
  </w:style>
  <w:style w:type="character" w:customStyle="1" w:styleId="663">
    <w:name w:val="Знак Знак663"/>
    <w:rsid w:val="00494D29"/>
    <w:rPr>
      <w:b/>
      <w:sz w:val="28"/>
    </w:rPr>
  </w:style>
  <w:style w:type="character" w:customStyle="1" w:styleId="703">
    <w:name w:val="Знак Знак703"/>
    <w:rsid w:val="00494D29"/>
    <w:rPr>
      <w:rFonts w:ascii="Arial" w:hAnsi="Arial"/>
      <w:b/>
      <w:sz w:val="26"/>
    </w:rPr>
  </w:style>
  <w:style w:type="character" w:customStyle="1" w:styleId="693">
    <w:name w:val="Знак Знак693"/>
    <w:rsid w:val="00494D29"/>
    <w:rPr>
      <w:b/>
      <w:sz w:val="28"/>
    </w:rPr>
  </w:style>
  <w:style w:type="character" w:customStyle="1" w:styleId="683">
    <w:name w:val="Знак Знак683"/>
    <w:rsid w:val="00494D29"/>
    <w:rPr>
      <w:b/>
      <w:i/>
      <w:sz w:val="26"/>
    </w:rPr>
  </w:style>
  <w:style w:type="paragraph" w:customStyle="1" w:styleId="HTML40">
    <w:name w:val="Стандартный HTML4"/>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494D29"/>
    <w:pPr>
      <w:keepNext/>
      <w:widowControl/>
    </w:pPr>
    <w:rPr>
      <w:sz w:val="24"/>
    </w:rPr>
  </w:style>
  <w:style w:type="paragraph" w:customStyle="1" w:styleId="Heading221">
    <w:name w:val="Heading 221"/>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494D29"/>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494D29"/>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494D29"/>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494D29"/>
    <w:rPr>
      <w:smallCaps/>
      <w:color w:val="C0504D"/>
      <w:u w:val="single"/>
    </w:rPr>
  </w:style>
  <w:style w:type="character" w:customStyle="1" w:styleId="11f7">
    <w:name w:val="Сильная ссылка11"/>
    <w:rsid w:val="00494D29"/>
    <w:rPr>
      <w:b/>
      <w:smallCaps/>
      <w:color w:val="C0504D"/>
      <w:spacing w:val="5"/>
      <w:u w:val="single"/>
    </w:rPr>
  </w:style>
  <w:style w:type="character" w:customStyle="1" w:styleId="11f8">
    <w:name w:val="Название книги11"/>
    <w:rsid w:val="00494D29"/>
    <w:rPr>
      <w:b/>
      <w:smallCaps/>
      <w:spacing w:val="5"/>
    </w:rPr>
  </w:style>
  <w:style w:type="paragraph" w:customStyle="1" w:styleId="930">
    <w:name w:val="Знак93"/>
    <w:basedOn w:val="a3"/>
    <w:rsid w:val="00494D29"/>
    <w:pPr>
      <w:spacing w:after="160" w:line="240" w:lineRule="exact"/>
    </w:pPr>
    <w:rPr>
      <w:rFonts w:ascii="Verdana" w:hAnsi="Verdana"/>
      <w:lang w:val="en-US" w:eastAsia="en-US"/>
    </w:rPr>
  </w:style>
  <w:style w:type="character" w:customStyle="1" w:styleId="4151">
    <w:name w:val="Знак4 Знак Знак15"/>
    <w:locked/>
    <w:rsid w:val="00494D29"/>
    <w:rPr>
      <w:rFonts w:ascii="Arial" w:hAnsi="Arial"/>
      <w:b/>
      <w:kern w:val="32"/>
      <w:sz w:val="32"/>
      <w:lang w:val="ru-RU" w:eastAsia="ru-RU"/>
    </w:rPr>
  </w:style>
  <w:style w:type="character" w:customStyle="1" w:styleId="2131">
    <w:name w:val="Знак2 Знак Знак13"/>
    <w:locked/>
    <w:rsid w:val="00494D29"/>
    <w:rPr>
      <w:b/>
      <w:sz w:val="27"/>
      <w:lang w:val="ru-RU" w:eastAsia="ru-RU"/>
    </w:rPr>
  </w:style>
  <w:style w:type="character" w:customStyle="1" w:styleId="43a">
    <w:name w:val="Знак4 Знак Знак3"/>
    <w:locked/>
    <w:rsid w:val="00494D29"/>
    <w:rPr>
      <w:rFonts w:ascii="Arial" w:hAnsi="Arial"/>
      <w:b/>
      <w:kern w:val="32"/>
      <w:sz w:val="32"/>
      <w:lang w:val="ru-RU" w:eastAsia="ru-RU"/>
    </w:rPr>
  </w:style>
  <w:style w:type="character" w:customStyle="1" w:styleId="245">
    <w:name w:val="Знак2 Знак Знак4"/>
    <w:semiHidden/>
    <w:locked/>
    <w:rsid w:val="00494D29"/>
    <w:rPr>
      <w:rFonts w:ascii="Arial" w:hAnsi="Arial"/>
      <w:b/>
      <w:sz w:val="26"/>
      <w:lang w:val="ru-RU" w:eastAsia="ru-RU"/>
    </w:rPr>
  </w:style>
  <w:style w:type="character" w:customStyle="1" w:styleId="FontStyle270">
    <w:name w:val="Font Style27"/>
    <w:rsid w:val="00494D29"/>
    <w:rPr>
      <w:rFonts w:ascii="Times New Roman" w:hAnsi="Times New Roman"/>
      <w:sz w:val="26"/>
    </w:rPr>
  </w:style>
  <w:style w:type="character" w:customStyle="1" w:styleId="2100">
    <w:name w:val="Знак Знак210"/>
    <w:locked/>
    <w:rsid w:val="00494D29"/>
    <w:rPr>
      <w:rFonts w:ascii="Arial" w:hAnsi="Arial"/>
      <w:vanish/>
      <w:sz w:val="16"/>
      <w:lang w:eastAsia="ru-RU"/>
    </w:rPr>
  </w:style>
  <w:style w:type="paragraph" w:customStyle="1" w:styleId="11f9">
    <w:name w:val="Стиль11"/>
    <w:basedOn w:val="a3"/>
    <w:next w:val="114"/>
    <w:rsid w:val="00494D29"/>
    <w:pPr>
      <w:jc w:val="center"/>
    </w:pPr>
    <w:rPr>
      <w:lang w:val="en-US"/>
    </w:rPr>
  </w:style>
  <w:style w:type="paragraph" w:customStyle="1" w:styleId="6f2">
    <w:name w:val="Абзац списка6"/>
    <w:basedOn w:val="a3"/>
    <w:rsid w:val="00494D29"/>
    <w:pPr>
      <w:ind w:left="708"/>
    </w:pPr>
    <w:rPr>
      <w:rFonts w:ascii="Calibri" w:hAnsi="Calibri"/>
      <w:sz w:val="22"/>
      <w:szCs w:val="22"/>
      <w:lang w:eastAsia="en-US"/>
    </w:rPr>
  </w:style>
  <w:style w:type="character" w:customStyle="1" w:styleId="5f3">
    <w:name w:val="Слабое выделение5"/>
    <w:rsid w:val="00494D29"/>
    <w:rPr>
      <w:i/>
      <w:color w:val="808080"/>
    </w:rPr>
  </w:style>
  <w:style w:type="paragraph" w:customStyle="1" w:styleId="5f4">
    <w:name w:val="Без интервала5"/>
    <w:rsid w:val="00494D29"/>
    <w:pPr>
      <w:spacing w:after="0" w:line="240" w:lineRule="auto"/>
    </w:pPr>
    <w:rPr>
      <w:rFonts w:ascii="Calibri" w:eastAsia="Times New Roman" w:hAnsi="Calibri" w:cs="Times New Roman"/>
      <w:lang w:val="en-US"/>
    </w:rPr>
  </w:style>
  <w:style w:type="paragraph" w:customStyle="1" w:styleId="246">
    <w:name w:val="Цитата 24"/>
    <w:basedOn w:val="a3"/>
    <w:next w:val="a3"/>
    <w:rsid w:val="00494D29"/>
    <w:rPr>
      <w:rFonts w:ascii="Calibri" w:hAnsi="Calibri"/>
      <w:i/>
      <w:color w:val="000000"/>
      <w:szCs w:val="22"/>
      <w:lang w:eastAsia="en-US"/>
    </w:rPr>
  </w:style>
  <w:style w:type="paragraph" w:customStyle="1" w:styleId="4fa">
    <w:name w:val="Выделенная цитата4"/>
    <w:basedOn w:val="a3"/>
    <w:next w:val="a3"/>
    <w:rsid w:val="00494D29"/>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494D29"/>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494D29"/>
    <w:rPr>
      <w:b/>
      <w:i/>
      <w:color w:val="4F81BD"/>
    </w:rPr>
  </w:style>
  <w:style w:type="character" w:customStyle="1" w:styleId="21fd">
    <w:name w:val="Слабая ссылка21"/>
    <w:rsid w:val="00494D29"/>
    <w:rPr>
      <w:smallCaps/>
      <w:color w:val="C0504D"/>
      <w:u w:val="single"/>
    </w:rPr>
  </w:style>
  <w:style w:type="character" w:customStyle="1" w:styleId="21fe">
    <w:name w:val="Сильная ссылка21"/>
    <w:rsid w:val="00494D29"/>
    <w:rPr>
      <w:b/>
      <w:smallCaps/>
      <w:color w:val="C0504D"/>
      <w:spacing w:val="5"/>
      <w:u w:val="single"/>
    </w:rPr>
  </w:style>
  <w:style w:type="character" w:customStyle="1" w:styleId="21ff">
    <w:name w:val="Название книги21"/>
    <w:rsid w:val="00494D29"/>
    <w:rPr>
      <w:b/>
      <w:smallCaps/>
      <w:spacing w:val="5"/>
    </w:rPr>
  </w:style>
  <w:style w:type="character" w:customStyle="1" w:styleId="4fb">
    <w:name w:val="Замещающий текст4"/>
    <w:rsid w:val="00494D29"/>
    <w:rPr>
      <w:color w:val="808080"/>
    </w:rPr>
  </w:style>
  <w:style w:type="character" w:customStyle="1" w:styleId="FontStyle89">
    <w:name w:val="Font Style89"/>
    <w:rsid w:val="00494D29"/>
    <w:rPr>
      <w:rFonts w:ascii="Times New Roman" w:hAnsi="Times New Roman"/>
      <w:i/>
      <w:sz w:val="14"/>
    </w:rPr>
  </w:style>
  <w:style w:type="paragraph" w:customStyle="1" w:styleId="10b">
    <w:name w:val="Стиль10"/>
    <w:basedOn w:val="a3"/>
    <w:next w:val="aff2"/>
    <w:rsid w:val="00494D29"/>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494D29"/>
    <w:rPr>
      <w:spacing w:val="-20"/>
      <w:sz w:val="28"/>
      <w:u w:val="single"/>
      <w:lang w:val="ru-RU" w:eastAsia="ru-RU"/>
    </w:rPr>
  </w:style>
  <w:style w:type="paragraph" w:customStyle="1" w:styleId="10c">
    <w:name w:val="Обычный10"/>
    <w:rsid w:val="00494D29"/>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494D29"/>
    <w:pPr>
      <w:widowControl w:val="0"/>
    </w:pPr>
    <w:rPr>
      <w:rFonts w:ascii="Courier New" w:hAnsi="Courier New"/>
      <w:sz w:val="20"/>
      <w:szCs w:val="20"/>
    </w:rPr>
  </w:style>
  <w:style w:type="paragraph" w:customStyle="1" w:styleId="7e">
    <w:name w:val="Абзац списка7"/>
    <w:basedOn w:val="a3"/>
    <w:rsid w:val="00494D29"/>
    <w:pPr>
      <w:ind w:left="720"/>
      <w:contextualSpacing/>
    </w:pPr>
  </w:style>
  <w:style w:type="character" w:customStyle="1" w:styleId="7120">
    <w:name w:val="Знак Знак712"/>
    <w:rsid w:val="00494D29"/>
    <w:rPr>
      <w:sz w:val="16"/>
      <w:lang w:val="ru-RU" w:eastAsia="ru-RU"/>
    </w:rPr>
  </w:style>
  <w:style w:type="paragraph" w:customStyle="1" w:styleId="12f1">
    <w:name w:val="Знак Знак Знак Знак Знак Знак Знак Знак Знак Знак Знак Знак Знак12"/>
    <w:basedOn w:val="a3"/>
    <w:rsid w:val="00494D29"/>
    <w:pPr>
      <w:spacing w:after="160" w:line="240" w:lineRule="exact"/>
    </w:pPr>
    <w:rPr>
      <w:rFonts w:ascii="Verdana" w:hAnsi="Verdana"/>
      <w:lang w:val="en-US" w:eastAsia="en-US"/>
    </w:rPr>
  </w:style>
  <w:style w:type="paragraph" w:customStyle="1" w:styleId="7f">
    <w:name w:val="Основной текст7"/>
    <w:basedOn w:val="a3"/>
    <w:rsid w:val="00494D29"/>
    <w:pPr>
      <w:widowControl w:val="0"/>
      <w:snapToGrid w:val="0"/>
      <w:jc w:val="both"/>
    </w:pPr>
    <w:rPr>
      <w:szCs w:val="20"/>
    </w:rPr>
  </w:style>
  <w:style w:type="paragraph" w:customStyle="1" w:styleId="25b">
    <w:name w:val="Основной текст с отступом 25"/>
    <w:basedOn w:val="a3"/>
    <w:rsid w:val="00494D29"/>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494D29"/>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494D29"/>
    <w:rPr>
      <w:sz w:val="24"/>
    </w:rPr>
  </w:style>
  <w:style w:type="character" w:customStyle="1" w:styleId="6240">
    <w:name w:val="Знак Знак624"/>
    <w:locked/>
    <w:rsid w:val="00494D29"/>
    <w:rPr>
      <w:b/>
      <w:caps/>
      <w:sz w:val="24"/>
      <w:lang w:val="ru-RU" w:eastAsia="ru-RU"/>
    </w:rPr>
  </w:style>
  <w:style w:type="character" w:customStyle="1" w:styleId="5190">
    <w:name w:val="Знак Знак519"/>
    <w:locked/>
    <w:rsid w:val="00494D29"/>
    <w:rPr>
      <w:b/>
      <w:sz w:val="27"/>
      <w:lang w:val="ru-RU" w:eastAsia="ru-RU"/>
    </w:rPr>
  </w:style>
  <w:style w:type="paragraph" w:customStyle="1" w:styleId="265">
    <w:name w:val="Основной текст 26"/>
    <w:basedOn w:val="a3"/>
    <w:rsid w:val="00494D29"/>
    <w:pPr>
      <w:shd w:val="clear" w:color="auto" w:fill="FFFFFF"/>
      <w:spacing w:before="233" w:line="360" w:lineRule="auto"/>
      <w:ind w:left="1701" w:hanging="567"/>
    </w:pPr>
    <w:rPr>
      <w:b/>
      <w:color w:val="000000"/>
      <w:spacing w:val="-5"/>
      <w:sz w:val="28"/>
      <w:szCs w:val="20"/>
    </w:rPr>
  </w:style>
  <w:style w:type="character" w:customStyle="1" w:styleId="bold1">
    <w:name w:val="bold1"/>
    <w:rsid w:val="00494D29"/>
    <w:rPr>
      <w:rFonts w:ascii="Arial" w:hAnsi="Arial"/>
      <w:b/>
    </w:rPr>
  </w:style>
  <w:style w:type="character" w:customStyle="1" w:styleId="b-serp-itemtextpassage1">
    <w:name w:val="b-serp-item__text_passage1"/>
    <w:rsid w:val="00494D29"/>
    <w:rPr>
      <w:b/>
    </w:rPr>
  </w:style>
  <w:style w:type="character" w:customStyle="1" w:styleId="afffffffffff6">
    <w:name w:val="текст Знак Знак"/>
    <w:rsid w:val="00494D29"/>
    <w:rPr>
      <w:sz w:val="24"/>
      <w:lang w:val="ru-RU" w:eastAsia="ru-RU"/>
    </w:rPr>
  </w:style>
  <w:style w:type="paragraph" w:customStyle="1" w:styleId="1ffffffe">
    <w:name w:val="Стиль Заголовок 1 (тем обзор)"/>
    <w:basedOn w:val="11"/>
    <w:link w:val="1fffffff"/>
    <w:rsid w:val="00494D29"/>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494D29"/>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494D29"/>
    <w:pPr>
      <w:spacing w:line="360" w:lineRule="auto"/>
      <w:ind w:firstLine="709"/>
      <w:jc w:val="both"/>
    </w:pPr>
    <w:rPr>
      <w:sz w:val="28"/>
      <w:szCs w:val="20"/>
    </w:rPr>
  </w:style>
  <w:style w:type="paragraph" w:customStyle="1" w:styleId="47a">
    <w:name w:val="Заголовок 47"/>
    <w:basedOn w:val="10c"/>
    <w:next w:val="10c"/>
    <w:rsid w:val="00494D29"/>
    <w:pPr>
      <w:keepNext/>
      <w:spacing w:line="240" w:lineRule="auto"/>
      <w:ind w:right="0" w:firstLine="0"/>
    </w:pPr>
  </w:style>
  <w:style w:type="paragraph" w:customStyle="1" w:styleId="res-desc1">
    <w:name w:val="res-desc1"/>
    <w:basedOn w:val="a3"/>
    <w:rsid w:val="00494D29"/>
    <w:pPr>
      <w:spacing w:before="72"/>
    </w:pPr>
    <w:rPr>
      <w:rFonts w:ascii="a_Timer" w:hAnsi="a_Timer" w:cs="a_Timer"/>
      <w:color w:val="000000"/>
    </w:rPr>
  </w:style>
  <w:style w:type="paragraph" w:customStyle="1" w:styleId="-3">
    <w:name w:val="А - об"/>
    <w:basedOn w:val="a3"/>
    <w:rsid w:val="00494D29"/>
    <w:pPr>
      <w:spacing w:line="360" w:lineRule="auto"/>
      <w:ind w:firstLine="397"/>
    </w:pPr>
    <w:rPr>
      <w:b/>
      <w:sz w:val="20"/>
      <w:szCs w:val="20"/>
    </w:rPr>
  </w:style>
  <w:style w:type="paragraph" w:customStyle="1" w:styleId="366">
    <w:name w:val="Основной текст 36"/>
    <w:basedOn w:val="10c"/>
    <w:rsid w:val="00494D29"/>
    <w:pPr>
      <w:spacing w:line="240" w:lineRule="auto"/>
      <w:ind w:right="0" w:firstLine="0"/>
      <w:jc w:val="both"/>
    </w:pPr>
    <w:rPr>
      <w:i/>
      <w:sz w:val="26"/>
    </w:rPr>
  </w:style>
  <w:style w:type="character" w:customStyle="1" w:styleId="description1">
    <w:name w:val="description1"/>
    <w:rsid w:val="00494D29"/>
    <w:rPr>
      <w:color w:val="000000"/>
      <w:sz w:val="17"/>
    </w:rPr>
  </w:style>
  <w:style w:type="paragraph" w:customStyle="1" w:styleId="1fffffff0">
    <w:name w:val="1_темы"/>
    <w:basedOn w:val="a3"/>
    <w:rsid w:val="00494D29"/>
    <w:pPr>
      <w:ind w:left="567"/>
      <w:jc w:val="both"/>
    </w:pPr>
    <w:rPr>
      <w:b/>
      <w:lang w:eastAsia="fr-FR"/>
    </w:rPr>
  </w:style>
  <w:style w:type="paragraph" w:customStyle="1" w:styleId="374">
    <w:name w:val="Заголовок 37"/>
    <w:basedOn w:val="a3"/>
    <w:next w:val="a3"/>
    <w:rsid w:val="00494D29"/>
    <w:pPr>
      <w:keepNext/>
      <w:snapToGrid w:val="0"/>
      <w:spacing w:before="240" w:after="60"/>
    </w:pPr>
    <w:rPr>
      <w:rFonts w:ascii="Arial" w:hAnsi="Arial"/>
      <w:szCs w:val="20"/>
    </w:rPr>
  </w:style>
  <w:style w:type="character" w:customStyle="1" w:styleId="940">
    <w:name w:val="Знак Знак94"/>
    <w:rsid w:val="00494D29"/>
    <w:rPr>
      <w:rFonts w:ascii="Times New Roman" w:hAnsi="Times New Roman"/>
      <w:sz w:val="24"/>
    </w:rPr>
  </w:style>
  <w:style w:type="character" w:customStyle="1" w:styleId="1340">
    <w:name w:val="Знак Знак134"/>
    <w:locked/>
    <w:rsid w:val="00494D29"/>
    <w:rPr>
      <w:rFonts w:ascii="Arial" w:hAnsi="Arial"/>
      <w:b/>
      <w:kern w:val="32"/>
      <w:sz w:val="32"/>
      <w:lang w:val="ru-RU" w:eastAsia="ru-RU"/>
    </w:rPr>
  </w:style>
  <w:style w:type="character" w:customStyle="1" w:styleId="bibliocaption1">
    <w:name w:val="bibliocaption1"/>
    <w:rsid w:val="00494D29"/>
    <w:rPr>
      <w:rFonts w:ascii="Verdana" w:hAnsi="Verdana"/>
      <w:b/>
      <w:color w:val="080000"/>
      <w:sz w:val="22"/>
      <w:u w:val="none"/>
    </w:rPr>
  </w:style>
  <w:style w:type="paragraph" w:customStyle="1" w:styleId="afffffffffff7">
    <w:name w:val="ͮ𬠫"/>
    <w:rsid w:val="00494D29"/>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494D29"/>
  </w:style>
  <w:style w:type="character" w:customStyle="1" w:styleId="ft1067">
    <w:name w:val="ft1067"/>
    <w:rsid w:val="00494D29"/>
  </w:style>
  <w:style w:type="character" w:customStyle="1" w:styleId="ft1144">
    <w:name w:val="ft1144"/>
    <w:rsid w:val="00494D29"/>
  </w:style>
  <w:style w:type="character" w:customStyle="1" w:styleId="ft1207">
    <w:name w:val="ft1207"/>
    <w:rsid w:val="00494D29"/>
  </w:style>
  <w:style w:type="character" w:customStyle="1" w:styleId="ft1213">
    <w:name w:val="ft1213"/>
    <w:rsid w:val="00494D29"/>
  </w:style>
  <w:style w:type="character" w:customStyle="1" w:styleId="ft1214">
    <w:name w:val="ft1214"/>
    <w:rsid w:val="00494D29"/>
  </w:style>
  <w:style w:type="character" w:customStyle="1" w:styleId="ft1289">
    <w:name w:val="ft1289"/>
    <w:rsid w:val="00494D29"/>
  </w:style>
  <w:style w:type="character" w:customStyle="1" w:styleId="ft1311">
    <w:name w:val="ft1311"/>
    <w:rsid w:val="00494D29"/>
  </w:style>
  <w:style w:type="character" w:customStyle="1" w:styleId="ft3008">
    <w:name w:val="ft3008"/>
    <w:rsid w:val="00494D29"/>
  </w:style>
  <w:style w:type="character" w:customStyle="1" w:styleId="ft3181">
    <w:name w:val="ft3181"/>
    <w:rsid w:val="00494D29"/>
  </w:style>
  <w:style w:type="character" w:customStyle="1" w:styleId="ft722">
    <w:name w:val="ft722"/>
    <w:rsid w:val="00494D29"/>
  </w:style>
  <w:style w:type="character" w:customStyle="1" w:styleId="ft728">
    <w:name w:val="ft728"/>
    <w:rsid w:val="00494D29"/>
  </w:style>
  <w:style w:type="character" w:customStyle="1" w:styleId="ft730">
    <w:name w:val="ft730"/>
    <w:rsid w:val="00494D29"/>
  </w:style>
  <w:style w:type="character" w:customStyle="1" w:styleId="ft72">
    <w:name w:val="ft72"/>
    <w:rsid w:val="00494D29"/>
  </w:style>
  <w:style w:type="character" w:customStyle="1" w:styleId="ft731">
    <w:name w:val="ft731"/>
    <w:rsid w:val="00494D29"/>
  </w:style>
  <w:style w:type="character" w:customStyle="1" w:styleId="ft732">
    <w:name w:val="ft732"/>
    <w:rsid w:val="00494D29"/>
  </w:style>
  <w:style w:type="character" w:customStyle="1" w:styleId="ft735">
    <w:name w:val="ft735"/>
    <w:rsid w:val="00494D29"/>
  </w:style>
  <w:style w:type="character" w:customStyle="1" w:styleId="ft738">
    <w:name w:val="ft738"/>
    <w:rsid w:val="00494D29"/>
  </w:style>
  <w:style w:type="character" w:customStyle="1" w:styleId="ft747">
    <w:name w:val="ft747"/>
    <w:rsid w:val="00494D29"/>
  </w:style>
  <w:style w:type="character" w:customStyle="1" w:styleId="ft758">
    <w:name w:val="ft758"/>
    <w:rsid w:val="00494D29"/>
  </w:style>
  <w:style w:type="paragraph" w:customStyle="1" w:styleId="Picture">
    <w:name w:val="Picture"/>
    <w:basedOn w:val="a3"/>
    <w:next w:val="a3"/>
    <w:rsid w:val="00494D29"/>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494D29"/>
    <w:rPr>
      <w:color w:val="auto"/>
      <w:lang w:val="en-US" w:eastAsia="en-US"/>
    </w:rPr>
  </w:style>
  <w:style w:type="paragraph" w:customStyle="1" w:styleId="1fffffff1">
    <w:name w:val="Çàãîëîâîê 1"/>
    <w:basedOn w:val="Default"/>
    <w:next w:val="Default"/>
    <w:rsid w:val="00494D29"/>
    <w:rPr>
      <w:color w:val="auto"/>
      <w:lang w:val="en-US" w:eastAsia="en-US"/>
    </w:rPr>
  </w:style>
  <w:style w:type="character" w:customStyle="1" w:styleId="ft2100">
    <w:name w:val="ft2100"/>
    <w:rsid w:val="00494D29"/>
  </w:style>
  <w:style w:type="character" w:customStyle="1" w:styleId="ft2109">
    <w:name w:val="ft2109"/>
    <w:rsid w:val="00494D29"/>
  </w:style>
  <w:style w:type="character" w:customStyle="1" w:styleId="ft2121">
    <w:name w:val="ft2121"/>
    <w:rsid w:val="00494D29"/>
  </w:style>
  <w:style w:type="character" w:customStyle="1" w:styleId="ft2130">
    <w:name w:val="ft2130"/>
    <w:rsid w:val="00494D29"/>
  </w:style>
  <w:style w:type="character" w:customStyle="1" w:styleId="ft24421">
    <w:name w:val="ft24421"/>
    <w:rsid w:val="00494D29"/>
    <w:rPr>
      <w:rFonts w:ascii="Times" w:hAnsi="Times"/>
      <w:b/>
      <w:color w:val="000000"/>
      <w:spacing w:val="15"/>
      <w:sz w:val="27"/>
    </w:rPr>
  </w:style>
  <w:style w:type="paragraph" w:customStyle="1" w:styleId="afffffffffff8">
    <w:name w:val="Стиль для методичек"/>
    <w:basedOn w:val="a3"/>
    <w:rsid w:val="00494D29"/>
    <w:pPr>
      <w:ind w:left="284" w:firstLine="340"/>
      <w:jc w:val="both"/>
    </w:pPr>
    <w:rPr>
      <w:rFonts w:ascii="Calibri" w:hAnsi="Calibri" w:cs="Calibri"/>
      <w:sz w:val="28"/>
      <w:szCs w:val="28"/>
    </w:rPr>
  </w:style>
  <w:style w:type="paragraph" w:customStyle="1" w:styleId="Preformatted">
    <w:name w:val="Preformatted"/>
    <w:basedOn w:val="a3"/>
    <w:rsid w:val="00494D2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494D29"/>
    <w:rPr>
      <w:rFonts w:ascii="Times New Roman" w:hAnsi="Times New Roman"/>
      <w:i/>
      <w:sz w:val="26"/>
    </w:rPr>
  </w:style>
  <w:style w:type="character" w:customStyle="1" w:styleId="rvts9">
    <w:name w:val="rvts9"/>
    <w:rsid w:val="00494D29"/>
  </w:style>
  <w:style w:type="character" w:customStyle="1" w:styleId="rvts15">
    <w:name w:val="rvts15"/>
    <w:rsid w:val="00494D29"/>
  </w:style>
  <w:style w:type="paragraph" w:customStyle="1" w:styleId="2TimesNewW1">
    <w:name w:val="Стиль Заголовок 2 + Times New (W1)"/>
    <w:basedOn w:val="21"/>
    <w:rsid w:val="00494D29"/>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494D29"/>
    <w:pPr>
      <w:spacing w:before="100" w:beforeAutospacing="1" w:after="100" w:afterAutospacing="1"/>
    </w:pPr>
  </w:style>
  <w:style w:type="paragraph" w:customStyle="1" w:styleId="1125">
    <w:name w:val="Стиль Заголовок 1 + по ширине Первая строка:  125 см"/>
    <w:basedOn w:val="11"/>
    <w:rsid w:val="00494D29"/>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494D29"/>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494D29"/>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494D29"/>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494D2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494D29"/>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494D29"/>
  </w:style>
  <w:style w:type="character" w:customStyle="1" w:styleId="ft404">
    <w:name w:val="ft404"/>
    <w:rsid w:val="00494D29"/>
  </w:style>
  <w:style w:type="character" w:customStyle="1" w:styleId="ft2">
    <w:name w:val="ft2"/>
    <w:rsid w:val="00494D29"/>
  </w:style>
  <w:style w:type="character" w:customStyle="1" w:styleId="ft405">
    <w:name w:val="ft405"/>
    <w:rsid w:val="00494D29"/>
  </w:style>
  <w:style w:type="character" w:customStyle="1" w:styleId="ft407">
    <w:name w:val="ft407"/>
    <w:rsid w:val="00494D29"/>
  </w:style>
  <w:style w:type="character" w:customStyle="1" w:styleId="ft411">
    <w:name w:val="ft411"/>
    <w:rsid w:val="00494D29"/>
  </w:style>
  <w:style w:type="character" w:customStyle="1" w:styleId="ft416">
    <w:name w:val="ft416"/>
    <w:rsid w:val="00494D29"/>
  </w:style>
  <w:style w:type="character" w:customStyle="1" w:styleId="ft438">
    <w:name w:val="ft438"/>
    <w:rsid w:val="00494D29"/>
  </w:style>
  <w:style w:type="character" w:customStyle="1" w:styleId="ft461">
    <w:name w:val="ft461"/>
    <w:rsid w:val="00494D29"/>
  </w:style>
  <w:style w:type="character" w:customStyle="1" w:styleId="ft485">
    <w:name w:val="ft485"/>
    <w:rsid w:val="00494D29"/>
  </w:style>
  <w:style w:type="character" w:customStyle="1" w:styleId="ft507">
    <w:name w:val="ft507"/>
    <w:rsid w:val="00494D29"/>
  </w:style>
  <w:style w:type="character" w:customStyle="1" w:styleId="ft464">
    <w:name w:val="ft464"/>
    <w:rsid w:val="00494D29"/>
  </w:style>
  <w:style w:type="character" w:customStyle="1" w:styleId="ft515">
    <w:name w:val="ft515"/>
    <w:rsid w:val="00494D29"/>
  </w:style>
  <w:style w:type="character" w:customStyle="1" w:styleId="ft518">
    <w:name w:val="ft518"/>
    <w:rsid w:val="00494D29"/>
  </w:style>
  <w:style w:type="character" w:customStyle="1" w:styleId="ft521">
    <w:name w:val="ft521"/>
    <w:rsid w:val="00494D29"/>
  </w:style>
  <w:style w:type="character" w:customStyle="1" w:styleId="ft525">
    <w:name w:val="ft525"/>
    <w:rsid w:val="00494D29"/>
  </w:style>
  <w:style w:type="character" w:customStyle="1" w:styleId="ft549">
    <w:name w:val="ft549"/>
    <w:rsid w:val="00494D29"/>
  </w:style>
  <w:style w:type="character" w:customStyle="1" w:styleId="ft554">
    <w:name w:val="ft554"/>
    <w:rsid w:val="00494D29"/>
  </w:style>
  <w:style w:type="character" w:customStyle="1" w:styleId="ft557">
    <w:name w:val="ft557"/>
    <w:rsid w:val="00494D29"/>
  </w:style>
  <w:style w:type="character" w:customStyle="1" w:styleId="ft561">
    <w:name w:val="ft561"/>
    <w:rsid w:val="00494D29"/>
  </w:style>
  <w:style w:type="character" w:customStyle="1" w:styleId="ft565">
    <w:name w:val="ft565"/>
    <w:rsid w:val="00494D29"/>
  </w:style>
  <w:style w:type="character" w:customStyle="1" w:styleId="ft570">
    <w:name w:val="ft570"/>
    <w:rsid w:val="00494D29"/>
  </w:style>
  <w:style w:type="character" w:customStyle="1" w:styleId="ft594">
    <w:name w:val="ft594"/>
    <w:rsid w:val="00494D29"/>
  </w:style>
  <w:style w:type="character" w:customStyle="1" w:styleId="ft600">
    <w:name w:val="ft600"/>
    <w:rsid w:val="00494D29"/>
  </w:style>
  <w:style w:type="character" w:customStyle="1" w:styleId="ft625">
    <w:name w:val="ft625"/>
    <w:rsid w:val="00494D29"/>
  </w:style>
  <w:style w:type="character" w:customStyle="1" w:styleId="ft646">
    <w:name w:val="ft646"/>
    <w:rsid w:val="00494D29"/>
  </w:style>
  <w:style w:type="character" w:customStyle="1" w:styleId="ft648">
    <w:name w:val="ft648"/>
    <w:rsid w:val="00494D29"/>
  </w:style>
  <w:style w:type="character" w:customStyle="1" w:styleId="ft650">
    <w:name w:val="ft650"/>
    <w:rsid w:val="00494D29"/>
  </w:style>
  <w:style w:type="character" w:customStyle="1" w:styleId="ft651">
    <w:name w:val="ft651"/>
    <w:rsid w:val="00494D29"/>
  </w:style>
  <w:style w:type="character" w:customStyle="1" w:styleId="ft654">
    <w:name w:val="ft654"/>
    <w:rsid w:val="00494D29"/>
  </w:style>
  <w:style w:type="character" w:customStyle="1" w:styleId="ft655">
    <w:name w:val="ft655"/>
    <w:rsid w:val="00494D29"/>
  </w:style>
  <w:style w:type="character" w:customStyle="1" w:styleId="ft674">
    <w:name w:val="ft674"/>
    <w:rsid w:val="00494D29"/>
  </w:style>
  <w:style w:type="character" w:customStyle="1" w:styleId="ft698">
    <w:name w:val="ft698"/>
    <w:rsid w:val="00494D29"/>
  </w:style>
  <w:style w:type="character" w:customStyle="1" w:styleId="ft709">
    <w:name w:val="ft709"/>
    <w:rsid w:val="00494D29"/>
  </w:style>
  <w:style w:type="character" w:customStyle="1" w:styleId="ft723">
    <w:name w:val="ft723"/>
    <w:rsid w:val="00494D29"/>
  </w:style>
  <w:style w:type="character" w:customStyle="1" w:styleId="ft746">
    <w:name w:val="ft746"/>
    <w:rsid w:val="00494D29"/>
  </w:style>
  <w:style w:type="character" w:customStyle="1" w:styleId="ft770">
    <w:name w:val="ft770"/>
    <w:rsid w:val="00494D29"/>
  </w:style>
  <w:style w:type="character" w:customStyle="1" w:styleId="ft772">
    <w:name w:val="ft772"/>
    <w:rsid w:val="00494D29"/>
  </w:style>
  <w:style w:type="character" w:customStyle="1" w:styleId="ft774">
    <w:name w:val="ft774"/>
    <w:rsid w:val="00494D29"/>
  </w:style>
  <w:style w:type="character" w:customStyle="1" w:styleId="ft777">
    <w:name w:val="ft777"/>
    <w:rsid w:val="00494D29"/>
  </w:style>
  <w:style w:type="character" w:customStyle="1" w:styleId="ft778">
    <w:name w:val="ft778"/>
    <w:rsid w:val="00494D29"/>
  </w:style>
  <w:style w:type="character" w:customStyle="1" w:styleId="ft780">
    <w:name w:val="ft780"/>
    <w:rsid w:val="00494D29"/>
  </w:style>
  <w:style w:type="character" w:customStyle="1" w:styleId="ft794">
    <w:name w:val="ft794"/>
    <w:rsid w:val="00494D29"/>
  </w:style>
  <w:style w:type="character" w:customStyle="1" w:styleId="ft813">
    <w:name w:val="ft813"/>
    <w:rsid w:val="00494D29"/>
  </w:style>
  <w:style w:type="character" w:customStyle="1" w:styleId="ft845">
    <w:name w:val="ft845"/>
    <w:rsid w:val="00494D29"/>
  </w:style>
  <w:style w:type="character" w:customStyle="1" w:styleId="ft846">
    <w:name w:val="ft846"/>
    <w:rsid w:val="00494D29"/>
  </w:style>
  <w:style w:type="character" w:customStyle="1" w:styleId="ft869">
    <w:name w:val="ft869"/>
    <w:rsid w:val="00494D29"/>
  </w:style>
  <w:style w:type="character" w:customStyle="1" w:styleId="ft345">
    <w:name w:val="ft345"/>
    <w:rsid w:val="00494D29"/>
  </w:style>
  <w:style w:type="character" w:customStyle="1" w:styleId="ft348">
    <w:name w:val="ft348"/>
    <w:rsid w:val="00494D29"/>
  </w:style>
  <w:style w:type="character" w:customStyle="1" w:styleId="ft350">
    <w:name w:val="ft350"/>
    <w:rsid w:val="00494D29"/>
  </w:style>
  <w:style w:type="character" w:customStyle="1" w:styleId="ft351">
    <w:name w:val="ft351"/>
    <w:rsid w:val="00494D29"/>
  </w:style>
  <w:style w:type="character" w:customStyle="1" w:styleId="ft353">
    <w:name w:val="ft353"/>
    <w:rsid w:val="00494D29"/>
  </w:style>
  <w:style w:type="character" w:customStyle="1" w:styleId="ft355">
    <w:name w:val="ft355"/>
    <w:rsid w:val="00494D29"/>
  </w:style>
  <w:style w:type="character" w:customStyle="1" w:styleId="ft372">
    <w:name w:val="ft372"/>
    <w:rsid w:val="00494D29"/>
  </w:style>
  <w:style w:type="character" w:customStyle="1" w:styleId="ft219">
    <w:name w:val="ft219"/>
    <w:rsid w:val="00494D29"/>
  </w:style>
  <w:style w:type="character" w:customStyle="1" w:styleId="ft255">
    <w:name w:val="ft255"/>
    <w:rsid w:val="00494D29"/>
  </w:style>
  <w:style w:type="character" w:customStyle="1" w:styleId="ft264">
    <w:name w:val="ft264"/>
    <w:rsid w:val="00494D29"/>
  </w:style>
  <w:style w:type="character" w:customStyle="1" w:styleId="ft269">
    <w:name w:val="ft269"/>
    <w:rsid w:val="00494D29"/>
  </w:style>
  <w:style w:type="character" w:customStyle="1" w:styleId="ft292">
    <w:name w:val="ft292"/>
    <w:rsid w:val="00494D29"/>
  </w:style>
  <w:style w:type="character" w:customStyle="1" w:styleId="ft300">
    <w:name w:val="ft300"/>
    <w:rsid w:val="00494D29"/>
  </w:style>
  <w:style w:type="character" w:customStyle="1" w:styleId="ft308">
    <w:name w:val="ft308"/>
    <w:rsid w:val="00494D29"/>
  </w:style>
  <w:style w:type="character" w:customStyle="1" w:styleId="ft334">
    <w:name w:val="ft334"/>
    <w:rsid w:val="00494D29"/>
  </w:style>
  <w:style w:type="character" w:customStyle="1" w:styleId="ft346">
    <w:name w:val="ft346"/>
    <w:rsid w:val="00494D29"/>
  </w:style>
  <w:style w:type="character" w:customStyle="1" w:styleId="ft3">
    <w:name w:val="ft3"/>
    <w:rsid w:val="00494D29"/>
  </w:style>
  <w:style w:type="character" w:customStyle="1" w:styleId="ft381">
    <w:name w:val="ft381"/>
    <w:rsid w:val="00494D29"/>
  </w:style>
  <w:style w:type="character" w:customStyle="1" w:styleId="ft391">
    <w:name w:val="ft391"/>
    <w:rsid w:val="00494D29"/>
  </w:style>
  <w:style w:type="character" w:customStyle="1" w:styleId="ft397">
    <w:name w:val="ft397"/>
    <w:rsid w:val="00494D29"/>
  </w:style>
  <w:style w:type="character" w:customStyle="1" w:styleId="ft176">
    <w:name w:val="ft176"/>
    <w:rsid w:val="00494D29"/>
  </w:style>
  <w:style w:type="character" w:customStyle="1" w:styleId="ft410">
    <w:name w:val="ft410"/>
    <w:rsid w:val="00494D29"/>
  </w:style>
  <w:style w:type="character" w:customStyle="1" w:styleId="ft421">
    <w:name w:val="ft421"/>
    <w:rsid w:val="00494D29"/>
  </w:style>
  <w:style w:type="character" w:customStyle="1" w:styleId="ft467">
    <w:name w:val="ft467"/>
    <w:rsid w:val="00494D29"/>
  </w:style>
  <w:style w:type="character" w:customStyle="1" w:styleId="ft479">
    <w:name w:val="ft479"/>
    <w:rsid w:val="00494D29"/>
  </w:style>
  <w:style w:type="character" w:customStyle="1" w:styleId="ft578">
    <w:name w:val="ft578"/>
    <w:rsid w:val="00494D29"/>
  </w:style>
  <w:style w:type="character" w:customStyle="1" w:styleId="ft624">
    <w:name w:val="ft624"/>
    <w:rsid w:val="00494D29"/>
  </w:style>
  <w:style w:type="character" w:customStyle="1" w:styleId="ft631">
    <w:name w:val="ft631"/>
    <w:rsid w:val="00494D29"/>
  </w:style>
  <w:style w:type="character" w:customStyle="1" w:styleId="ft679">
    <w:name w:val="ft679"/>
    <w:rsid w:val="00494D29"/>
  </w:style>
  <w:style w:type="character" w:customStyle="1" w:styleId="ft725">
    <w:name w:val="ft725"/>
    <w:rsid w:val="00494D29"/>
  </w:style>
  <w:style w:type="character" w:customStyle="1" w:styleId="ft769">
    <w:name w:val="ft769"/>
    <w:rsid w:val="00494D29"/>
  </w:style>
  <w:style w:type="character" w:customStyle="1" w:styleId="ft819">
    <w:name w:val="ft819"/>
    <w:rsid w:val="00494D29"/>
  </w:style>
  <w:style w:type="character" w:customStyle="1" w:styleId="ft877">
    <w:name w:val="ft877"/>
    <w:rsid w:val="00494D29"/>
  </w:style>
  <w:style w:type="character" w:customStyle="1" w:styleId="ft275">
    <w:name w:val="ft275"/>
    <w:rsid w:val="00494D29"/>
  </w:style>
  <w:style w:type="character" w:customStyle="1" w:styleId="ft935">
    <w:name w:val="ft935"/>
    <w:rsid w:val="00494D29"/>
  </w:style>
  <w:style w:type="character" w:customStyle="1" w:styleId="ft969">
    <w:name w:val="ft969"/>
    <w:rsid w:val="00494D29"/>
  </w:style>
  <w:style w:type="character" w:customStyle="1" w:styleId="ft1010">
    <w:name w:val="ft1010"/>
    <w:rsid w:val="00494D29"/>
  </w:style>
  <w:style w:type="character" w:customStyle="1" w:styleId="ft1058">
    <w:name w:val="ft1058"/>
    <w:rsid w:val="00494D29"/>
  </w:style>
  <w:style w:type="character" w:customStyle="1" w:styleId="ft1101">
    <w:name w:val="ft1101"/>
    <w:rsid w:val="00494D29"/>
  </w:style>
  <w:style w:type="character" w:customStyle="1" w:styleId="ft1162">
    <w:name w:val="ft1162"/>
    <w:rsid w:val="00494D29"/>
  </w:style>
  <w:style w:type="character" w:customStyle="1" w:styleId="ft1197">
    <w:name w:val="ft1197"/>
    <w:rsid w:val="00494D29"/>
  </w:style>
  <w:style w:type="character" w:customStyle="1" w:styleId="ft1248">
    <w:name w:val="ft1248"/>
    <w:rsid w:val="00494D29"/>
  </w:style>
  <w:style w:type="character" w:customStyle="1" w:styleId="ft1293">
    <w:name w:val="ft1293"/>
    <w:rsid w:val="00494D29"/>
  </w:style>
  <w:style w:type="character" w:customStyle="1" w:styleId="ft1308">
    <w:name w:val="ft1308"/>
    <w:rsid w:val="00494D29"/>
  </w:style>
  <w:style w:type="character" w:customStyle="1" w:styleId="ft1366">
    <w:name w:val="ft1366"/>
    <w:rsid w:val="00494D29"/>
  </w:style>
  <w:style w:type="character" w:customStyle="1" w:styleId="ft1377">
    <w:name w:val="ft1377"/>
    <w:rsid w:val="00494D29"/>
  </w:style>
  <w:style w:type="character" w:customStyle="1" w:styleId="ft1380">
    <w:name w:val="ft1380"/>
    <w:rsid w:val="00494D29"/>
  </w:style>
  <w:style w:type="character" w:customStyle="1" w:styleId="ft1389">
    <w:name w:val="ft1389"/>
    <w:rsid w:val="00494D29"/>
  </w:style>
  <w:style w:type="character" w:customStyle="1" w:styleId="ft1393">
    <w:name w:val="ft1393"/>
    <w:rsid w:val="00494D29"/>
  </w:style>
  <w:style w:type="character" w:customStyle="1" w:styleId="ft1400">
    <w:name w:val="ft1400"/>
    <w:rsid w:val="00494D29"/>
  </w:style>
  <w:style w:type="character" w:customStyle="1" w:styleId="ft1407">
    <w:name w:val="ft1407"/>
    <w:rsid w:val="00494D29"/>
  </w:style>
  <w:style w:type="character" w:customStyle="1" w:styleId="ft1410">
    <w:name w:val="ft1410"/>
    <w:rsid w:val="00494D29"/>
  </w:style>
  <w:style w:type="character" w:customStyle="1" w:styleId="ft1427">
    <w:name w:val="ft1427"/>
    <w:rsid w:val="00494D29"/>
  </w:style>
  <w:style w:type="character" w:customStyle="1" w:styleId="ft1478">
    <w:name w:val="ft1478"/>
    <w:rsid w:val="00494D29"/>
  </w:style>
  <w:style w:type="character" w:customStyle="1" w:styleId="ft1533">
    <w:name w:val="ft1533"/>
    <w:rsid w:val="00494D29"/>
  </w:style>
  <w:style w:type="character" w:customStyle="1" w:styleId="ft1586">
    <w:name w:val="ft1586"/>
    <w:rsid w:val="00494D29"/>
  </w:style>
  <w:style w:type="character" w:customStyle="1" w:styleId="ft1627">
    <w:name w:val="ft1627"/>
    <w:rsid w:val="00494D29"/>
  </w:style>
  <w:style w:type="character" w:customStyle="1" w:styleId="ft1634">
    <w:name w:val="ft1634"/>
    <w:rsid w:val="00494D29"/>
  </w:style>
  <w:style w:type="character" w:customStyle="1" w:styleId="ft1638">
    <w:name w:val="ft1638"/>
    <w:rsid w:val="00494D29"/>
  </w:style>
  <w:style w:type="character" w:customStyle="1" w:styleId="ft1643">
    <w:name w:val="ft1643"/>
    <w:rsid w:val="00494D29"/>
  </w:style>
  <w:style w:type="character" w:customStyle="1" w:styleId="ft1659">
    <w:name w:val="ft1659"/>
    <w:rsid w:val="00494D29"/>
  </w:style>
  <w:style w:type="character" w:customStyle="1" w:styleId="ft1665">
    <w:name w:val="ft1665"/>
    <w:rsid w:val="00494D29"/>
  </w:style>
  <w:style w:type="character" w:customStyle="1" w:styleId="ft1711">
    <w:name w:val="ft1711"/>
    <w:rsid w:val="00494D29"/>
  </w:style>
  <w:style w:type="character" w:customStyle="1" w:styleId="ft1757">
    <w:name w:val="ft1757"/>
    <w:rsid w:val="00494D29"/>
  </w:style>
  <w:style w:type="character" w:customStyle="1" w:styleId="ft1804">
    <w:name w:val="ft1804"/>
    <w:rsid w:val="00494D29"/>
  </w:style>
  <w:style w:type="character" w:customStyle="1" w:styleId="ft1855">
    <w:name w:val="ft1855"/>
    <w:rsid w:val="00494D29"/>
  </w:style>
  <w:style w:type="character" w:customStyle="1" w:styleId="ft1883">
    <w:name w:val="ft1883"/>
    <w:rsid w:val="00494D29"/>
  </w:style>
  <w:style w:type="character" w:customStyle="1" w:styleId="ft1937">
    <w:name w:val="ft1937"/>
    <w:rsid w:val="00494D29"/>
  </w:style>
  <w:style w:type="character" w:customStyle="1" w:styleId="ft1983">
    <w:name w:val="ft1983"/>
    <w:rsid w:val="00494D29"/>
  </w:style>
  <w:style w:type="character" w:customStyle="1" w:styleId="ft2028">
    <w:name w:val="ft2028"/>
    <w:rsid w:val="00494D29"/>
  </w:style>
  <w:style w:type="character" w:customStyle="1" w:styleId="ft2049">
    <w:name w:val="ft2049"/>
    <w:rsid w:val="00494D29"/>
  </w:style>
  <w:style w:type="character" w:customStyle="1" w:styleId="ft2096">
    <w:name w:val="ft2096"/>
    <w:rsid w:val="00494D29"/>
  </w:style>
  <w:style w:type="character" w:customStyle="1" w:styleId="ft2144">
    <w:name w:val="ft2144"/>
    <w:rsid w:val="00494D29"/>
  </w:style>
  <w:style w:type="character" w:customStyle="1" w:styleId="ft2234">
    <w:name w:val="ft2234"/>
    <w:rsid w:val="00494D29"/>
  </w:style>
  <w:style w:type="character" w:customStyle="1" w:styleId="ft2289">
    <w:name w:val="ft2289"/>
    <w:rsid w:val="00494D29"/>
  </w:style>
  <w:style w:type="character" w:customStyle="1" w:styleId="ft1884">
    <w:name w:val="ft1884"/>
    <w:rsid w:val="00494D29"/>
  </w:style>
  <w:style w:type="character" w:customStyle="1" w:styleId="ft2343">
    <w:name w:val="ft2343"/>
    <w:rsid w:val="00494D29"/>
  </w:style>
  <w:style w:type="character" w:customStyle="1" w:styleId="ft2392">
    <w:name w:val="ft2392"/>
    <w:rsid w:val="00494D29"/>
  </w:style>
  <w:style w:type="character" w:customStyle="1" w:styleId="ft2439">
    <w:name w:val="ft2439"/>
    <w:rsid w:val="00494D29"/>
  </w:style>
  <w:style w:type="character" w:customStyle="1" w:styleId="ft2489">
    <w:name w:val="ft2489"/>
    <w:rsid w:val="00494D29"/>
  </w:style>
  <w:style w:type="character" w:customStyle="1" w:styleId="ft2500">
    <w:name w:val="ft2500"/>
    <w:rsid w:val="00494D29"/>
  </w:style>
  <w:style w:type="character" w:customStyle="1" w:styleId="ft2555">
    <w:name w:val="ft2555"/>
    <w:rsid w:val="00494D29"/>
  </w:style>
  <w:style w:type="character" w:customStyle="1" w:styleId="ft2562">
    <w:name w:val="ft2562"/>
    <w:rsid w:val="00494D29"/>
  </w:style>
  <w:style w:type="character" w:customStyle="1" w:styleId="ft2569">
    <w:name w:val="ft2569"/>
    <w:rsid w:val="00494D29"/>
  </w:style>
  <w:style w:type="character" w:customStyle="1" w:styleId="ft2572">
    <w:name w:val="ft2572"/>
    <w:rsid w:val="00494D29"/>
  </w:style>
  <w:style w:type="character" w:customStyle="1" w:styleId="ft2581">
    <w:name w:val="ft2581"/>
    <w:rsid w:val="00494D29"/>
  </w:style>
  <w:style w:type="character" w:customStyle="1" w:styleId="ft2590">
    <w:name w:val="ft2590"/>
    <w:rsid w:val="00494D29"/>
  </w:style>
  <w:style w:type="character" w:customStyle="1" w:styleId="ft2624">
    <w:name w:val="ft2624"/>
    <w:rsid w:val="00494D29"/>
  </w:style>
  <w:style w:type="character" w:customStyle="1" w:styleId="ft2669">
    <w:name w:val="ft2669"/>
    <w:rsid w:val="00494D29"/>
  </w:style>
  <w:style w:type="character" w:customStyle="1" w:styleId="ft2679">
    <w:name w:val="ft2679"/>
    <w:rsid w:val="00494D29"/>
  </w:style>
  <w:style w:type="character" w:customStyle="1" w:styleId="ft2716">
    <w:name w:val="ft2716"/>
    <w:rsid w:val="00494D29"/>
  </w:style>
  <w:style w:type="character" w:customStyle="1" w:styleId="ft2726">
    <w:name w:val="ft2726"/>
    <w:rsid w:val="00494D29"/>
  </w:style>
  <w:style w:type="character" w:customStyle="1" w:styleId="ft2773">
    <w:name w:val="ft2773"/>
    <w:rsid w:val="00494D29"/>
  </w:style>
  <w:style w:type="character" w:customStyle="1" w:styleId="ft2782">
    <w:name w:val="ft2782"/>
    <w:rsid w:val="00494D29"/>
  </w:style>
  <w:style w:type="character" w:customStyle="1" w:styleId="ft2828">
    <w:name w:val="ft2828"/>
    <w:rsid w:val="00494D29"/>
  </w:style>
  <w:style w:type="character" w:customStyle="1" w:styleId="ft2877">
    <w:name w:val="ft2877"/>
    <w:rsid w:val="00494D29"/>
  </w:style>
  <w:style w:type="character" w:customStyle="1" w:styleId="ft2921">
    <w:name w:val="ft2921"/>
    <w:rsid w:val="00494D29"/>
  </w:style>
  <w:style w:type="character" w:customStyle="1" w:styleId="ft2927">
    <w:name w:val="ft2927"/>
    <w:rsid w:val="00494D29"/>
  </w:style>
  <w:style w:type="character" w:customStyle="1" w:styleId="ft2935">
    <w:name w:val="ft2935"/>
    <w:rsid w:val="00494D29"/>
  </w:style>
  <w:style w:type="character" w:customStyle="1" w:styleId="ft2943">
    <w:name w:val="ft2943"/>
    <w:rsid w:val="00494D29"/>
  </w:style>
  <w:style w:type="character" w:customStyle="1" w:styleId="ft2952">
    <w:name w:val="ft2952"/>
    <w:rsid w:val="00494D29"/>
  </w:style>
  <w:style w:type="character" w:customStyle="1" w:styleId="ft2954">
    <w:name w:val="ft2954"/>
    <w:rsid w:val="00494D29"/>
  </w:style>
  <w:style w:type="character" w:customStyle="1" w:styleId="ft2955">
    <w:name w:val="ft2955"/>
    <w:rsid w:val="00494D29"/>
  </w:style>
  <w:style w:type="character" w:customStyle="1" w:styleId="ft2962">
    <w:name w:val="ft2962"/>
    <w:rsid w:val="00494D29"/>
  </w:style>
  <w:style w:type="character" w:customStyle="1" w:styleId="ft2968">
    <w:name w:val="ft2968"/>
    <w:rsid w:val="00494D29"/>
  </w:style>
  <w:style w:type="character" w:customStyle="1" w:styleId="ft2973">
    <w:name w:val="ft2973"/>
    <w:rsid w:val="00494D29"/>
  </w:style>
  <w:style w:type="character" w:customStyle="1" w:styleId="ft2974">
    <w:name w:val="ft2974"/>
    <w:rsid w:val="00494D29"/>
  </w:style>
  <w:style w:type="character" w:customStyle="1" w:styleId="ft2976">
    <w:name w:val="ft2976"/>
    <w:rsid w:val="00494D29"/>
  </w:style>
  <w:style w:type="character" w:customStyle="1" w:styleId="ft2985">
    <w:name w:val="ft2985"/>
    <w:rsid w:val="00494D29"/>
  </w:style>
  <w:style w:type="character" w:customStyle="1" w:styleId="ft3002">
    <w:name w:val="ft3002"/>
    <w:rsid w:val="00494D29"/>
  </w:style>
  <w:style w:type="character" w:customStyle="1" w:styleId="ft3037">
    <w:name w:val="ft3037"/>
    <w:rsid w:val="00494D29"/>
  </w:style>
  <w:style w:type="character" w:customStyle="1" w:styleId="ft3084">
    <w:name w:val="ft3084"/>
    <w:rsid w:val="00494D29"/>
  </w:style>
  <w:style w:type="character" w:customStyle="1" w:styleId="ft3127">
    <w:name w:val="ft3127"/>
    <w:rsid w:val="00494D29"/>
  </w:style>
  <w:style w:type="character" w:customStyle="1" w:styleId="ft3156">
    <w:name w:val="ft3156"/>
    <w:rsid w:val="00494D29"/>
  </w:style>
  <w:style w:type="character" w:customStyle="1" w:styleId="ft3206">
    <w:name w:val="ft3206"/>
    <w:rsid w:val="00494D29"/>
  </w:style>
  <w:style w:type="character" w:customStyle="1" w:styleId="ft3264">
    <w:name w:val="ft3264"/>
    <w:rsid w:val="00494D29"/>
  </w:style>
  <w:style w:type="character" w:customStyle="1" w:styleId="ft3315">
    <w:name w:val="ft3315"/>
    <w:rsid w:val="00494D29"/>
  </w:style>
  <w:style w:type="character" w:customStyle="1" w:styleId="ft3373">
    <w:name w:val="ft3373"/>
    <w:rsid w:val="00494D29"/>
  </w:style>
  <w:style w:type="character" w:customStyle="1" w:styleId="ft3432">
    <w:name w:val="ft3432"/>
    <w:rsid w:val="00494D29"/>
  </w:style>
  <w:style w:type="character" w:customStyle="1" w:styleId="ft3489">
    <w:name w:val="ft3489"/>
    <w:rsid w:val="00494D29"/>
  </w:style>
  <w:style w:type="character" w:customStyle="1" w:styleId="ft3546">
    <w:name w:val="ft3546"/>
    <w:rsid w:val="00494D29"/>
  </w:style>
  <w:style w:type="character" w:customStyle="1" w:styleId="ft3608">
    <w:name w:val="ft3608"/>
    <w:rsid w:val="00494D29"/>
  </w:style>
  <w:style w:type="character" w:customStyle="1" w:styleId="ft3651">
    <w:name w:val="ft3651"/>
    <w:rsid w:val="00494D29"/>
  </w:style>
  <w:style w:type="paragraph" w:customStyle="1" w:styleId="c4c8c7c24">
    <w:name w:val="c4 c8 c7 c24"/>
    <w:basedOn w:val="a3"/>
    <w:rsid w:val="00494D29"/>
    <w:pPr>
      <w:spacing w:before="90" w:after="90"/>
    </w:pPr>
  </w:style>
  <w:style w:type="character" w:customStyle="1" w:styleId="c5">
    <w:name w:val="c5"/>
    <w:rsid w:val="00494D29"/>
  </w:style>
  <w:style w:type="character" w:customStyle="1" w:styleId="1143">
    <w:name w:val="Знак Знак114"/>
    <w:locked/>
    <w:rsid w:val="00494D29"/>
    <w:rPr>
      <w:rFonts w:ascii="Arial" w:hAnsi="Arial"/>
      <w:b/>
      <w:color w:val="000000"/>
      <w:sz w:val="26"/>
      <w:lang w:val="ru-RU" w:eastAsia="ru-RU"/>
    </w:rPr>
  </w:style>
  <w:style w:type="paragraph" w:customStyle="1" w:styleId="1123">
    <w:name w:val="Стиль Заголовок 1 + 12 пт"/>
    <w:basedOn w:val="11"/>
    <w:rsid w:val="00494D29"/>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494D29"/>
  </w:style>
  <w:style w:type="character" w:customStyle="1" w:styleId="ft9274">
    <w:name w:val="ft9274"/>
    <w:rsid w:val="00494D29"/>
  </w:style>
  <w:style w:type="character" w:customStyle="1" w:styleId="ft9282">
    <w:name w:val="ft9282"/>
    <w:rsid w:val="00494D29"/>
  </w:style>
  <w:style w:type="character" w:customStyle="1" w:styleId="ft9284">
    <w:name w:val="ft9284"/>
    <w:rsid w:val="00494D29"/>
  </w:style>
  <w:style w:type="character" w:customStyle="1" w:styleId="ft9287">
    <w:name w:val="ft9287"/>
    <w:rsid w:val="00494D29"/>
  </w:style>
  <w:style w:type="character" w:customStyle="1" w:styleId="ft9293">
    <w:name w:val="ft9293"/>
    <w:rsid w:val="00494D29"/>
  </w:style>
  <w:style w:type="character" w:customStyle="1" w:styleId="ft9299">
    <w:name w:val="ft9299"/>
    <w:rsid w:val="00494D29"/>
  </w:style>
  <w:style w:type="character" w:customStyle="1" w:styleId="ft9306">
    <w:name w:val="ft9306"/>
    <w:rsid w:val="00494D29"/>
  </w:style>
  <w:style w:type="character" w:customStyle="1" w:styleId="ft8849">
    <w:name w:val="ft8849"/>
    <w:rsid w:val="00494D29"/>
  </w:style>
  <w:style w:type="character" w:customStyle="1" w:styleId="ft9312">
    <w:name w:val="ft9312"/>
    <w:rsid w:val="00494D29"/>
  </w:style>
  <w:style w:type="character" w:customStyle="1" w:styleId="ft9316">
    <w:name w:val="ft9316"/>
    <w:rsid w:val="00494D29"/>
  </w:style>
  <w:style w:type="character" w:customStyle="1" w:styleId="ft9324">
    <w:name w:val="ft9324"/>
    <w:rsid w:val="00494D29"/>
  </w:style>
  <w:style w:type="character" w:customStyle="1" w:styleId="ft9330">
    <w:name w:val="ft9330"/>
    <w:rsid w:val="00494D29"/>
  </w:style>
  <w:style w:type="character" w:customStyle="1" w:styleId="1810">
    <w:name w:val="Знак Знак1810"/>
    <w:rsid w:val="00494D29"/>
    <w:rPr>
      <w:rFonts w:eastAsia="SimSun"/>
      <w:b/>
      <w:caps/>
      <w:sz w:val="24"/>
      <w:lang w:val="ru-RU" w:eastAsia="ru-RU"/>
    </w:rPr>
  </w:style>
  <w:style w:type="character" w:customStyle="1" w:styleId="WW8Num36z0">
    <w:name w:val="WW8Num36z0"/>
    <w:rsid w:val="00494D29"/>
    <w:rPr>
      <w:rFonts w:ascii="Wingdings" w:hAnsi="Wingdings"/>
    </w:rPr>
  </w:style>
  <w:style w:type="character" w:customStyle="1" w:styleId="WW8Num39z0">
    <w:name w:val="WW8Num39z0"/>
    <w:rsid w:val="00494D29"/>
    <w:rPr>
      <w:rFonts w:ascii="Wingdings" w:hAnsi="Wingdings"/>
    </w:rPr>
  </w:style>
  <w:style w:type="character" w:customStyle="1" w:styleId="WW8Num42z0">
    <w:name w:val="WW8Num42z0"/>
    <w:rsid w:val="00494D29"/>
    <w:rPr>
      <w:rFonts w:ascii="Wingdings" w:hAnsi="Wingdings"/>
    </w:rPr>
  </w:style>
  <w:style w:type="character" w:customStyle="1" w:styleId="WW8Num44z0">
    <w:name w:val="WW8Num44z0"/>
    <w:rsid w:val="00494D29"/>
    <w:rPr>
      <w:rFonts w:ascii="Wingdings" w:hAnsi="Wingdings"/>
    </w:rPr>
  </w:style>
  <w:style w:type="character" w:customStyle="1" w:styleId="WW8Num44z1">
    <w:name w:val="WW8Num44z1"/>
    <w:rsid w:val="00494D29"/>
    <w:rPr>
      <w:rFonts w:ascii="Courier New" w:hAnsi="Courier New"/>
    </w:rPr>
  </w:style>
  <w:style w:type="character" w:customStyle="1" w:styleId="WW8Num44z3">
    <w:name w:val="WW8Num44z3"/>
    <w:rsid w:val="00494D29"/>
    <w:rPr>
      <w:rFonts w:ascii="Symbol" w:hAnsi="Symbol"/>
    </w:rPr>
  </w:style>
  <w:style w:type="character" w:customStyle="1" w:styleId="WW8Num47z0">
    <w:name w:val="WW8Num47z0"/>
    <w:rsid w:val="00494D29"/>
    <w:rPr>
      <w:rFonts w:ascii="Wingdings" w:hAnsi="Wingdings"/>
    </w:rPr>
  </w:style>
  <w:style w:type="character" w:customStyle="1" w:styleId="WW8Num47z1">
    <w:name w:val="WW8Num47z1"/>
    <w:rsid w:val="00494D29"/>
    <w:rPr>
      <w:rFonts w:ascii="Courier New" w:hAnsi="Courier New"/>
    </w:rPr>
  </w:style>
  <w:style w:type="character" w:customStyle="1" w:styleId="WW8Num47z3">
    <w:name w:val="WW8Num47z3"/>
    <w:rsid w:val="00494D29"/>
    <w:rPr>
      <w:rFonts w:ascii="Symbol" w:hAnsi="Symbol"/>
    </w:rPr>
  </w:style>
  <w:style w:type="character" w:customStyle="1" w:styleId="WW8Num50z0">
    <w:name w:val="WW8Num50z0"/>
    <w:rsid w:val="00494D29"/>
    <w:rPr>
      <w:rFonts w:ascii="Wingdings" w:hAnsi="Wingdings"/>
    </w:rPr>
  </w:style>
  <w:style w:type="character" w:customStyle="1" w:styleId="WW8Num51z0">
    <w:name w:val="WW8Num51z0"/>
    <w:rsid w:val="00494D29"/>
    <w:rPr>
      <w:rFonts w:ascii="Wingdings" w:hAnsi="Wingdings"/>
    </w:rPr>
  </w:style>
  <w:style w:type="character" w:customStyle="1" w:styleId="WW8Num52z0">
    <w:name w:val="WW8Num52z0"/>
    <w:rsid w:val="00494D29"/>
    <w:rPr>
      <w:rFonts w:ascii="Symbol" w:hAnsi="Symbol"/>
    </w:rPr>
  </w:style>
  <w:style w:type="character" w:customStyle="1" w:styleId="WW8Num53z0">
    <w:name w:val="WW8Num53z0"/>
    <w:rsid w:val="00494D29"/>
    <w:rPr>
      <w:rFonts w:ascii="Wingdings" w:hAnsi="Wingdings"/>
    </w:rPr>
  </w:style>
  <w:style w:type="character" w:customStyle="1" w:styleId="WW8Num53z1">
    <w:name w:val="WW8Num53z1"/>
    <w:rsid w:val="00494D29"/>
    <w:rPr>
      <w:rFonts w:ascii="Courier New" w:hAnsi="Courier New"/>
    </w:rPr>
  </w:style>
  <w:style w:type="character" w:customStyle="1" w:styleId="WW8Num53z3">
    <w:name w:val="WW8Num53z3"/>
    <w:rsid w:val="00494D29"/>
    <w:rPr>
      <w:rFonts w:ascii="Symbol" w:hAnsi="Symbol"/>
    </w:rPr>
  </w:style>
  <w:style w:type="character" w:customStyle="1" w:styleId="WW8Num55z0">
    <w:name w:val="WW8Num55z0"/>
    <w:rsid w:val="00494D29"/>
    <w:rPr>
      <w:rFonts w:ascii="Symbol" w:hAnsi="Symbol"/>
    </w:rPr>
  </w:style>
  <w:style w:type="character" w:customStyle="1" w:styleId="WW8Num56z0">
    <w:name w:val="WW8Num56z0"/>
    <w:rsid w:val="00494D29"/>
    <w:rPr>
      <w:rFonts w:ascii="Symbol" w:hAnsi="Symbol"/>
    </w:rPr>
  </w:style>
  <w:style w:type="character" w:customStyle="1" w:styleId="WW8Num59z0">
    <w:name w:val="WW8Num59z0"/>
    <w:rsid w:val="00494D29"/>
    <w:rPr>
      <w:rFonts w:ascii="Symbol" w:hAnsi="Symbol"/>
    </w:rPr>
  </w:style>
  <w:style w:type="character" w:customStyle="1" w:styleId="WW8Num63z0">
    <w:name w:val="WW8Num63z0"/>
    <w:rsid w:val="00494D29"/>
    <w:rPr>
      <w:rFonts w:ascii="Symbol" w:hAnsi="Symbol"/>
    </w:rPr>
  </w:style>
  <w:style w:type="character" w:customStyle="1" w:styleId="WW8Num66z0">
    <w:name w:val="WW8Num66z0"/>
    <w:rsid w:val="00494D29"/>
    <w:rPr>
      <w:rFonts w:ascii="Symbol" w:hAnsi="Symbol"/>
    </w:rPr>
  </w:style>
  <w:style w:type="character" w:customStyle="1" w:styleId="WW8Num69z1">
    <w:name w:val="WW8Num69z1"/>
    <w:rsid w:val="00494D29"/>
    <w:rPr>
      <w:rFonts w:ascii="Wingdings" w:hAnsi="Wingdings"/>
    </w:rPr>
  </w:style>
  <w:style w:type="character" w:customStyle="1" w:styleId="WW8Num72z0">
    <w:name w:val="WW8Num72z0"/>
    <w:rsid w:val="00494D29"/>
    <w:rPr>
      <w:rFonts w:ascii="Symbol" w:hAnsi="Symbol"/>
    </w:rPr>
  </w:style>
  <w:style w:type="character" w:customStyle="1" w:styleId="WW8Num72z1">
    <w:name w:val="WW8Num72z1"/>
    <w:rsid w:val="00494D29"/>
    <w:rPr>
      <w:rFonts w:ascii="Courier New" w:hAnsi="Courier New"/>
    </w:rPr>
  </w:style>
  <w:style w:type="character" w:customStyle="1" w:styleId="WW8Num72z2">
    <w:name w:val="WW8Num72z2"/>
    <w:rsid w:val="00494D29"/>
    <w:rPr>
      <w:rFonts w:ascii="Wingdings" w:hAnsi="Wingdings"/>
    </w:rPr>
  </w:style>
  <w:style w:type="character" w:customStyle="1" w:styleId="WW8Num74z0">
    <w:name w:val="WW8Num74z0"/>
    <w:rsid w:val="00494D29"/>
    <w:rPr>
      <w:rFonts w:ascii="Symbol" w:hAnsi="Symbol"/>
    </w:rPr>
  </w:style>
  <w:style w:type="character" w:customStyle="1" w:styleId="WW8Num75z0">
    <w:name w:val="WW8Num75z0"/>
    <w:rsid w:val="00494D29"/>
    <w:rPr>
      <w:rFonts w:ascii="Wingdings" w:hAnsi="Wingdings"/>
    </w:rPr>
  </w:style>
  <w:style w:type="character" w:customStyle="1" w:styleId="WW8Num75z1">
    <w:name w:val="WW8Num75z1"/>
    <w:rsid w:val="00494D29"/>
    <w:rPr>
      <w:rFonts w:ascii="Courier New" w:hAnsi="Courier New"/>
    </w:rPr>
  </w:style>
  <w:style w:type="character" w:customStyle="1" w:styleId="WW8Num75z3">
    <w:name w:val="WW8Num75z3"/>
    <w:rsid w:val="00494D29"/>
    <w:rPr>
      <w:rFonts w:ascii="Symbol" w:hAnsi="Symbol"/>
    </w:rPr>
  </w:style>
  <w:style w:type="character" w:customStyle="1" w:styleId="WW8Num77z0">
    <w:name w:val="WW8Num77z0"/>
    <w:rsid w:val="00494D29"/>
    <w:rPr>
      <w:rFonts w:ascii="Symbol" w:hAnsi="Symbol"/>
    </w:rPr>
  </w:style>
  <w:style w:type="character" w:customStyle="1" w:styleId="WW8Num78z0">
    <w:name w:val="WW8Num78z0"/>
    <w:rsid w:val="00494D29"/>
    <w:rPr>
      <w:rFonts w:ascii="Wingdings" w:hAnsi="Wingdings"/>
    </w:rPr>
  </w:style>
  <w:style w:type="character" w:customStyle="1" w:styleId="WW8Num78z1">
    <w:name w:val="WW8Num78z1"/>
    <w:rsid w:val="00494D29"/>
    <w:rPr>
      <w:rFonts w:ascii="Courier New" w:hAnsi="Courier New"/>
    </w:rPr>
  </w:style>
  <w:style w:type="character" w:customStyle="1" w:styleId="WW8Num78z3">
    <w:name w:val="WW8Num78z3"/>
    <w:rsid w:val="00494D29"/>
    <w:rPr>
      <w:rFonts w:ascii="Symbol" w:hAnsi="Symbol"/>
    </w:rPr>
  </w:style>
  <w:style w:type="character" w:customStyle="1" w:styleId="WW8Num79z0">
    <w:name w:val="WW8Num79z0"/>
    <w:rsid w:val="00494D29"/>
    <w:rPr>
      <w:rFonts w:ascii="Symbol" w:hAnsi="Symbol"/>
    </w:rPr>
  </w:style>
  <w:style w:type="character" w:customStyle="1" w:styleId="WW8Num86z0">
    <w:name w:val="WW8Num86z0"/>
    <w:rsid w:val="00494D29"/>
    <w:rPr>
      <w:rFonts w:ascii="Wingdings" w:hAnsi="Wingdings"/>
    </w:rPr>
  </w:style>
  <w:style w:type="character" w:customStyle="1" w:styleId="WW8Num86z1">
    <w:name w:val="WW8Num86z1"/>
    <w:rsid w:val="00494D29"/>
    <w:rPr>
      <w:rFonts w:ascii="Courier New" w:hAnsi="Courier New"/>
    </w:rPr>
  </w:style>
  <w:style w:type="character" w:customStyle="1" w:styleId="WW8Num86z3">
    <w:name w:val="WW8Num86z3"/>
    <w:rsid w:val="00494D29"/>
    <w:rPr>
      <w:rFonts w:ascii="Symbol" w:hAnsi="Symbol"/>
    </w:rPr>
  </w:style>
  <w:style w:type="character" w:customStyle="1" w:styleId="WW8Num87z0">
    <w:name w:val="WW8Num87z0"/>
    <w:rsid w:val="00494D29"/>
    <w:rPr>
      <w:rFonts w:ascii="Symbol" w:hAnsi="Symbol"/>
    </w:rPr>
  </w:style>
  <w:style w:type="character" w:customStyle="1" w:styleId="WW8Num89z0">
    <w:name w:val="WW8Num89z0"/>
    <w:rsid w:val="00494D29"/>
    <w:rPr>
      <w:rFonts w:ascii="Symbol" w:hAnsi="Symbol"/>
    </w:rPr>
  </w:style>
  <w:style w:type="character" w:customStyle="1" w:styleId="WW8Num90z0">
    <w:name w:val="WW8Num90z0"/>
    <w:rsid w:val="00494D29"/>
    <w:rPr>
      <w:rFonts w:ascii="Symbol" w:hAnsi="Symbol"/>
    </w:rPr>
  </w:style>
  <w:style w:type="character" w:customStyle="1" w:styleId="WW8Num92z0">
    <w:name w:val="WW8Num92z0"/>
    <w:rsid w:val="00494D29"/>
    <w:rPr>
      <w:rFonts w:ascii="Symbol" w:hAnsi="Symbol"/>
    </w:rPr>
  </w:style>
  <w:style w:type="character" w:customStyle="1" w:styleId="WW8Num93z0">
    <w:name w:val="WW8Num93z0"/>
    <w:rsid w:val="00494D29"/>
    <w:rPr>
      <w:rFonts w:ascii="Wingdings" w:hAnsi="Wingdings"/>
    </w:rPr>
  </w:style>
  <w:style w:type="character" w:customStyle="1" w:styleId="WW8Num93z1">
    <w:name w:val="WW8Num93z1"/>
    <w:rsid w:val="00494D29"/>
    <w:rPr>
      <w:rFonts w:ascii="Courier New" w:hAnsi="Courier New"/>
    </w:rPr>
  </w:style>
  <w:style w:type="character" w:customStyle="1" w:styleId="WW8Num93z3">
    <w:name w:val="WW8Num93z3"/>
    <w:rsid w:val="00494D29"/>
    <w:rPr>
      <w:rFonts w:ascii="Symbol" w:hAnsi="Symbol"/>
    </w:rPr>
  </w:style>
  <w:style w:type="character" w:customStyle="1" w:styleId="WW8Num94z0">
    <w:name w:val="WW8Num94z0"/>
    <w:rsid w:val="00494D29"/>
    <w:rPr>
      <w:rFonts w:ascii="Symbol" w:hAnsi="Symbol"/>
    </w:rPr>
  </w:style>
  <w:style w:type="character" w:customStyle="1" w:styleId="WW8Num97z0">
    <w:name w:val="WW8Num97z0"/>
    <w:rsid w:val="00494D29"/>
    <w:rPr>
      <w:rFonts w:ascii="Symbol" w:hAnsi="Symbol"/>
    </w:rPr>
  </w:style>
  <w:style w:type="character" w:customStyle="1" w:styleId="WW8Num99z0">
    <w:name w:val="WW8Num99z0"/>
    <w:rsid w:val="00494D29"/>
    <w:rPr>
      <w:rFonts w:ascii="Symbol" w:hAnsi="Symbol"/>
    </w:rPr>
  </w:style>
  <w:style w:type="character" w:customStyle="1" w:styleId="WW8Num101z0">
    <w:name w:val="WW8Num101z0"/>
    <w:rsid w:val="00494D29"/>
    <w:rPr>
      <w:rFonts w:ascii="Symbol" w:hAnsi="Symbol"/>
    </w:rPr>
  </w:style>
  <w:style w:type="character" w:customStyle="1" w:styleId="WW8Num104z0">
    <w:name w:val="WW8Num104z0"/>
    <w:rsid w:val="00494D29"/>
    <w:rPr>
      <w:rFonts w:ascii="Symbol" w:hAnsi="Symbol"/>
    </w:rPr>
  </w:style>
  <w:style w:type="character" w:customStyle="1" w:styleId="WW8Num107z0">
    <w:name w:val="WW8Num107z0"/>
    <w:rsid w:val="00494D29"/>
    <w:rPr>
      <w:rFonts w:ascii="Symbol" w:hAnsi="Symbol"/>
    </w:rPr>
  </w:style>
  <w:style w:type="character" w:customStyle="1" w:styleId="WW8Num109z0">
    <w:name w:val="WW8Num109z0"/>
    <w:rsid w:val="00494D29"/>
    <w:rPr>
      <w:rFonts w:ascii="Symbol" w:hAnsi="Symbol"/>
    </w:rPr>
  </w:style>
  <w:style w:type="character" w:customStyle="1" w:styleId="WW8Num112z1">
    <w:name w:val="WW8Num112z1"/>
    <w:rsid w:val="00494D29"/>
    <w:rPr>
      <w:color w:val="000000"/>
    </w:rPr>
  </w:style>
  <w:style w:type="character" w:customStyle="1" w:styleId="WW8Num114z0">
    <w:name w:val="WW8Num114z0"/>
    <w:rsid w:val="00494D29"/>
    <w:rPr>
      <w:rFonts w:ascii="Symbol" w:hAnsi="Symbol"/>
    </w:rPr>
  </w:style>
  <w:style w:type="character" w:customStyle="1" w:styleId="WW8Num117z0">
    <w:name w:val="WW8Num117z0"/>
    <w:rsid w:val="00494D29"/>
    <w:rPr>
      <w:rFonts w:ascii="Symbol" w:hAnsi="Symbol"/>
    </w:rPr>
  </w:style>
  <w:style w:type="character" w:customStyle="1" w:styleId="WW8Num118z0">
    <w:name w:val="WW8Num118z0"/>
    <w:rsid w:val="00494D29"/>
    <w:rPr>
      <w:rFonts w:ascii="Wingdings" w:hAnsi="Wingdings"/>
    </w:rPr>
  </w:style>
  <w:style w:type="character" w:customStyle="1" w:styleId="WW8Num118z1">
    <w:name w:val="WW8Num118z1"/>
    <w:rsid w:val="00494D29"/>
    <w:rPr>
      <w:rFonts w:ascii="Courier New" w:hAnsi="Courier New"/>
    </w:rPr>
  </w:style>
  <w:style w:type="character" w:customStyle="1" w:styleId="WW8Num118z3">
    <w:name w:val="WW8Num118z3"/>
    <w:rsid w:val="00494D29"/>
    <w:rPr>
      <w:rFonts w:ascii="Symbol" w:hAnsi="Symbol"/>
    </w:rPr>
  </w:style>
  <w:style w:type="character" w:customStyle="1" w:styleId="WW8Num120z0">
    <w:name w:val="WW8Num120z0"/>
    <w:rsid w:val="00494D29"/>
    <w:rPr>
      <w:rFonts w:ascii="Symbol" w:hAnsi="Symbol"/>
    </w:rPr>
  </w:style>
  <w:style w:type="character" w:customStyle="1" w:styleId="WW8Num121z0">
    <w:name w:val="WW8Num121z0"/>
    <w:rsid w:val="00494D29"/>
    <w:rPr>
      <w:rFonts w:ascii="Symbol" w:hAnsi="Symbol"/>
    </w:rPr>
  </w:style>
  <w:style w:type="character" w:customStyle="1" w:styleId="WW8Num124z0">
    <w:name w:val="WW8Num124z0"/>
    <w:rsid w:val="00494D29"/>
    <w:rPr>
      <w:rFonts w:ascii="Symbol" w:hAnsi="Symbol"/>
    </w:rPr>
  </w:style>
  <w:style w:type="character" w:customStyle="1" w:styleId="WW8Num125z0">
    <w:name w:val="WW8Num125z0"/>
    <w:rsid w:val="00494D29"/>
    <w:rPr>
      <w:rFonts w:ascii="Wingdings" w:hAnsi="Wingdings"/>
    </w:rPr>
  </w:style>
  <w:style w:type="character" w:customStyle="1" w:styleId="WW8Num125z1">
    <w:name w:val="WW8Num125z1"/>
    <w:rsid w:val="00494D29"/>
    <w:rPr>
      <w:rFonts w:ascii="Courier New" w:hAnsi="Courier New"/>
    </w:rPr>
  </w:style>
  <w:style w:type="character" w:customStyle="1" w:styleId="WW8Num125z3">
    <w:name w:val="WW8Num125z3"/>
    <w:rsid w:val="00494D29"/>
    <w:rPr>
      <w:rFonts w:ascii="Symbol" w:hAnsi="Symbol"/>
    </w:rPr>
  </w:style>
  <w:style w:type="character" w:customStyle="1" w:styleId="WW8Num126z0">
    <w:name w:val="WW8Num126z0"/>
    <w:rsid w:val="00494D29"/>
    <w:rPr>
      <w:rFonts w:ascii="Symbol" w:hAnsi="Symbol"/>
    </w:rPr>
  </w:style>
  <w:style w:type="character" w:customStyle="1" w:styleId="WW8Num127z0">
    <w:name w:val="WW8Num127z0"/>
    <w:rsid w:val="00494D29"/>
    <w:rPr>
      <w:rFonts w:ascii="Symbol" w:hAnsi="Symbol"/>
    </w:rPr>
  </w:style>
  <w:style w:type="character" w:customStyle="1" w:styleId="WW8Num130z0">
    <w:name w:val="WW8Num130z0"/>
    <w:rsid w:val="00494D29"/>
    <w:rPr>
      <w:rFonts w:ascii="Symbol" w:hAnsi="Symbol"/>
    </w:rPr>
  </w:style>
  <w:style w:type="character" w:customStyle="1" w:styleId="WW8Num131z0">
    <w:name w:val="WW8Num131z0"/>
    <w:rsid w:val="00494D29"/>
    <w:rPr>
      <w:rFonts w:ascii="Symbol" w:hAnsi="Symbol"/>
    </w:rPr>
  </w:style>
  <w:style w:type="character" w:customStyle="1" w:styleId="WW8Num132z0">
    <w:name w:val="WW8Num132z0"/>
    <w:rsid w:val="00494D29"/>
    <w:rPr>
      <w:rFonts w:ascii="Symbol" w:hAnsi="Symbol"/>
    </w:rPr>
  </w:style>
  <w:style w:type="character" w:customStyle="1" w:styleId="WW8Num134z0">
    <w:name w:val="WW8Num134z0"/>
    <w:rsid w:val="00494D29"/>
    <w:rPr>
      <w:rFonts w:ascii="Wingdings" w:hAnsi="Wingdings"/>
    </w:rPr>
  </w:style>
  <w:style w:type="character" w:customStyle="1" w:styleId="WW8Num136z0">
    <w:name w:val="WW8Num136z0"/>
    <w:rsid w:val="00494D29"/>
    <w:rPr>
      <w:rFonts w:ascii="Symbol" w:hAnsi="Symbol"/>
    </w:rPr>
  </w:style>
  <w:style w:type="character" w:customStyle="1" w:styleId="WW8Num139z0">
    <w:name w:val="WW8Num139z0"/>
    <w:rsid w:val="00494D29"/>
    <w:rPr>
      <w:rFonts w:ascii="Symbol" w:hAnsi="Symbol"/>
    </w:rPr>
  </w:style>
  <w:style w:type="character" w:customStyle="1" w:styleId="WW8Num143z0">
    <w:name w:val="WW8Num143z0"/>
    <w:rsid w:val="00494D29"/>
    <w:rPr>
      <w:rFonts w:ascii="Symbol" w:hAnsi="Symbol"/>
    </w:rPr>
  </w:style>
  <w:style w:type="character" w:customStyle="1" w:styleId="WW8Num144z0">
    <w:name w:val="WW8Num144z0"/>
    <w:rsid w:val="00494D29"/>
    <w:rPr>
      <w:rFonts w:ascii="Symbol" w:hAnsi="Symbol"/>
    </w:rPr>
  </w:style>
  <w:style w:type="character" w:customStyle="1" w:styleId="WW8Num145z0">
    <w:name w:val="WW8Num145z0"/>
    <w:rsid w:val="00494D29"/>
    <w:rPr>
      <w:rFonts w:ascii="Symbol" w:hAnsi="Symbol"/>
    </w:rPr>
  </w:style>
  <w:style w:type="character" w:customStyle="1" w:styleId="WW8Num146z0">
    <w:name w:val="WW8Num146z0"/>
    <w:rsid w:val="00494D29"/>
    <w:rPr>
      <w:rFonts w:ascii="Symbol" w:hAnsi="Symbol"/>
    </w:rPr>
  </w:style>
  <w:style w:type="character" w:customStyle="1" w:styleId="WW8Num147z0">
    <w:name w:val="WW8Num147z0"/>
    <w:rsid w:val="00494D29"/>
    <w:rPr>
      <w:rFonts w:ascii="Wingdings" w:hAnsi="Wingdings"/>
    </w:rPr>
  </w:style>
  <w:style w:type="character" w:customStyle="1" w:styleId="WW8Num147z1">
    <w:name w:val="WW8Num147z1"/>
    <w:rsid w:val="00494D29"/>
    <w:rPr>
      <w:rFonts w:ascii="Courier New" w:hAnsi="Courier New"/>
    </w:rPr>
  </w:style>
  <w:style w:type="character" w:customStyle="1" w:styleId="WW8Num147z3">
    <w:name w:val="WW8Num147z3"/>
    <w:rsid w:val="00494D29"/>
    <w:rPr>
      <w:rFonts w:ascii="Symbol" w:hAnsi="Symbol"/>
    </w:rPr>
  </w:style>
  <w:style w:type="character" w:customStyle="1" w:styleId="WW8Num150z0">
    <w:name w:val="WW8Num150z0"/>
    <w:rsid w:val="00494D29"/>
    <w:rPr>
      <w:rFonts w:ascii="Symbol" w:hAnsi="Symbol"/>
    </w:rPr>
  </w:style>
  <w:style w:type="character" w:customStyle="1" w:styleId="WW8Num157z0">
    <w:name w:val="WW8Num157z0"/>
    <w:rsid w:val="00494D29"/>
    <w:rPr>
      <w:rFonts w:ascii="Symbol" w:hAnsi="Symbol"/>
    </w:rPr>
  </w:style>
  <w:style w:type="character" w:customStyle="1" w:styleId="WW8Num159z0">
    <w:name w:val="WW8Num159z0"/>
    <w:rsid w:val="00494D29"/>
    <w:rPr>
      <w:rFonts w:ascii="Symbol" w:hAnsi="Symbol"/>
    </w:rPr>
  </w:style>
  <w:style w:type="character" w:customStyle="1" w:styleId="WW8Num160z0">
    <w:name w:val="WW8Num160z0"/>
    <w:rsid w:val="00494D29"/>
    <w:rPr>
      <w:rFonts w:ascii="Symbol" w:hAnsi="Symbol"/>
    </w:rPr>
  </w:style>
  <w:style w:type="character" w:customStyle="1" w:styleId="WW8Num162z0">
    <w:name w:val="WW8Num162z0"/>
    <w:rsid w:val="00494D29"/>
    <w:rPr>
      <w:rFonts w:ascii="Symbol" w:hAnsi="Symbol"/>
    </w:rPr>
  </w:style>
  <w:style w:type="character" w:customStyle="1" w:styleId="WW8Num163z0">
    <w:name w:val="WW8Num163z0"/>
    <w:rsid w:val="00494D29"/>
    <w:rPr>
      <w:rFonts w:ascii="Symbol" w:hAnsi="Symbol"/>
    </w:rPr>
  </w:style>
  <w:style w:type="character" w:customStyle="1" w:styleId="WW8Num164z0">
    <w:name w:val="WW8Num164z0"/>
    <w:rsid w:val="00494D29"/>
    <w:rPr>
      <w:rFonts w:ascii="Wingdings" w:hAnsi="Wingdings"/>
    </w:rPr>
  </w:style>
  <w:style w:type="character" w:customStyle="1" w:styleId="WW8Num164z1">
    <w:name w:val="WW8Num164z1"/>
    <w:rsid w:val="00494D29"/>
    <w:rPr>
      <w:rFonts w:ascii="Courier New" w:hAnsi="Courier New"/>
    </w:rPr>
  </w:style>
  <w:style w:type="character" w:customStyle="1" w:styleId="WW8Num164z3">
    <w:name w:val="WW8Num164z3"/>
    <w:rsid w:val="00494D29"/>
    <w:rPr>
      <w:rFonts w:ascii="Symbol" w:hAnsi="Symbol"/>
    </w:rPr>
  </w:style>
  <w:style w:type="character" w:customStyle="1" w:styleId="WW8Num168z0">
    <w:name w:val="WW8Num168z0"/>
    <w:rsid w:val="00494D29"/>
    <w:rPr>
      <w:rFonts w:ascii="Symbol" w:hAnsi="Symbol"/>
    </w:rPr>
  </w:style>
  <w:style w:type="character" w:customStyle="1" w:styleId="WW8Num169z0">
    <w:name w:val="WW8Num169z0"/>
    <w:rsid w:val="00494D29"/>
    <w:rPr>
      <w:rFonts w:ascii="Symbol" w:hAnsi="Symbol"/>
    </w:rPr>
  </w:style>
  <w:style w:type="character" w:customStyle="1" w:styleId="WW8Num170z0">
    <w:name w:val="WW8Num170z0"/>
    <w:rsid w:val="00494D29"/>
    <w:rPr>
      <w:rFonts w:ascii="Symbol" w:hAnsi="Symbol"/>
    </w:rPr>
  </w:style>
  <w:style w:type="character" w:customStyle="1" w:styleId="WW8Num174z0">
    <w:name w:val="WW8Num174z0"/>
    <w:rsid w:val="00494D29"/>
    <w:rPr>
      <w:rFonts w:ascii="Symbol" w:hAnsi="Symbol"/>
    </w:rPr>
  </w:style>
  <w:style w:type="character" w:customStyle="1" w:styleId="WW8Num177z0">
    <w:name w:val="WW8Num177z0"/>
    <w:rsid w:val="00494D29"/>
    <w:rPr>
      <w:rFonts w:ascii="Symbol" w:hAnsi="Symbol"/>
    </w:rPr>
  </w:style>
  <w:style w:type="character" w:customStyle="1" w:styleId="WW8Num178z0">
    <w:name w:val="WW8Num178z0"/>
    <w:rsid w:val="00494D29"/>
    <w:rPr>
      <w:rFonts w:ascii="Symbol" w:hAnsi="Symbol"/>
    </w:rPr>
  </w:style>
  <w:style w:type="character" w:customStyle="1" w:styleId="WW8Num182z0">
    <w:name w:val="WW8Num182z0"/>
    <w:rsid w:val="00494D29"/>
    <w:rPr>
      <w:rFonts w:ascii="Symbol" w:hAnsi="Symbol"/>
    </w:rPr>
  </w:style>
  <w:style w:type="character" w:customStyle="1" w:styleId="WW8Num37z0">
    <w:name w:val="WW8Num37z0"/>
    <w:rsid w:val="00494D29"/>
    <w:rPr>
      <w:rFonts w:ascii="Wingdings" w:hAnsi="Wingdings"/>
    </w:rPr>
  </w:style>
  <w:style w:type="character" w:customStyle="1" w:styleId="WW8Num38z0">
    <w:name w:val="WW8Num38z0"/>
    <w:rsid w:val="00494D29"/>
    <w:rPr>
      <w:rFonts w:ascii="Wingdings" w:hAnsi="Wingdings"/>
    </w:rPr>
  </w:style>
  <w:style w:type="character" w:customStyle="1" w:styleId="WW8Num40z0">
    <w:name w:val="WW8Num40z0"/>
    <w:rsid w:val="00494D29"/>
    <w:rPr>
      <w:rFonts w:ascii="Wingdings" w:hAnsi="Wingdings"/>
    </w:rPr>
  </w:style>
  <w:style w:type="character" w:customStyle="1" w:styleId="WW8Num41z0">
    <w:name w:val="WW8Num41z0"/>
    <w:rsid w:val="00494D29"/>
    <w:rPr>
      <w:rFonts w:ascii="Wingdings" w:hAnsi="Wingdings"/>
    </w:rPr>
  </w:style>
  <w:style w:type="character" w:customStyle="1" w:styleId="WW8Num43z0">
    <w:name w:val="WW8Num43z0"/>
    <w:rsid w:val="00494D29"/>
    <w:rPr>
      <w:rFonts w:ascii="Wingdings" w:hAnsi="Wingdings"/>
    </w:rPr>
  </w:style>
  <w:style w:type="character" w:customStyle="1" w:styleId="WW8Num20z1">
    <w:name w:val="WW8Num20z1"/>
    <w:rsid w:val="00494D29"/>
    <w:rPr>
      <w:rFonts w:ascii="Courier New" w:hAnsi="Courier New"/>
    </w:rPr>
  </w:style>
  <w:style w:type="character" w:customStyle="1" w:styleId="WW8Num20z3">
    <w:name w:val="WW8Num20z3"/>
    <w:rsid w:val="00494D29"/>
    <w:rPr>
      <w:rFonts w:ascii="Symbol" w:hAnsi="Symbol"/>
    </w:rPr>
  </w:style>
  <w:style w:type="character" w:customStyle="1" w:styleId="WW8Num26z3">
    <w:name w:val="WW8Num26z3"/>
    <w:rsid w:val="00494D29"/>
    <w:rPr>
      <w:rFonts w:ascii="Symbol" w:hAnsi="Symbol"/>
    </w:rPr>
  </w:style>
  <w:style w:type="character" w:customStyle="1" w:styleId="WW8Num33z0">
    <w:name w:val="WW8Num33z0"/>
    <w:rsid w:val="00494D29"/>
    <w:rPr>
      <w:rFonts w:ascii="Wingdings" w:hAnsi="Wingdings"/>
    </w:rPr>
  </w:style>
  <w:style w:type="character" w:customStyle="1" w:styleId="WW8Num33z3">
    <w:name w:val="WW8Num33z3"/>
    <w:rsid w:val="00494D29"/>
    <w:rPr>
      <w:rFonts w:ascii="Symbol" w:hAnsi="Symbol"/>
    </w:rPr>
  </w:style>
  <w:style w:type="character" w:customStyle="1" w:styleId="WW8Num33z4">
    <w:name w:val="WW8Num33z4"/>
    <w:rsid w:val="00494D29"/>
    <w:rPr>
      <w:rFonts w:ascii="Courier New" w:hAnsi="Courier New"/>
    </w:rPr>
  </w:style>
  <w:style w:type="character" w:customStyle="1" w:styleId="WW8Num34z0">
    <w:name w:val="WW8Num34z0"/>
    <w:rsid w:val="00494D29"/>
    <w:rPr>
      <w:rFonts w:ascii="Wingdings" w:hAnsi="Wingdings"/>
    </w:rPr>
  </w:style>
  <w:style w:type="character" w:customStyle="1" w:styleId="WW8Num34z1">
    <w:name w:val="WW8Num34z1"/>
    <w:rsid w:val="00494D29"/>
    <w:rPr>
      <w:rFonts w:ascii="Courier New" w:hAnsi="Courier New"/>
    </w:rPr>
  </w:style>
  <w:style w:type="character" w:customStyle="1" w:styleId="WW8Num34z3">
    <w:name w:val="WW8Num34z3"/>
    <w:rsid w:val="00494D29"/>
    <w:rPr>
      <w:rFonts w:ascii="Symbol" w:hAnsi="Symbol"/>
    </w:rPr>
  </w:style>
  <w:style w:type="character" w:customStyle="1" w:styleId="WW8Num35z0">
    <w:name w:val="WW8Num35z0"/>
    <w:rsid w:val="00494D29"/>
    <w:rPr>
      <w:rFonts w:ascii="Wingdings" w:hAnsi="Wingdings"/>
    </w:rPr>
  </w:style>
  <w:style w:type="character" w:customStyle="1" w:styleId="WW8Num35z1">
    <w:name w:val="WW8Num35z1"/>
    <w:rsid w:val="00494D29"/>
    <w:rPr>
      <w:rFonts w:ascii="Courier New" w:hAnsi="Courier New"/>
    </w:rPr>
  </w:style>
  <w:style w:type="character" w:customStyle="1" w:styleId="WW8Num35z3">
    <w:name w:val="WW8Num35z3"/>
    <w:rsid w:val="00494D29"/>
    <w:rPr>
      <w:rFonts w:ascii="Symbol" w:hAnsi="Symbol"/>
    </w:rPr>
  </w:style>
  <w:style w:type="character" w:customStyle="1" w:styleId="WW8Num36z1">
    <w:name w:val="WW8Num36z1"/>
    <w:rsid w:val="00494D29"/>
    <w:rPr>
      <w:rFonts w:ascii="Courier New" w:hAnsi="Courier New"/>
    </w:rPr>
  </w:style>
  <w:style w:type="character" w:customStyle="1" w:styleId="WW8Num36z3">
    <w:name w:val="WW8Num36z3"/>
    <w:rsid w:val="00494D29"/>
    <w:rPr>
      <w:rFonts w:ascii="Symbol" w:hAnsi="Symbol"/>
    </w:rPr>
  </w:style>
  <w:style w:type="character" w:customStyle="1" w:styleId="WW8Num37z1">
    <w:name w:val="WW8Num37z1"/>
    <w:rsid w:val="00494D29"/>
    <w:rPr>
      <w:rFonts w:ascii="Courier New" w:hAnsi="Courier New"/>
    </w:rPr>
  </w:style>
  <w:style w:type="character" w:customStyle="1" w:styleId="WW8Num37z3">
    <w:name w:val="WW8Num37z3"/>
    <w:rsid w:val="00494D29"/>
    <w:rPr>
      <w:rFonts w:ascii="Symbol" w:hAnsi="Symbol"/>
    </w:rPr>
  </w:style>
  <w:style w:type="character" w:customStyle="1" w:styleId="WW8Num39z1">
    <w:name w:val="WW8Num39z1"/>
    <w:rsid w:val="00494D29"/>
    <w:rPr>
      <w:rFonts w:ascii="Times New Roman" w:hAnsi="Times New Roman"/>
    </w:rPr>
  </w:style>
  <w:style w:type="character" w:customStyle="1" w:styleId="WW8Num39z3">
    <w:name w:val="WW8Num39z3"/>
    <w:rsid w:val="00494D29"/>
    <w:rPr>
      <w:rFonts w:ascii="Symbol" w:hAnsi="Symbol"/>
    </w:rPr>
  </w:style>
  <w:style w:type="character" w:customStyle="1" w:styleId="WW8Num39z4">
    <w:name w:val="WW8Num39z4"/>
    <w:rsid w:val="00494D29"/>
    <w:rPr>
      <w:rFonts w:ascii="Courier New" w:hAnsi="Courier New"/>
    </w:rPr>
  </w:style>
  <w:style w:type="character" w:customStyle="1" w:styleId="WW8Num42z1">
    <w:name w:val="WW8Num42z1"/>
    <w:rsid w:val="00494D29"/>
    <w:rPr>
      <w:rFonts w:ascii="Courier New" w:hAnsi="Courier New"/>
    </w:rPr>
  </w:style>
  <w:style w:type="character" w:customStyle="1" w:styleId="WW8Num42z3">
    <w:name w:val="WW8Num42z3"/>
    <w:rsid w:val="00494D29"/>
    <w:rPr>
      <w:rFonts w:ascii="Symbol" w:hAnsi="Symbol"/>
    </w:rPr>
  </w:style>
  <w:style w:type="character" w:customStyle="1" w:styleId="WW8Num45z0">
    <w:name w:val="WW8Num45z0"/>
    <w:rsid w:val="00494D29"/>
    <w:rPr>
      <w:rFonts w:ascii="Wingdings" w:hAnsi="Wingdings"/>
    </w:rPr>
  </w:style>
  <w:style w:type="character" w:customStyle="1" w:styleId="WW8Num45z1">
    <w:name w:val="WW8Num45z1"/>
    <w:rsid w:val="00494D29"/>
    <w:rPr>
      <w:rFonts w:ascii="Courier New" w:hAnsi="Courier New"/>
    </w:rPr>
  </w:style>
  <w:style w:type="character" w:customStyle="1" w:styleId="WW8Num45z3">
    <w:name w:val="WW8Num45z3"/>
    <w:rsid w:val="00494D29"/>
    <w:rPr>
      <w:rFonts w:ascii="Symbol" w:hAnsi="Symbol"/>
    </w:rPr>
  </w:style>
  <w:style w:type="character" w:customStyle="1" w:styleId="WW8Num46z0">
    <w:name w:val="WW8Num46z0"/>
    <w:rsid w:val="00494D29"/>
    <w:rPr>
      <w:rFonts w:ascii="Wingdings" w:hAnsi="Wingdings"/>
    </w:rPr>
  </w:style>
  <w:style w:type="character" w:customStyle="1" w:styleId="WW8Num46z1">
    <w:name w:val="WW8Num46z1"/>
    <w:rsid w:val="00494D29"/>
    <w:rPr>
      <w:rFonts w:ascii="Courier New" w:hAnsi="Courier New"/>
    </w:rPr>
  </w:style>
  <w:style w:type="character" w:customStyle="1" w:styleId="WW8Num46z3">
    <w:name w:val="WW8Num46z3"/>
    <w:rsid w:val="00494D29"/>
    <w:rPr>
      <w:rFonts w:ascii="Symbol" w:hAnsi="Symbol"/>
    </w:rPr>
  </w:style>
  <w:style w:type="character" w:customStyle="1" w:styleId="WW8Num48z0">
    <w:name w:val="WW8Num48z0"/>
    <w:rsid w:val="00494D29"/>
    <w:rPr>
      <w:rFonts w:ascii="Wingdings" w:hAnsi="Wingdings"/>
    </w:rPr>
  </w:style>
  <w:style w:type="character" w:customStyle="1" w:styleId="WW8Num48z1">
    <w:name w:val="WW8Num48z1"/>
    <w:rsid w:val="00494D29"/>
    <w:rPr>
      <w:rFonts w:ascii="Courier New" w:hAnsi="Courier New"/>
    </w:rPr>
  </w:style>
  <w:style w:type="character" w:customStyle="1" w:styleId="WW8Num48z3">
    <w:name w:val="WW8Num48z3"/>
    <w:rsid w:val="00494D29"/>
    <w:rPr>
      <w:rFonts w:ascii="Symbol" w:hAnsi="Symbol"/>
    </w:rPr>
  </w:style>
  <w:style w:type="character" w:customStyle="1" w:styleId="WW8Num49z0">
    <w:name w:val="WW8Num49z0"/>
    <w:rsid w:val="00494D29"/>
    <w:rPr>
      <w:rFonts w:ascii="Wingdings" w:hAnsi="Wingdings"/>
    </w:rPr>
  </w:style>
  <w:style w:type="character" w:customStyle="1" w:styleId="WW8Num49z1">
    <w:name w:val="WW8Num49z1"/>
    <w:rsid w:val="00494D29"/>
    <w:rPr>
      <w:rFonts w:ascii="Courier New" w:hAnsi="Courier New"/>
    </w:rPr>
  </w:style>
  <w:style w:type="character" w:customStyle="1" w:styleId="WW8Num49z3">
    <w:name w:val="WW8Num49z3"/>
    <w:rsid w:val="00494D29"/>
    <w:rPr>
      <w:rFonts w:ascii="Symbol" w:hAnsi="Symbol"/>
    </w:rPr>
  </w:style>
  <w:style w:type="character" w:customStyle="1" w:styleId="WW8Num50z1">
    <w:name w:val="WW8Num50z1"/>
    <w:rsid w:val="00494D29"/>
    <w:rPr>
      <w:rFonts w:ascii="Courier New" w:hAnsi="Courier New"/>
    </w:rPr>
  </w:style>
  <w:style w:type="character" w:customStyle="1" w:styleId="WW8Num50z3">
    <w:name w:val="WW8Num50z3"/>
    <w:rsid w:val="00494D29"/>
    <w:rPr>
      <w:rFonts w:ascii="Symbol" w:hAnsi="Symbol"/>
    </w:rPr>
  </w:style>
  <w:style w:type="character" w:customStyle="1" w:styleId="WW8Num51z1">
    <w:name w:val="WW8Num51z1"/>
    <w:rsid w:val="00494D29"/>
    <w:rPr>
      <w:rFonts w:ascii="Courier New" w:hAnsi="Courier New"/>
    </w:rPr>
  </w:style>
  <w:style w:type="character" w:customStyle="1" w:styleId="WW8Num51z3">
    <w:name w:val="WW8Num51z3"/>
    <w:rsid w:val="00494D29"/>
    <w:rPr>
      <w:rFonts w:ascii="Symbol" w:hAnsi="Symbol"/>
    </w:rPr>
  </w:style>
  <w:style w:type="character" w:customStyle="1" w:styleId="WW-">
    <w:name w:val="WW-Основной шрифт абзаца"/>
    <w:rsid w:val="00494D29"/>
  </w:style>
  <w:style w:type="character" w:customStyle="1" w:styleId="FontStyle1600">
    <w:name w:val="Font Style160"/>
    <w:rsid w:val="00494D29"/>
    <w:rPr>
      <w:rFonts w:ascii="Bookman Old Style" w:hAnsi="Bookman Old Style"/>
      <w:sz w:val="18"/>
    </w:rPr>
  </w:style>
  <w:style w:type="character" w:customStyle="1" w:styleId="FontStyle116">
    <w:name w:val="Font Style116"/>
    <w:rsid w:val="00494D29"/>
    <w:rPr>
      <w:rFonts w:ascii="Bookman Old Style" w:hAnsi="Bookman Old Style"/>
      <w:sz w:val="18"/>
    </w:rPr>
  </w:style>
  <w:style w:type="character" w:customStyle="1" w:styleId="FontStyle131">
    <w:name w:val="Font Style131"/>
    <w:rsid w:val="00494D29"/>
    <w:rPr>
      <w:rFonts w:ascii="Arial" w:hAnsi="Arial"/>
      <w:b/>
      <w:sz w:val="16"/>
    </w:rPr>
  </w:style>
  <w:style w:type="character" w:customStyle="1" w:styleId="FontStyle221">
    <w:name w:val="Font Style221"/>
    <w:rsid w:val="00494D29"/>
    <w:rPr>
      <w:rFonts w:ascii="Times New Roman" w:hAnsi="Times New Roman"/>
      <w:sz w:val="20"/>
    </w:rPr>
  </w:style>
  <w:style w:type="paragraph" w:customStyle="1" w:styleId="3ffc">
    <w:name w:val="Заголовок оглавления3"/>
    <w:basedOn w:val="11"/>
    <w:next w:val="a3"/>
    <w:rsid w:val="00494D29"/>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494D29"/>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494D29"/>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494D29"/>
    <w:pPr>
      <w:spacing w:before="100" w:beforeAutospacing="1" w:after="100" w:afterAutospacing="1"/>
    </w:pPr>
  </w:style>
  <w:style w:type="character" w:customStyle="1" w:styleId="31f">
    <w:name w:val="Основной текст + Полужирный31"/>
    <w:rsid w:val="00494D29"/>
    <w:rPr>
      <w:rFonts w:ascii="Microsoft Sans Serif" w:hAnsi="Microsoft Sans Serif"/>
      <w:b/>
      <w:spacing w:val="10"/>
      <w:sz w:val="26"/>
    </w:rPr>
  </w:style>
  <w:style w:type="character" w:customStyle="1" w:styleId="303">
    <w:name w:val="Основной текст + Полужирный30"/>
    <w:rsid w:val="00494D29"/>
    <w:rPr>
      <w:rFonts w:ascii="Microsoft Sans Serif" w:hAnsi="Microsoft Sans Serif"/>
      <w:b/>
      <w:spacing w:val="10"/>
      <w:sz w:val="26"/>
    </w:rPr>
  </w:style>
  <w:style w:type="character" w:customStyle="1" w:styleId="294">
    <w:name w:val="Основной текст + Полужирный29"/>
    <w:rsid w:val="00494D29"/>
    <w:rPr>
      <w:rFonts w:ascii="Microsoft Sans Serif" w:hAnsi="Microsoft Sans Serif"/>
      <w:b/>
      <w:spacing w:val="10"/>
      <w:sz w:val="26"/>
    </w:rPr>
  </w:style>
  <w:style w:type="character" w:customStyle="1" w:styleId="282">
    <w:name w:val="Основной текст + Полужирный28"/>
    <w:rsid w:val="00494D29"/>
    <w:rPr>
      <w:rFonts w:ascii="Microsoft Sans Serif" w:hAnsi="Microsoft Sans Serif"/>
      <w:b/>
      <w:spacing w:val="10"/>
      <w:sz w:val="26"/>
    </w:rPr>
  </w:style>
  <w:style w:type="character" w:customStyle="1" w:styleId="274">
    <w:name w:val="Основной текст + Полужирный27"/>
    <w:rsid w:val="00494D29"/>
    <w:rPr>
      <w:rFonts w:ascii="Microsoft Sans Serif" w:hAnsi="Microsoft Sans Serif"/>
      <w:b/>
      <w:spacing w:val="10"/>
      <w:sz w:val="26"/>
    </w:rPr>
  </w:style>
  <w:style w:type="character" w:customStyle="1" w:styleId="12pt21">
    <w:name w:val="Основной текст + 12 pt21"/>
    <w:aliases w:val="Курсив31,Интервал 1 pt37"/>
    <w:rsid w:val="00494D29"/>
    <w:rPr>
      <w:rFonts w:ascii="Microsoft Sans Serif" w:hAnsi="Microsoft Sans Serif"/>
      <w:i/>
      <w:spacing w:val="30"/>
      <w:sz w:val="24"/>
    </w:rPr>
  </w:style>
  <w:style w:type="character" w:customStyle="1" w:styleId="12pt20">
    <w:name w:val="Основной текст + 12 pt20"/>
    <w:aliases w:val="Курсив30,Интервал 1 pt36"/>
    <w:rsid w:val="00494D29"/>
    <w:rPr>
      <w:rFonts w:ascii="Microsoft Sans Serif" w:hAnsi="Microsoft Sans Serif"/>
      <w:i/>
      <w:spacing w:val="30"/>
      <w:sz w:val="24"/>
    </w:rPr>
  </w:style>
  <w:style w:type="character" w:customStyle="1" w:styleId="12pt19">
    <w:name w:val="Основной текст + 12 pt19"/>
    <w:aliases w:val="Курсив29,Интервал 1 pt35"/>
    <w:rsid w:val="00494D29"/>
    <w:rPr>
      <w:rFonts w:ascii="Microsoft Sans Serif" w:hAnsi="Microsoft Sans Serif"/>
      <w:i/>
      <w:spacing w:val="30"/>
      <w:sz w:val="24"/>
    </w:rPr>
  </w:style>
  <w:style w:type="character" w:customStyle="1" w:styleId="6f4">
    <w:name w:val="Заголовок №6_"/>
    <w:link w:val="6f5"/>
    <w:locked/>
    <w:rsid w:val="00494D29"/>
    <w:rPr>
      <w:rFonts w:ascii="Microsoft Sans Serif" w:hAnsi="Microsoft Sans Serif"/>
      <w:b/>
      <w:spacing w:val="10"/>
      <w:sz w:val="26"/>
      <w:shd w:val="clear" w:color="auto" w:fill="FFFFFF"/>
    </w:rPr>
  </w:style>
  <w:style w:type="paragraph" w:customStyle="1" w:styleId="6f5">
    <w:name w:val="Заголовок №6"/>
    <w:basedOn w:val="a3"/>
    <w:link w:val="6f4"/>
    <w:rsid w:val="00494D29"/>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494D29"/>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494D29"/>
    <w:rPr>
      <w:rFonts w:ascii="Microsoft Sans Serif" w:hAnsi="Microsoft Sans Serif"/>
      <w:i/>
      <w:spacing w:val="30"/>
      <w:sz w:val="24"/>
    </w:rPr>
  </w:style>
  <w:style w:type="character" w:customStyle="1" w:styleId="12pt17">
    <w:name w:val="Основной текст + 12 pt17"/>
    <w:aliases w:val="Курсив27,Интервал 1 pt33"/>
    <w:rsid w:val="00494D29"/>
    <w:rPr>
      <w:rFonts w:ascii="Microsoft Sans Serif" w:hAnsi="Microsoft Sans Serif"/>
      <w:i/>
      <w:spacing w:val="30"/>
      <w:sz w:val="24"/>
    </w:rPr>
  </w:style>
  <w:style w:type="character" w:customStyle="1" w:styleId="266">
    <w:name w:val="Основной текст + Полужирный26"/>
    <w:rsid w:val="00494D29"/>
    <w:rPr>
      <w:rFonts w:ascii="Microsoft Sans Serif" w:hAnsi="Microsoft Sans Serif"/>
      <w:b/>
      <w:spacing w:val="10"/>
      <w:sz w:val="26"/>
    </w:rPr>
  </w:style>
  <w:style w:type="character" w:customStyle="1" w:styleId="25c">
    <w:name w:val="Основной текст + Полужирный25"/>
    <w:rsid w:val="00494D29"/>
    <w:rPr>
      <w:rFonts w:ascii="Microsoft Sans Serif" w:hAnsi="Microsoft Sans Serif"/>
      <w:b/>
      <w:spacing w:val="10"/>
      <w:sz w:val="26"/>
    </w:rPr>
  </w:style>
  <w:style w:type="character" w:customStyle="1" w:styleId="247">
    <w:name w:val="Основной текст + Полужирный24"/>
    <w:rsid w:val="00494D29"/>
    <w:rPr>
      <w:rFonts w:ascii="Microsoft Sans Serif" w:hAnsi="Microsoft Sans Serif"/>
      <w:b/>
      <w:spacing w:val="10"/>
      <w:sz w:val="26"/>
    </w:rPr>
  </w:style>
  <w:style w:type="character" w:customStyle="1" w:styleId="12pt16">
    <w:name w:val="Основной текст + 12 pt16"/>
    <w:aliases w:val="Курсив26,Интервал 1 pt32"/>
    <w:rsid w:val="00494D29"/>
    <w:rPr>
      <w:rFonts w:ascii="Microsoft Sans Serif" w:hAnsi="Microsoft Sans Serif"/>
      <w:i/>
      <w:spacing w:val="30"/>
      <w:sz w:val="24"/>
    </w:rPr>
  </w:style>
  <w:style w:type="character" w:customStyle="1" w:styleId="23c">
    <w:name w:val="Основной текст + Полужирный23"/>
    <w:rsid w:val="00494D29"/>
    <w:rPr>
      <w:rFonts w:ascii="Microsoft Sans Serif" w:hAnsi="Microsoft Sans Serif"/>
      <w:b/>
      <w:spacing w:val="10"/>
      <w:sz w:val="26"/>
    </w:rPr>
  </w:style>
  <w:style w:type="character" w:customStyle="1" w:styleId="22f0">
    <w:name w:val="Основной текст + Полужирный22"/>
    <w:rsid w:val="00494D29"/>
    <w:rPr>
      <w:rFonts w:ascii="Microsoft Sans Serif" w:hAnsi="Microsoft Sans Serif"/>
      <w:b/>
      <w:spacing w:val="10"/>
      <w:sz w:val="26"/>
    </w:rPr>
  </w:style>
  <w:style w:type="character" w:customStyle="1" w:styleId="21ff0">
    <w:name w:val="Основной текст + Полужирный21"/>
    <w:rsid w:val="00494D29"/>
    <w:rPr>
      <w:rFonts w:ascii="Microsoft Sans Serif" w:hAnsi="Microsoft Sans Serif"/>
      <w:b/>
      <w:spacing w:val="10"/>
      <w:sz w:val="26"/>
    </w:rPr>
  </w:style>
  <w:style w:type="character" w:customStyle="1" w:styleId="20a">
    <w:name w:val="Основной текст + Полужирный20"/>
    <w:rsid w:val="00494D29"/>
    <w:rPr>
      <w:rFonts w:ascii="Microsoft Sans Serif" w:hAnsi="Microsoft Sans Serif"/>
      <w:b/>
      <w:spacing w:val="10"/>
      <w:sz w:val="26"/>
    </w:rPr>
  </w:style>
  <w:style w:type="character" w:customStyle="1" w:styleId="4pt">
    <w:name w:val="Основной текст + Интервал 4 pt"/>
    <w:rsid w:val="00494D29"/>
    <w:rPr>
      <w:rFonts w:ascii="Microsoft Sans Serif" w:hAnsi="Microsoft Sans Serif"/>
      <w:spacing w:val="80"/>
      <w:sz w:val="26"/>
    </w:rPr>
  </w:style>
  <w:style w:type="character" w:customStyle="1" w:styleId="19a">
    <w:name w:val="Основной текст + Полужирный19"/>
    <w:rsid w:val="00494D29"/>
    <w:rPr>
      <w:rFonts w:ascii="Microsoft Sans Serif" w:hAnsi="Microsoft Sans Serif"/>
      <w:b/>
      <w:spacing w:val="10"/>
      <w:sz w:val="26"/>
    </w:rPr>
  </w:style>
  <w:style w:type="character" w:customStyle="1" w:styleId="189">
    <w:name w:val="Основной текст + Полужирный18"/>
    <w:rsid w:val="00494D29"/>
    <w:rPr>
      <w:rFonts w:ascii="Microsoft Sans Serif" w:hAnsi="Microsoft Sans Serif"/>
      <w:b/>
      <w:spacing w:val="10"/>
      <w:sz w:val="26"/>
    </w:rPr>
  </w:style>
  <w:style w:type="character" w:customStyle="1" w:styleId="17a">
    <w:name w:val="Основной текст + Полужирный17"/>
    <w:rsid w:val="00494D29"/>
    <w:rPr>
      <w:rFonts w:ascii="Microsoft Sans Serif" w:hAnsi="Microsoft Sans Serif"/>
      <w:b/>
      <w:spacing w:val="10"/>
      <w:sz w:val="26"/>
    </w:rPr>
  </w:style>
  <w:style w:type="character" w:customStyle="1" w:styleId="12pt14">
    <w:name w:val="Основной текст + 12 pt14"/>
    <w:aliases w:val="Курсив24,Интервал 1 pt30"/>
    <w:rsid w:val="00494D29"/>
    <w:rPr>
      <w:rFonts w:ascii="Microsoft Sans Serif" w:hAnsi="Microsoft Sans Serif"/>
      <w:i/>
      <w:spacing w:val="30"/>
      <w:sz w:val="24"/>
    </w:rPr>
  </w:style>
  <w:style w:type="character" w:customStyle="1" w:styleId="16a">
    <w:name w:val="Основной текст + Полужирный16"/>
    <w:rsid w:val="00494D29"/>
    <w:rPr>
      <w:rFonts w:ascii="Microsoft Sans Serif" w:hAnsi="Microsoft Sans Serif"/>
      <w:b/>
      <w:spacing w:val="10"/>
      <w:sz w:val="26"/>
    </w:rPr>
  </w:style>
  <w:style w:type="character" w:customStyle="1" w:styleId="17b">
    <w:name w:val="Основной текст (17)_"/>
    <w:link w:val="17c"/>
    <w:locked/>
    <w:rsid w:val="00494D29"/>
    <w:rPr>
      <w:i/>
      <w:spacing w:val="20"/>
      <w:sz w:val="26"/>
      <w:shd w:val="clear" w:color="auto" w:fill="FFFFFF"/>
      <w:lang w:val="en-US"/>
    </w:rPr>
  </w:style>
  <w:style w:type="paragraph" w:customStyle="1" w:styleId="17c">
    <w:name w:val="Основной текст (17)"/>
    <w:basedOn w:val="a3"/>
    <w:link w:val="17b"/>
    <w:rsid w:val="00494D29"/>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494D29"/>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494D29"/>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494D29"/>
    <w:rPr>
      <w:rFonts w:ascii="Microsoft Sans Serif" w:hAnsi="Microsoft Sans Serif"/>
      <w:i/>
      <w:spacing w:val="30"/>
      <w:sz w:val="24"/>
    </w:rPr>
  </w:style>
  <w:style w:type="character" w:customStyle="1" w:styleId="12pt12">
    <w:name w:val="Основной текст + 12 pt12"/>
    <w:aliases w:val="Курсив21,Интервал 1 pt27"/>
    <w:rsid w:val="00494D29"/>
    <w:rPr>
      <w:rFonts w:ascii="Microsoft Sans Serif" w:hAnsi="Microsoft Sans Serif"/>
      <w:i/>
      <w:spacing w:val="30"/>
      <w:sz w:val="24"/>
    </w:rPr>
  </w:style>
  <w:style w:type="character" w:customStyle="1" w:styleId="15a">
    <w:name w:val="Основной текст + Полужирный15"/>
    <w:rsid w:val="00494D29"/>
    <w:rPr>
      <w:rFonts w:ascii="Microsoft Sans Serif" w:hAnsi="Microsoft Sans Serif"/>
      <w:b/>
      <w:spacing w:val="10"/>
      <w:sz w:val="26"/>
    </w:rPr>
  </w:style>
  <w:style w:type="character" w:customStyle="1" w:styleId="2ffffa">
    <w:name w:val="Основной текст + Полужирный2"/>
    <w:rsid w:val="00494D29"/>
    <w:rPr>
      <w:rFonts w:ascii="Microsoft Sans Serif" w:hAnsi="Microsoft Sans Serif"/>
      <w:b/>
      <w:spacing w:val="10"/>
      <w:sz w:val="26"/>
    </w:rPr>
  </w:style>
  <w:style w:type="character" w:customStyle="1" w:styleId="12pt5">
    <w:name w:val="Основной текст + 12 pt5"/>
    <w:aliases w:val="Курсив5,Интервал 1 pt5"/>
    <w:rsid w:val="00494D29"/>
    <w:rPr>
      <w:rFonts w:ascii="Microsoft Sans Serif" w:hAnsi="Microsoft Sans Serif"/>
      <w:i/>
      <w:spacing w:val="30"/>
      <w:sz w:val="24"/>
    </w:rPr>
  </w:style>
  <w:style w:type="character" w:customStyle="1" w:styleId="afffffffffffa">
    <w:name w:val="Подпись к картинке_"/>
    <w:link w:val="afffffffffffb"/>
    <w:locked/>
    <w:rsid w:val="00494D29"/>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494D29"/>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494D29"/>
    <w:rPr>
      <w:rFonts w:ascii="Microsoft Sans Serif" w:hAnsi="Microsoft Sans Serif"/>
      <w:i/>
      <w:spacing w:val="30"/>
      <w:sz w:val="24"/>
    </w:rPr>
  </w:style>
  <w:style w:type="character" w:customStyle="1" w:styleId="afffffffffffc">
    <w:name w:val="Колонтитул_"/>
    <w:link w:val="afffffffffffd"/>
    <w:locked/>
    <w:rsid w:val="00494D29"/>
    <w:rPr>
      <w:shd w:val="clear" w:color="auto" w:fill="FFFFFF"/>
    </w:rPr>
  </w:style>
  <w:style w:type="paragraph" w:customStyle="1" w:styleId="afffffffffffd">
    <w:name w:val="Колонтитул"/>
    <w:basedOn w:val="a3"/>
    <w:link w:val="afffffffffffc"/>
    <w:rsid w:val="00494D29"/>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494D2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494D29"/>
    <w:rPr>
      <w:rFonts w:ascii="Microsoft Sans Serif" w:hAnsi="Microsoft Sans Serif"/>
      <w:i/>
      <w:spacing w:val="30"/>
      <w:sz w:val="24"/>
    </w:rPr>
  </w:style>
  <w:style w:type="character" w:customStyle="1" w:styleId="12pt1">
    <w:name w:val="Основной текст + 12 pt1"/>
    <w:aliases w:val="Курсив1,Интервал 1 pt1"/>
    <w:rsid w:val="00494D29"/>
    <w:rPr>
      <w:rFonts w:ascii="Microsoft Sans Serif" w:hAnsi="Microsoft Sans Serif"/>
      <w:i/>
      <w:spacing w:val="30"/>
      <w:sz w:val="24"/>
    </w:rPr>
  </w:style>
  <w:style w:type="paragraph" w:customStyle="1" w:styleId="msonospacing0">
    <w:name w:val="msonospacing"/>
    <w:basedOn w:val="a3"/>
    <w:rsid w:val="00494D29"/>
    <w:pPr>
      <w:spacing w:before="100" w:beforeAutospacing="1" w:after="100" w:afterAutospacing="1"/>
    </w:pPr>
  </w:style>
  <w:style w:type="paragraph" w:customStyle="1" w:styleId="afffffffffffe">
    <w:name w:val="Стиль Обычный (веб)"/>
    <w:basedOn w:val="afff3"/>
    <w:rsid w:val="00494D29"/>
    <w:pPr>
      <w:spacing w:before="0" w:after="0" w:line="233" w:lineRule="auto"/>
      <w:jc w:val="both"/>
    </w:pPr>
    <w:rPr>
      <w:sz w:val="20"/>
      <w:szCs w:val="20"/>
      <w:lang w:bidi="ar-SA"/>
    </w:rPr>
  </w:style>
  <w:style w:type="character" w:customStyle="1" w:styleId="2ffffb">
    <w:name w:val="Основной текст (2) + Полужирный"/>
    <w:rsid w:val="00494D29"/>
    <w:rPr>
      <w:rFonts w:ascii="Times New Roman" w:hAnsi="Times New Roman"/>
      <w:b/>
      <w:sz w:val="19"/>
      <w:shd w:val="clear" w:color="auto" w:fill="FFFFFF"/>
    </w:rPr>
  </w:style>
  <w:style w:type="paragraph" w:customStyle="1" w:styleId="pic">
    <w:name w:val="pic"/>
    <w:basedOn w:val="a3"/>
    <w:rsid w:val="00494D29"/>
    <w:pPr>
      <w:ind w:firstLine="480"/>
    </w:pPr>
  </w:style>
  <w:style w:type="paragraph" w:customStyle="1" w:styleId="wysiwyg-text-align-center">
    <w:name w:val="wysiwyg-text-align-center"/>
    <w:basedOn w:val="a3"/>
    <w:rsid w:val="00494D29"/>
    <w:pPr>
      <w:spacing w:before="100" w:beforeAutospacing="1" w:after="100" w:afterAutospacing="1"/>
    </w:pPr>
  </w:style>
  <w:style w:type="paragraph" w:customStyle="1" w:styleId="wysiwyg-text-align-right">
    <w:name w:val="wysiwyg-text-align-right"/>
    <w:basedOn w:val="a3"/>
    <w:rsid w:val="00494D29"/>
    <w:pPr>
      <w:spacing w:before="100" w:beforeAutospacing="1" w:after="100" w:afterAutospacing="1"/>
    </w:pPr>
  </w:style>
  <w:style w:type="character" w:customStyle="1" w:styleId="keyword2">
    <w:name w:val="keyword2"/>
    <w:rsid w:val="00494D29"/>
  </w:style>
  <w:style w:type="character" w:customStyle="1" w:styleId="c8">
    <w:name w:val="c8"/>
    <w:rsid w:val="00494D29"/>
  </w:style>
  <w:style w:type="character" w:customStyle="1" w:styleId="FontStyle805">
    <w:name w:val="Font Style805"/>
    <w:rsid w:val="00494D29"/>
    <w:rPr>
      <w:rFonts w:ascii="Arial Narrow" w:hAnsi="Arial Narrow"/>
      <w:i/>
      <w:sz w:val="12"/>
    </w:rPr>
  </w:style>
  <w:style w:type="character" w:customStyle="1" w:styleId="FontStyle97">
    <w:name w:val="Font Style97"/>
    <w:rsid w:val="00494D29"/>
    <w:rPr>
      <w:rFonts w:ascii="Times New Roman" w:hAnsi="Times New Roman"/>
      <w:sz w:val="24"/>
    </w:rPr>
  </w:style>
  <w:style w:type="character" w:customStyle="1" w:styleId="FontStyle764">
    <w:name w:val="Font Style764"/>
    <w:rsid w:val="00494D29"/>
    <w:rPr>
      <w:rFonts w:ascii="Times New Roman" w:hAnsi="Times New Roman"/>
      <w:b/>
      <w:i/>
      <w:sz w:val="20"/>
    </w:rPr>
  </w:style>
  <w:style w:type="paragraph" w:customStyle="1" w:styleId="11fa">
    <w:name w:val="Загол11"/>
    <w:basedOn w:val="10e"/>
    <w:rsid w:val="00494D29"/>
    <w:rPr>
      <w:sz w:val="22"/>
      <w:szCs w:val="22"/>
    </w:rPr>
  </w:style>
  <w:style w:type="paragraph" w:customStyle="1" w:styleId="10e">
    <w:name w:val="Загол10"/>
    <w:basedOn w:val="9a"/>
    <w:rsid w:val="00494D29"/>
    <w:rPr>
      <w:caps/>
      <w:color w:val="auto"/>
      <w:sz w:val="20"/>
      <w:szCs w:val="20"/>
    </w:rPr>
  </w:style>
  <w:style w:type="paragraph" w:customStyle="1" w:styleId="9a">
    <w:name w:val="Загол9"/>
    <w:rsid w:val="00494D29"/>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494D2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494D29"/>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494D29"/>
    <w:pPr>
      <w:keepNext/>
      <w:widowControl w:val="0"/>
      <w:jc w:val="center"/>
    </w:pPr>
    <w:rPr>
      <w:b/>
      <w:sz w:val="26"/>
      <w:szCs w:val="20"/>
    </w:rPr>
  </w:style>
  <w:style w:type="paragraph" w:customStyle="1" w:styleId="22f1">
    <w:name w:val="Текст22"/>
    <w:basedOn w:val="a3"/>
    <w:rsid w:val="00494D29"/>
    <w:rPr>
      <w:rFonts w:ascii="Courier New" w:hAnsi="Courier New"/>
      <w:sz w:val="20"/>
      <w:szCs w:val="20"/>
    </w:rPr>
  </w:style>
  <w:style w:type="paragraph" w:customStyle="1" w:styleId="11fb">
    <w:name w:val="Верхний колонтитул11"/>
    <w:basedOn w:val="a3"/>
    <w:rsid w:val="00494D29"/>
    <w:pPr>
      <w:tabs>
        <w:tab w:val="center" w:pos="4153"/>
        <w:tab w:val="right" w:pos="8306"/>
      </w:tabs>
    </w:pPr>
    <w:rPr>
      <w:rFonts w:ascii="Arial" w:hAnsi="Arial"/>
      <w:szCs w:val="20"/>
    </w:rPr>
  </w:style>
  <w:style w:type="paragraph" w:customStyle="1" w:styleId="3115">
    <w:name w:val="Заголовок 311"/>
    <w:basedOn w:val="13b"/>
    <w:next w:val="13b"/>
    <w:rsid w:val="00494D29"/>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494D29"/>
    <w:pPr>
      <w:keepNext/>
      <w:widowControl/>
      <w:spacing w:line="240" w:lineRule="auto"/>
      <w:ind w:firstLine="0"/>
      <w:jc w:val="left"/>
    </w:pPr>
    <w:rPr>
      <w:sz w:val="24"/>
    </w:rPr>
  </w:style>
  <w:style w:type="paragraph" w:customStyle="1" w:styleId="11fc">
    <w:name w:val="Без интервала11"/>
    <w:rsid w:val="00494D29"/>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494D29"/>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494D29"/>
    <w:pPr>
      <w:widowControl/>
      <w:spacing w:line="240" w:lineRule="auto"/>
      <w:ind w:firstLine="0"/>
    </w:pPr>
    <w:rPr>
      <w:i/>
      <w:sz w:val="26"/>
    </w:rPr>
  </w:style>
  <w:style w:type="paragraph" w:customStyle="1" w:styleId="21ff1">
    <w:name w:val="Цитата21"/>
    <w:basedOn w:val="a3"/>
    <w:rsid w:val="00494D29"/>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49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494D29"/>
  </w:style>
  <w:style w:type="character" w:customStyle="1" w:styleId="11fe">
    <w:name w:val="Слабое выделение11"/>
    <w:rsid w:val="00494D29"/>
    <w:rPr>
      <w:i/>
      <w:color w:val="808080"/>
    </w:rPr>
  </w:style>
  <w:style w:type="character" w:customStyle="1" w:styleId="11ff">
    <w:name w:val="Сильное выделение11"/>
    <w:rsid w:val="00494D29"/>
    <w:rPr>
      <w:b/>
    </w:rPr>
  </w:style>
  <w:style w:type="character" w:customStyle="1" w:styleId="3520">
    <w:name w:val="Знак Знак352"/>
    <w:locked/>
    <w:rsid w:val="00494D29"/>
    <w:rPr>
      <w:sz w:val="24"/>
      <w:lang w:val="ru-RU" w:eastAsia="ru-RU"/>
    </w:rPr>
  </w:style>
  <w:style w:type="character" w:customStyle="1" w:styleId="1320">
    <w:name w:val="Знак Знак132"/>
    <w:locked/>
    <w:rsid w:val="00494D29"/>
    <w:rPr>
      <w:lang w:val="ru-RU" w:eastAsia="ar-SA" w:bidi="ar-SA"/>
    </w:rPr>
  </w:style>
  <w:style w:type="character" w:customStyle="1" w:styleId="1221">
    <w:name w:val="Знак Знак122"/>
    <w:locked/>
    <w:rsid w:val="00494D29"/>
    <w:rPr>
      <w:sz w:val="28"/>
      <w:lang w:val="ru-RU" w:eastAsia="ru-RU"/>
    </w:rPr>
  </w:style>
  <w:style w:type="character" w:customStyle="1" w:styleId="1124">
    <w:name w:val="Знак Знак112"/>
    <w:locked/>
    <w:rsid w:val="00494D29"/>
    <w:rPr>
      <w:sz w:val="28"/>
      <w:lang w:val="ru-RU" w:eastAsia="ru-RU"/>
    </w:rPr>
  </w:style>
  <w:style w:type="character" w:customStyle="1" w:styleId="922">
    <w:name w:val="Знак Знак92"/>
    <w:locked/>
    <w:rsid w:val="00494D29"/>
    <w:rPr>
      <w:rFonts w:ascii="Tahoma" w:hAnsi="Tahoma"/>
      <w:lang w:val="ru-RU" w:eastAsia="ru-RU"/>
    </w:rPr>
  </w:style>
  <w:style w:type="character" w:customStyle="1" w:styleId="4020">
    <w:name w:val="Знак Знак402"/>
    <w:locked/>
    <w:rsid w:val="00494D29"/>
    <w:rPr>
      <w:rFonts w:ascii="Arial" w:hAnsi="Arial"/>
      <w:b/>
      <w:i/>
      <w:sz w:val="28"/>
      <w:lang w:val="ru-RU" w:eastAsia="zh-CN"/>
    </w:rPr>
  </w:style>
  <w:style w:type="character" w:customStyle="1" w:styleId="3920">
    <w:name w:val="Знак Знак392"/>
    <w:locked/>
    <w:rsid w:val="00494D29"/>
    <w:rPr>
      <w:b/>
      <w:sz w:val="27"/>
      <w:lang w:val="ru-RU" w:eastAsia="zh-CN"/>
    </w:rPr>
  </w:style>
  <w:style w:type="character" w:customStyle="1" w:styleId="3820">
    <w:name w:val="Знак Знак382"/>
    <w:locked/>
    <w:rsid w:val="00494D29"/>
    <w:rPr>
      <w:b/>
      <w:sz w:val="28"/>
      <w:lang w:val="ru-RU" w:eastAsia="ru-RU"/>
    </w:rPr>
  </w:style>
  <w:style w:type="character" w:customStyle="1" w:styleId="3720">
    <w:name w:val="Знак Знак372"/>
    <w:locked/>
    <w:rsid w:val="00494D29"/>
    <w:rPr>
      <w:b/>
      <w:i/>
      <w:sz w:val="26"/>
      <w:lang w:val="ru-RU" w:eastAsia="zh-CN"/>
    </w:rPr>
  </w:style>
  <w:style w:type="character" w:customStyle="1" w:styleId="3620">
    <w:name w:val="Знак Знак362"/>
    <w:locked/>
    <w:rsid w:val="00494D29"/>
    <w:rPr>
      <w:sz w:val="24"/>
      <w:lang w:val="ru-RU" w:eastAsia="ru-RU"/>
    </w:rPr>
  </w:style>
  <w:style w:type="character" w:customStyle="1" w:styleId="3121">
    <w:name w:val="Знак Знак312"/>
    <w:locked/>
    <w:rsid w:val="00494D29"/>
    <w:rPr>
      <w:rFonts w:ascii="Courier New" w:hAnsi="Courier New"/>
      <w:lang w:val="ru-RU" w:eastAsia="ru-RU"/>
    </w:rPr>
  </w:style>
  <w:style w:type="character" w:customStyle="1" w:styleId="3420">
    <w:name w:val="Знак Знак342"/>
    <w:locked/>
    <w:rsid w:val="00494D29"/>
    <w:rPr>
      <w:rFonts w:ascii="Calibri" w:hAnsi="Calibri"/>
      <w:i/>
      <w:sz w:val="24"/>
      <w:lang w:val="ru-RU" w:eastAsia="zh-CN"/>
    </w:rPr>
  </w:style>
  <w:style w:type="character" w:customStyle="1" w:styleId="3220">
    <w:name w:val="Знак Знак322"/>
    <w:locked/>
    <w:rsid w:val="00494D29"/>
    <w:rPr>
      <w:rFonts w:ascii="Arial" w:hAnsi="Arial"/>
      <w:sz w:val="22"/>
      <w:lang w:val="ru-RU" w:eastAsia="ru-RU"/>
    </w:rPr>
  </w:style>
  <w:style w:type="character" w:customStyle="1" w:styleId="2920">
    <w:name w:val="Знак Знак292"/>
    <w:locked/>
    <w:rsid w:val="00494D29"/>
    <w:rPr>
      <w:sz w:val="24"/>
      <w:lang w:val="ru-RU" w:eastAsia="zh-CN"/>
    </w:rPr>
  </w:style>
  <w:style w:type="character" w:customStyle="1" w:styleId="2820">
    <w:name w:val="Знак Знак282"/>
    <w:locked/>
    <w:rsid w:val="00494D29"/>
    <w:rPr>
      <w:sz w:val="24"/>
      <w:lang w:val="ru-RU" w:eastAsia="ru-RU"/>
    </w:rPr>
  </w:style>
  <w:style w:type="character" w:customStyle="1" w:styleId="2720">
    <w:name w:val="Знак Знак272"/>
    <w:locked/>
    <w:rsid w:val="00494D29"/>
    <w:rPr>
      <w:sz w:val="16"/>
      <w:lang w:val="ru-RU" w:eastAsia="ru-RU"/>
    </w:rPr>
  </w:style>
  <w:style w:type="character" w:customStyle="1" w:styleId="2126">
    <w:name w:val="Знак Знак212"/>
    <w:locked/>
    <w:rsid w:val="00494D29"/>
    <w:rPr>
      <w:rFonts w:ascii="Tahoma" w:hAnsi="Tahoma"/>
      <w:lang w:val="ru-RU" w:eastAsia="ru-RU"/>
    </w:rPr>
  </w:style>
  <w:style w:type="character" w:customStyle="1" w:styleId="2620">
    <w:name w:val="Знак Знак262"/>
    <w:rsid w:val="00494D29"/>
    <w:rPr>
      <w:rFonts w:ascii="Cambria" w:hAnsi="Cambria"/>
      <w:b/>
      <w:sz w:val="26"/>
    </w:rPr>
  </w:style>
  <w:style w:type="character" w:customStyle="1" w:styleId="2420">
    <w:name w:val="Знак Знак242"/>
    <w:rsid w:val="00494D29"/>
    <w:rPr>
      <w:rFonts w:ascii="Times New Roman" w:hAnsi="Times New Roman"/>
      <w:b/>
      <w:i/>
      <w:sz w:val="26"/>
    </w:rPr>
  </w:style>
  <w:style w:type="character" w:customStyle="1" w:styleId="2320">
    <w:name w:val="Знак Знак232"/>
    <w:rsid w:val="00494D29"/>
    <w:rPr>
      <w:rFonts w:ascii="Times New Roman" w:hAnsi="Times New Roman"/>
      <w:b/>
      <w:sz w:val="22"/>
    </w:rPr>
  </w:style>
  <w:style w:type="character" w:customStyle="1" w:styleId="3130">
    <w:name w:val="Знак Знак313"/>
    <w:locked/>
    <w:rsid w:val="00494D29"/>
    <w:rPr>
      <w:rFonts w:ascii="PragmaticaCTT" w:hAnsi="PragmaticaCTT"/>
      <w:b/>
      <w:sz w:val="24"/>
      <w:lang w:val="ru-RU" w:eastAsia="ru-RU"/>
    </w:rPr>
  </w:style>
  <w:style w:type="character" w:customStyle="1" w:styleId="2015">
    <w:name w:val="Знак Знак2015"/>
    <w:rsid w:val="00494D29"/>
    <w:rPr>
      <w:rFonts w:ascii="Arial" w:hAnsi="Arial"/>
      <w:sz w:val="22"/>
    </w:rPr>
  </w:style>
  <w:style w:type="character" w:customStyle="1" w:styleId="font55">
    <w:name w:val="font55"/>
    <w:rsid w:val="00494D29"/>
  </w:style>
  <w:style w:type="character" w:customStyle="1" w:styleId="WW8Num24z4">
    <w:name w:val="WW8Num24z4"/>
    <w:rsid w:val="00494D29"/>
  </w:style>
  <w:style w:type="character" w:customStyle="1" w:styleId="WW8Num24z5">
    <w:name w:val="WW8Num24z5"/>
    <w:rsid w:val="00494D29"/>
  </w:style>
  <w:style w:type="character" w:customStyle="1" w:styleId="WW8Num24z6">
    <w:name w:val="WW8Num24z6"/>
    <w:rsid w:val="00494D29"/>
  </w:style>
  <w:style w:type="character" w:customStyle="1" w:styleId="WW8Num24z7">
    <w:name w:val="WW8Num24z7"/>
    <w:rsid w:val="00494D29"/>
  </w:style>
  <w:style w:type="character" w:customStyle="1" w:styleId="WW8Num24z8">
    <w:name w:val="WW8Num24z8"/>
    <w:rsid w:val="00494D29"/>
  </w:style>
  <w:style w:type="character" w:customStyle="1" w:styleId="WW8Num25z4">
    <w:name w:val="WW8Num25z4"/>
    <w:rsid w:val="00494D29"/>
  </w:style>
  <w:style w:type="character" w:customStyle="1" w:styleId="WW8Num25z5">
    <w:name w:val="WW8Num25z5"/>
    <w:rsid w:val="00494D29"/>
  </w:style>
  <w:style w:type="character" w:customStyle="1" w:styleId="WW8Num25z6">
    <w:name w:val="WW8Num25z6"/>
    <w:rsid w:val="00494D29"/>
  </w:style>
  <w:style w:type="character" w:customStyle="1" w:styleId="WW8Num25z7">
    <w:name w:val="WW8Num25z7"/>
    <w:rsid w:val="00494D29"/>
  </w:style>
  <w:style w:type="character" w:customStyle="1" w:styleId="WW8Num25z8">
    <w:name w:val="WW8Num25z8"/>
    <w:rsid w:val="00494D29"/>
  </w:style>
  <w:style w:type="character" w:customStyle="1" w:styleId="WW8Num30z2">
    <w:name w:val="WW8Num30z2"/>
    <w:rsid w:val="00494D29"/>
  </w:style>
  <w:style w:type="character" w:customStyle="1" w:styleId="WW8Num30z4">
    <w:name w:val="WW8Num30z4"/>
    <w:rsid w:val="00494D29"/>
  </w:style>
  <w:style w:type="character" w:customStyle="1" w:styleId="WW8Num30z5">
    <w:name w:val="WW8Num30z5"/>
    <w:rsid w:val="00494D29"/>
  </w:style>
  <w:style w:type="character" w:customStyle="1" w:styleId="WW8Num30z6">
    <w:name w:val="WW8Num30z6"/>
    <w:rsid w:val="00494D29"/>
  </w:style>
  <w:style w:type="character" w:customStyle="1" w:styleId="WW8Num30z7">
    <w:name w:val="WW8Num30z7"/>
    <w:rsid w:val="00494D29"/>
  </w:style>
  <w:style w:type="character" w:customStyle="1" w:styleId="WW8Num30z8">
    <w:name w:val="WW8Num30z8"/>
    <w:rsid w:val="00494D29"/>
  </w:style>
  <w:style w:type="character" w:customStyle="1" w:styleId="WW8Num32z4">
    <w:name w:val="WW8Num32z4"/>
    <w:rsid w:val="00494D29"/>
  </w:style>
  <w:style w:type="character" w:customStyle="1" w:styleId="WW8Num32z5">
    <w:name w:val="WW8Num32z5"/>
    <w:rsid w:val="00494D29"/>
  </w:style>
  <w:style w:type="character" w:customStyle="1" w:styleId="WW8Num32z6">
    <w:name w:val="WW8Num32z6"/>
    <w:rsid w:val="00494D29"/>
  </w:style>
  <w:style w:type="character" w:customStyle="1" w:styleId="WW8Num32z7">
    <w:name w:val="WW8Num32z7"/>
    <w:rsid w:val="00494D29"/>
  </w:style>
  <w:style w:type="character" w:customStyle="1" w:styleId="WW8Num32z8">
    <w:name w:val="WW8Num32z8"/>
    <w:rsid w:val="00494D29"/>
  </w:style>
  <w:style w:type="character" w:customStyle="1" w:styleId="WW8Num33z1">
    <w:name w:val="WW8Num33z1"/>
    <w:rsid w:val="00494D29"/>
  </w:style>
  <w:style w:type="character" w:customStyle="1" w:styleId="WW8Num33z2">
    <w:name w:val="WW8Num33z2"/>
    <w:rsid w:val="00494D29"/>
  </w:style>
  <w:style w:type="character" w:customStyle="1" w:styleId="WW8Num33z5">
    <w:name w:val="WW8Num33z5"/>
    <w:rsid w:val="00494D29"/>
  </w:style>
  <w:style w:type="character" w:customStyle="1" w:styleId="WW8Num33z6">
    <w:name w:val="WW8Num33z6"/>
    <w:rsid w:val="00494D29"/>
  </w:style>
  <w:style w:type="character" w:customStyle="1" w:styleId="WW8Num33z7">
    <w:name w:val="WW8Num33z7"/>
    <w:rsid w:val="00494D29"/>
  </w:style>
  <w:style w:type="character" w:customStyle="1" w:styleId="WW8Num33z8">
    <w:name w:val="WW8Num33z8"/>
    <w:rsid w:val="00494D29"/>
  </w:style>
  <w:style w:type="character" w:customStyle="1" w:styleId="WW8Num35z2">
    <w:name w:val="WW8Num35z2"/>
    <w:rsid w:val="00494D29"/>
  </w:style>
  <w:style w:type="character" w:customStyle="1" w:styleId="WW8Num35z4">
    <w:name w:val="WW8Num35z4"/>
    <w:rsid w:val="00494D29"/>
  </w:style>
  <w:style w:type="character" w:customStyle="1" w:styleId="WW8Num35z5">
    <w:name w:val="WW8Num35z5"/>
    <w:rsid w:val="00494D29"/>
  </w:style>
  <w:style w:type="character" w:customStyle="1" w:styleId="WW8Num35z6">
    <w:name w:val="WW8Num35z6"/>
    <w:rsid w:val="00494D29"/>
  </w:style>
  <w:style w:type="character" w:customStyle="1" w:styleId="WW8Num35z7">
    <w:name w:val="WW8Num35z7"/>
    <w:rsid w:val="00494D29"/>
  </w:style>
  <w:style w:type="character" w:customStyle="1" w:styleId="WW8Num35z8">
    <w:name w:val="WW8Num35z8"/>
    <w:rsid w:val="00494D29"/>
  </w:style>
  <w:style w:type="character" w:customStyle="1" w:styleId="WW8Num37z2">
    <w:name w:val="WW8Num37z2"/>
    <w:rsid w:val="00494D29"/>
  </w:style>
  <w:style w:type="character" w:customStyle="1" w:styleId="WW8Num37z4">
    <w:name w:val="WW8Num37z4"/>
    <w:rsid w:val="00494D29"/>
  </w:style>
  <w:style w:type="character" w:customStyle="1" w:styleId="WW8Num37z5">
    <w:name w:val="WW8Num37z5"/>
    <w:rsid w:val="00494D29"/>
  </w:style>
  <w:style w:type="character" w:customStyle="1" w:styleId="WW8Num37z6">
    <w:name w:val="WW8Num37z6"/>
    <w:rsid w:val="00494D29"/>
  </w:style>
  <w:style w:type="character" w:customStyle="1" w:styleId="WW8Num37z7">
    <w:name w:val="WW8Num37z7"/>
    <w:rsid w:val="00494D29"/>
  </w:style>
  <w:style w:type="character" w:customStyle="1" w:styleId="WW8Num37z8">
    <w:name w:val="WW8Num37z8"/>
    <w:rsid w:val="00494D29"/>
  </w:style>
  <w:style w:type="character" w:customStyle="1" w:styleId="WW8Num38z1">
    <w:name w:val="WW8Num38z1"/>
    <w:rsid w:val="00494D29"/>
  </w:style>
  <w:style w:type="character" w:customStyle="1" w:styleId="WW8Num38z2">
    <w:name w:val="WW8Num38z2"/>
    <w:rsid w:val="00494D29"/>
  </w:style>
  <w:style w:type="character" w:customStyle="1" w:styleId="WW8Num38z3">
    <w:name w:val="WW8Num38z3"/>
    <w:rsid w:val="00494D29"/>
  </w:style>
  <w:style w:type="character" w:customStyle="1" w:styleId="WW8Num38z4">
    <w:name w:val="WW8Num38z4"/>
    <w:rsid w:val="00494D29"/>
  </w:style>
  <w:style w:type="character" w:customStyle="1" w:styleId="WW8Num38z5">
    <w:name w:val="WW8Num38z5"/>
    <w:rsid w:val="00494D29"/>
  </w:style>
  <w:style w:type="character" w:customStyle="1" w:styleId="WW8Num38z6">
    <w:name w:val="WW8Num38z6"/>
    <w:rsid w:val="00494D29"/>
  </w:style>
  <w:style w:type="character" w:customStyle="1" w:styleId="WW8Num38z7">
    <w:name w:val="WW8Num38z7"/>
    <w:rsid w:val="00494D29"/>
  </w:style>
  <w:style w:type="character" w:customStyle="1" w:styleId="WW8Num38z8">
    <w:name w:val="WW8Num38z8"/>
    <w:rsid w:val="00494D29"/>
  </w:style>
  <w:style w:type="character" w:customStyle="1" w:styleId="WW8Num40z1">
    <w:name w:val="WW8Num40z1"/>
    <w:rsid w:val="00494D29"/>
    <w:rPr>
      <w:rFonts w:ascii="Courier New" w:hAnsi="Courier New"/>
    </w:rPr>
  </w:style>
  <w:style w:type="character" w:customStyle="1" w:styleId="WW8Num40z2">
    <w:name w:val="WW8Num40z2"/>
    <w:rsid w:val="00494D29"/>
    <w:rPr>
      <w:rFonts w:ascii="Wingdings" w:hAnsi="Wingdings"/>
    </w:rPr>
  </w:style>
  <w:style w:type="character" w:customStyle="1" w:styleId="WW8Num41z1">
    <w:name w:val="WW8Num41z1"/>
    <w:rsid w:val="00494D29"/>
  </w:style>
  <w:style w:type="character" w:customStyle="1" w:styleId="WW8Num41z2">
    <w:name w:val="WW8Num41z2"/>
    <w:rsid w:val="00494D29"/>
  </w:style>
  <w:style w:type="character" w:customStyle="1" w:styleId="WW8Num41z3">
    <w:name w:val="WW8Num41z3"/>
    <w:rsid w:val="00494D29"/>
  </w:style>
  <w:style w:type="character" w:customStyle="1" w:styleId="WW8Num41z4">
    <w:name w:val="WW8Num41z4"/>
    <w:rsid w:val="00494D29"/>
  </w:style>
  <w:style w:type="character" w:customStyle="1" w:styleId="WW8Num41z5">
    <w:name w:val="WW8Num41z5"/>
    <w:rsid w:val="00494D29"/>
  </w:style>
  <w:style w:type="character" w:customStyle="1" w:styleId="WW8Num41z6">
    <w:name w:val="WW8Num41z6"/>
    <w:rsid w:val="00494D29"/>
  </w:style>
  <w:style w:type="character" w:customStyle="1" w:styleId="WW8Num41z7">
    <w:name w:val="WW8Num41z7"/>
    <w:rsid w:val="00494D29"/>
  </w:style>
  <w:style w:type="character" w:customStyle="1" w:styleId="WW8Num41z8">
    <w:name w:val="WW8Num41z8"/>
    <w:rsid w:val="00494D29"/>
  </w:style>
  <w:style w:type="character" w:customStyle="1" w:styleId="WW8Num43z1">
    <w:name w:val="WW8Num43z1"/>
    <w:rsid w:val="00494D29"/>
  </w:style>
  <w:style w:type="character" w:customStyle="1" w:styleId="WW8Num43z2">
    <w:name w:val="WW8Num43z2"/>
    <w:rsid w:val="00494D29"/>
  </w:style>
  <w:style w:type="character" w:customStyle="1" w:styleId="WW8Num43z3">
    <w:name w:val="WW8Num43z3"/>
    <w:rsid w:val="00494D29"/>
  </w:style>
  <w:style w:type="character" w:customStyle="1" w:styleId="WW8Num43z4">
    <w:name w:val="WW8Num43z4"/>
    <w:rsid w:val="00494D29"/>
  </w:style>
  <w:style w:type="character" w:customStyle="1" w:styleId="WW8Num43z5">
    <w:name w:val="WW8Num43z5"/>
    <w:rsid w:val="00494D29"/>
  </w:style>
  <w:style w:type="character" w:customStyle="1" w:styleId="WW8Num43z6">
    <w:name w:val="WW8Num43z6"/>
    <w:rsid w:val="00494D29"/>
  </w:style>
  <w:style w:type="character" w:customStyle="1" w:styleId="WW8Num43z7">
    <w:name w:val="WW8Num43z7"/>
    <w:rsid w:val="00494D29"/>
  </w:style>
  <w:style w:type="character" w:customStyle="1" w:styleId="WW8Num43z8">
    <w:name w:val="WW8Num43z8"/>
    <w:rsid w:val="00494D29"/>
  </w:style>
  <w:style w:type="character" w:customStyle="1" w:styleId="WW8Num44z2">
    <w:name w:val="WW8Num44z2"/>
    <w:rsid w:val="00494D29"/>
    <w:rPr>
      <w:rFonts w:ascii="Wingdings" w:hAnsi="Wingdings"/>
    </w:rPr>
  </w:style>
  <w:style w:type="character" w:customStyle="1" w:styleId="WW8Num46z2">
    <w:name w:val="WW8Num46z2"/>
    <w:rsid w:val="00494D29"/>
    <w:rPr>
      <w:rFonts w:ascii="Wingdings" w:hAnsi="Wingdings"/>
    </w:rPr>
  </w:style>
  <w:style w:type="character" w:customStyle="1" w:styleId="WW8Num47z2">
    <w:name w:val="WW8Num47z2"/>
    <w:rsid w:val="00494D29"/>
    <w:rPr>
      <w:rFonts w:ascii="Wingdings" w:hAnsi="Wingdings"/>
    </w:rPr>
  </w:style>
  <w:style w:type="character" w:customStyle="1" w:styleId="WW8NumSt31z0">
    <w:name w:val="WW8NumSt31z0"/>
    <w:rsid w:val="00494D29"/>
    <w:rPr>
      <w:rFonts w:ascii="Times New Roman" w:hAnsi="Times New Roman"/>
      <w:sz w:val="20"/>
    </w:rPr>
  </w:style>
  <w:style w:type="character" w:customStyle="1" w:styleId="FootnoteCharacters">
    <w:name w:val="Footnote Characters"/>
    <w:rsid w:val="00494D29"/>
    <w:rPr>
      <w:vertAlign w:val="superscript"/>
    </w:rPr>
  </w:style>
  <w:style w:type="character" w:customStyle="1" w:styleId="1fffffff6">
    <w:name w:val="Знак примечания1"/>
    <w:rsid w:val="00494D29"/>
    <w:rPr>
      <w:sz w:val="16"/>
    </w:rPr>
  </w:style>
  <w:style w:type="character" w:customStyle="1" w:styleId="EndnoteCharacters">
    <w:name w:val="Endnote Characters"/>
    <w:rsid w:val="00494D29"/>
    <w:rPr>
      <w:vertAlign w:val="superscript"/>
    </w:rPr>
  </w:style>
  <w:style w:type="paragraph" w:customStyle="1" w:styleId="LO-Normal1">
    <w:name w:val="LO-Normal1"/>
    <w:rsid w:val="00494D29"/>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494D29"/>
    <w:pPr>
      <w:shd w:val="clear" w:color="auto" w:fill="000080"/>
      <w:suppressAutoHyphens/>
    </w:pPr>
    <w:rPr>
      <w:rFonts w:ascii="Tahoma" w:hAnsi="Tahoma" w:cs="Tahoma"/>
      <w:lang w:eastAsia="zh-CN"/>
    </w:rPr>
  </w:style>
  <w:style w:type="paragraph" w:customStyle="1" w:styleId="22f2">
    <w:name w:val="Список 22"/>
    <w:basedOn w:val="a3"/>
    <w:rsid w:val="00494D29"/>
    <w:pPr>
      <w:suppressAutoHyphens/>
      <w:ind w:left="566" w:hanging="283"/>
    </w:pPr>
    <w:rPr>
      <w:lang w:eastAsia="zh-CN"/>
    </w:rPr>
  </w:style>
  <w:style w:type="paragraph" w:customStyle="1" w:styleId="31f0">
    <w:name w:val="Список 31"/>
    <w:basedOn w:val="a3"/>
    <w:rsid w:val="00494D29"/>
    <w:pPr>
      <w:suppressAutoHyphens/>
      <w:ind w:left="849" w:hanging="283"/>
    </w:pPr>
    <w:rPr>
      <w:lang w:eastAsia="zh-CN"/>
    </w:rPr>
  </w:style>
  <w:style w:type="paragraph" w:customStyle="1" w:styleId="1fffffff7">
    <w:name w:val="Обычный отступ1"/>
    <w:basedOn w:val="a3"/>
    <w:rsid w:val="00494D29"/>
    <w:pPr>
      <w:suppressAutoHyphens/>
      <w:ind w:firstLine="720"/>
      <w:jc w:val="both"/>
    </w:pPr>
    <w:rPr>
      <w:sz w:val="28"/>
      <w:szCs w:val="20"/>
      <w:lang w:eastAsia="zh-CN"/>
    </w:rPr>
  </w:style>
  <w:style w:type="paragraph" w:customStyle="1" w:styleId="2ffffd">
    <w:name w:val="Нумерованный список2"/>
    <w:basedOn w:val="a3"/>
    <w:rsid w:val="00494D29"/>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494D29"/>
    <w:pPr>
      <w:suppressAutoHyphens/>
      <w:ind w:firstLine="210"/>
    </w:pPr>
    <w:rPr>
      <w:sz w:val="20"/>
      <w:lang w:eastAsia="zh-CN"/>
    </w:rPr>
  </w:style>
  <w:style w:type="paragraph" w:customStyle="1" w:styleId="21ff2">
    <w:name w:val="Нумерованный список 21"/>
    <w:basedOn w:val="a3"/>
    <w:rsid w:val="00494D29"/>
    <w:pPr>
      <w:tabs>
        <w:tab w:val="left" w:pos="720"/>
      </w:tabs>
      <w:suppressAutoHyphens/>
      <w:ind w:left="720" w:hanging="360"/>
    </w:pPr>
    <w:rPr>
      <w:lang w:eastAsia="zh-CN"/>
    </w:rPr>
  </w:style>
  <w:style w:type="paragraph" w:customStyle="1" w:styleId="42a">
    <w:name w:val="Список 42"/>
    <w:basedOn w:val="a3"/>
    <w:rsid w:val="00494D29"/>
    <w:pPr>
      <w:suppressAutoHyphens/>
      <w:ind w:left="1132" w:hanging="283"/>
    </w:pPr>
    <w:rPr>
      <w:lang w:eastAsia="zh-CN"/>
    </w:rPr>
  </w:style>
  <w:style w:type="paragraph" w:customStyle="1" w:styleId="22f3">
    <w:name w:val="Маркированный список 22"/>
    <w:basedOn w:val="a3"/>
    <w:rsid w:val="00494D29"/>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494D29"/>
    <w:pPr>
      <w:tabs>
        <w:tab w:val="left" w:pos="708"/>
      </w:tabs>
      <w:suppressAutoHyphens/>
      <w:jc w:val="both"/>
    </w:pPr>
    <w:rPr>
      <w:bCs/>
      <w:iCs/>
      <w:sz w:val="28"/>
      <w:szCs w:val="28"/>
      <w:lang w:eastAsia="zh-CN"/>
    </w:rPr>
  </w:style>
  <w:style w:type="paragraph" w:customStyle="1" w:styleId="2ffffe">
    <w:name w:val="Текст примечания2"/>
    <w:basedOn w:val="a3"/>
    <w:rsid w:val="00494D29"/>
    <w:pPr>
      <w:suppressAutoHyphens/>
    </w:pPr>
    <w:rPr>
      <w:sz w:val="20"/>
      <w:szCs w:val="20"/>
      <w:lang w:eastAsia="zh-CN"/>
    </w:rPr>
  </w:style>
  <w:style w:type="paragraph" w:customStyle="1" w:styleId="2fffff">
    <w:name w:val="Название объекта2"/>
    <w:basedOn w:val="a3"/>
    <w:next w:val="a3"/>
    <w:rsid w:val="00494D29"/>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494D2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494D29"/>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494D29"/>
    <w:pPr>
      <w:suppressAutoHyphens/>
      <w:ind w:firstLine="210"/>
    </w:pPr>
    <w:rPr>
      <w:rFonts w:cs="PragmaticaCTT"/>
      <w:sz w:val="20"/>
      <w:lang w:eastAsia="zh-CN"/>
    </w:rPr>
  </w:style>
  <w:style w:type="paragraph" w:customStyle="1" w:styleId="WW-Heading">
    <w:name w:val="WW-Heading"/>
    <w:rsid w:val="00494D29"/>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494D29"/>
    <w:pPr>
      <w:suppressAutoHyphens/>
      <w:spacing w:before="280" w:after="280"/>
    </w:pPr>
    <w:rPr>
      <w:lang w:eastAsia="zh-CN"/>
    </w:rPr>
  </w:style>
  <w:style w:type="paragraph" w:customStyle="1" w:styleId="1fffffffa">
    <w:name w:val="Текст макроса1"/>
    <w:rsid w:val="00494D2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494D29"/>
    <w:pPr>
      <w:suppressAutoHyphens/>
      <w:ind w:left="720" w:hanging="360"/>
    </w:pPr>
    <w:rPr>
      <w:lang w:eastAsia="zh-CN"/>
    </w:rPr>
  </w:style>
  <w:style w:type="paragraph" w:customStyle="1" w:styleId="WW-TextBody">
    <w:name w:val="WW-Text Body"/>
    <w:basedOn w:val="a3"/>
    <w:rsid w:val="00494D29"/>
    <w:pPr>
      <w:suppressAutoHyphens/>
      <w:spacing w:after="120"/>
    </w:pPr>
    <w:rPr>
      <w:lang w:val="en-US" w:eastAsia="zh-CN"/>
    </w:rPr>
  </w:style>
  <w:style w:type="paragraph" w:customStyle="1" w:styleId="WW-Heading4">
    <w:name w:val="WW-Heading 4"/>
    <w:basedOn w:val="a3"/>
    <w:next w:val="a3"/>
    <w:rsid w:val="00494D29"/>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494D29"/>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494D29"/>
    <w:pPr>
      <w:suppressAutoHyphens/>
      <w:spacing w:after="120"/>
      <w:ind w:left="566"/>
    </w:pPr>
    <w:rPr>
      <w:sz w:val="20"/>
      <w:szCs w:val="20"/>
      <w:lang w:eastAsia="zh-CN"/>
    </w:rPr>
  </w:style>
  <w:style w:type="paragraph" w:customStyle="1" w:styleId="31f2">
    <w:name w:val="Нумерованный список 31"/>
    <w:basedOn w:val="a3"/>
    <w:rsid w:val="00494D29"/>
    <w:pPr>
      <w:tabs>
        <w:tab w:val="left" w:pos="360"/>
      </w:tabs>
      <w:suppressAutoHyphens/>
      <w:ind w:left="360" w:hanging="360"/>
    </w:pPr>
    <w:rPr>
      <w:lang w:eastAsia="zh-CN"/>
    </w:rPr>
  </w:style>
  <w:style w:type="paragraph" w:customStyle="1" w:styleId="TableContents">
    <w:name w:val="Table Contents"/>
    <w:basedOn w:val="a3"/>
    <w:rsid w:val="00494D29"/>
    <w:pPr>
      <w:suppressLineNumbers/>
      <w:suppressAutoHyphens/>
    </w:pPr>
    <w:rPr>
      <w:lang w:eastAsia="zh-CN"/>
    </w:rPr>
  </w:style>
  <w:style w:type="paragraph" w:customStyle="1" w:styleId="TableHeading">
    <w:name w:val="Table Heading"/>
    <w:basedOn w:val="TableContents"/>
    <w:rsid w:val="00494D29"/>
    <w:pPr>
      <w:jc w:val="center"/>
    </w:pPr>
    <w:rPr>
      <w:b/>
      <w:bCs/>
    </w:rPr>
  </w:style>
  <w:style w:type="character" w:customStyle="1" w:styleId="InternetLink">
    <w:name w:val="Internet Link"/>
    <w:rsid w:val="00494D29"/>
    <w:rPr>
      <w:color w:val="0000FF"/>
      <w:u w:val="single"/>
    </w:rPr>
  </w:style>
  <w:style w:type="character" w:customStyle="1" w:styleId="23d">
    <w:name w:val="Основной текст с отступом 2 Знак3"/>
    <w:rsid w:val="00494D29"/>
    <w:rPr>
      <w:rFonts w:ascii="Microsoft Sans Serif" w:hAnsi="Microsoft Sans Serif"/>
      <w:b/>
      <w:spacing w:val="10"/>
      <w:sz w:val="26"/>
    </w:rPr>
  </w:style>
  <w:style w:type="character" w:customStyle="1" w:styleId="34b">
    <w:name w:val="Основной текст с отступом 3 Знак4"/>
    <w:locked/>
    <w:rsid w:val="00494D29"/>
    <w:rPr>
      <w:rFonts w:ascii="Times New Roman" w:hAnsi="Times New Roman"/>
      <w:sz w:val="24"/>
      <w:lang w:val="en-US"/>
    </w:rPr>
  </w:style>
  <w:style w:type="character" w:customStyle="1" w:styleId="ListLabel7">
    <w:name w:val="ListLabel 7"/>
    <w:rsid w:val="00494D29"/>
  </w:style>
  <w:style w:type="character" w:customStyle="1" w:styleId="ListLabel8">
    <w:name w:val="ListLabel 8"/>
    <w:rsid w:val="00494D29"/>
  </w:style>
  <w:style w:type="character" w:customStyle="1" w:styleId="ListLabel9">
    <w:name w:val="ListLabel 9"/>
    <w:rsid w:val="00494D29"/>
  </w:style>
  <w:style w:type="character" w:customStyle="1" w:styleId="ListLabel10">
    <w:name w:val="ListLabel 10"/>
    <w:rsid w:val="00494D29"/>
  </w:style>
  <w:style w:type="character" w:customStyle="1" w:styleId="ListLabel11">
    <w:name w:val="ListLabel 11"/>
    <w:rsid w:val="00494D29"/>
  </w:style>
  <w:style w:type="character" w:customStyle="1" w:styleId="ListLabel12">
    <w:name w:val="ListLabel 12"/>
    <w:rsid w:val="00494D29"/>
  </w:style>
  <w:style w:type="character" w:customStyle="1" w:styleId="ListLabel13">
    <w:name w:val="ListLabel 13"/>
    <w:rsid w:val="00494D29"/>
  </w:style>
  <w:style w:type="character" w:customStyle="1" w:styleId="ListLabel14">
    <w:name w:val="ListLabel 14"/>
    <w:rsid w:val="00494D29"/>
  </w:style>
  <w:style w:type="character" w:customStyle="1" w:styleId="ListLabel15">
    <w:name w:val="ListLabel 15"/>
    <w:rsid w:val="00494D29"/>
  </w:style>
  <w:style w:type="character" w:customStyle="1" w:styleId="ListLabel16">
    <w:name w:val="ListLabel 16"/>
    <w:rsid w:val="00494D29"/>
  </w:style>
  <w:style w:type="character" w:customStyle="1" w:styleId="ListLabel17">
    <w:name w:val="ListLabel 17"/>
    <w:rsid w:val="00494D29"/>
  </w:style>
  <w:style w:type="character" w:customStyle="1" w:styleId="ListLabel18">
    <w:name w:val="ListLabel 18"/>
    <w:rsid w:val="00494D29"/>
  </w:style>
  <w:style w:type="character" w:customStyle="1" w:styleId="ListLabel19">
    <w:name w:val="ListLabel 19"/>
    <w:rsid w:val="00494D29"/>
  </w:style>
  <w:style w:type="character" w:customStyle="1" w:styleId="ListLabel20">
    <w:name w:val="ListLabel 20"/>
    <w:rsid w:val="00494D29"/>
  </w:style>
  <w:style w:type="character" w:customStyle="1" w:styleId="ListLabel21">
    <w:name w:val="ListLabel 21"/>
    <w:rsid w:val="00494D29"/>
  </w:style>
  <w:style w:type="character" w:customStyle="1" w:styleId="ListLabel22">
    <w:name w:val="ListLabel 22"/>
    <w:rsid w:val="00494D29"/>
  </w:style>
  <w:style w:type="character" w:customStyle="1" w:styleId="ListLabel23">
    <w:name w:val="ListLabel 23"/>
    <w:rsid w:val="00494D29"/>
  </w:style>
  <w:style w:type="character" w:customStyle="1" w:styleId="ListLabel24">
    <w:name w:val="ListLabel 24"/>
    <w:rsid w:val="00494D29"/>
  </w:style>
  <w:style w:type="character" w:customStyle="1" w:styleId="ListLabel25">
    <w:name w:val="ListLabel 25"/>
    <w:rsid w:val="00494D29"/>
  </w:style>
  <w:style w:type="character" w:customStyle="1" w:styleId="ListLabel26">
    <w:name w:val="ListLabel 26"/>
    <w:rsid w:val="00494D29"/>
  </w:style>
  <w:style w:type="character" w:customStyle="1" w:styleId="ListLabel27">
    <w:name w:val="ListLabel 27"/>
    <w:rsid w:val="00494D29"/>
  </w:style>
  <w:style w:type="character" w:customStyle="1" w:styleId="ListLabel28">
    <w:name w:val="ListLabel 28"/>
    <w:rsid w:val="00494D29"/>
  </w:style>
  <w:style w:type="character" w:customStyle="1" w:styleId="ListLabel29">
    <w:name w:val="ListLabel 29"/>
    <w:rsid w:val="00494D29"/>
  </w:style>
  <w:style w:type="character" w:customStyle="1" w:styleId="ListLabel30">
    <w:name w:val="ListLabel 30"/>
    <w:rsid w:val="00494D29"/>
  </w:style>
  <w:style w:type="character" w:customStyle="1" w:styleId="ListLabel31">
    <w:name w:val="ListLabel 31"/>
    <w:rsid w:val="00494D29"/>
  </w:style>
  <w:style w:type="character" w:customStyle="1" w:styleId="ListLabel32">
    <w:name w:val="ListLabel 32"/>
    <w:rsid w:val="00494D29"/>
  </w:style>
  <w:style w:type="character" w:customStyle="1" w:styleId="ListLabel33">
    <w:name w:val="ListLabel 33"/>
    <w:rsid w:val="00494D29"/>
  </w:style>
  <w:style w:type="character" w:customStyle="1" w:styleId="ListLabel34">
    <w:name w:val="ListLabel 34"/>
    <w:rsid w:val="00494D29"/>
    <w:rPr>
      <w:color w:val="00000A"/>
    </w:rPr>
  </w:style>
  <w:style w:type="character" w:customStyle="1" w:styleId="ListLabel35">
    <w:name w:val="ListLabel 35"/>
    <w:rsid w:val="00494D29"/>
  </w:style>
  <w:style w:type="character" w:customStyle="1" w:styleId="ListLabel36">
    <w:name w:val="ListLabel 36"/>
    <w:rsid w:val="00494D29"/>
  </w:style>
  <w:style w:type="character" w:customStyle="1" w:styleId="ListLabel37">
    <w:name w:val="ListLabel 37"/>
    <w:rsid w:val="00494D29"/>
  </w:style>
  <w:style w:type="character" w:customStyle="1" w:styleId="ListLabel38">
    <w:name w:val="ListLabel 38"/>
    <w:rsid w:val="00494D29"/>
  </w:style>
  <w:style w:type="character" w:customStyle="1" w:styleId="ListLabel39">
    <w:name w:val="ListLabel 39"/>
    <w:rsid w:val="00494D29"/>
  </w:style>
  <w:style w:type="character" w:customStyle="1" w:styleId="ListLabel40">
    <w:name w:val="ListLabel 40"/>
    <w:rsid w:val="00494D29"/>
  </w:style>
  <w:style w:type="character" w:customStyle="1" w:styleId="ListLabel41">
    <w:name w:val="ListLabel 41"/>
    <w:rsid w:val="00494D29"/>
  </w:style>
  <w:style w:type="character" w:customStyle="1" w:styleId="ListLabel42">
    <w:name w:val="ListLabel 42"/>
    <w:rsid w:val="00494D29"/>
  </w:style>
  <w:style w:type="character" w:customStyle="1" w:styleId="ListLabel43">
    <w:name w:val="ListLabel 43"/>
    <w:rsid w:val="00494D29"/>
  </w:style>
  <w:style w:type="character" w:customStyle="1" w:styleId="ListLabel44">
    <w:name w:val="ListLabel 44"/>
    <w:rsid w:val="00494D29"/>
  </w:style>
  <w:style w:type="character" w:customStyle="1" w:styleId="ListLabel45">
    <w:name w:val="ListLabel 45"/>
    <w:rsid w:val="00494D29"/>
  </w:style>
  <w:style w:type="character" w:customStyle="1" w:styleId="ListLabel46">
    <w:name w:val="ListLabel 46"/>
    <w:rsid w:val="00494D29"/>
  </w:style>
  <w:style w:type="character" w:customStyle="1" w:styleId="ListLabel47">
    <w:name w:val="ListLabel 47"/>
    <w:rsid w:val="00494D29"/>
  </w:style>
  <w:style w:type="character" w:customStyle="1" w:styleId="ListLabel48">
    <w:name w:val="ListLabel 48"/>
    <w:rsid w:val="00494D29"/>
  </w:style>
  <w:style w:type="character" w:customStyle="1" w:styleId="ListLabel49">
    <w:name w:val="ListLabel 49"/>
    <w:rsid w:val="00494D29"/>
  </w:style>
  <w:style w:type="character" w:customStyle="1" w:styleId="ListLabel50">
    <w:name w:val="ListLabel 50"/>
    <w:rsid w:val="00494D29"/>
  </w:style>
  <w:style w:type="character" w:customStyle="1" w:styleId="ListLabel51">
    <w:name w:val="ListLabel 51"/>
    <w:rsid w:val="00494D29"/>
  </w:style>
  <w:style w:type="character" w:customStyle="1" w:styleId="ListLabel52">
    <w:name w:val="ListLabel 52"/>
    <w:rsid w:val="00494D29"/>
  </w:style>
  <w:style w:type="character" w:customStyle="1" w:styleId="ListLabel53">
    <w:name w:val="ListLabel 53"/>
    <w:rsid w:val="00494D29"/>
    <w:rPr>
      <w:color w:val="00000A"/>
      <w:position w:val="0"/>
      <w:sz w:val="24"/>
      <w:u w:val="none"/>
      <w:vertAlign w:val="baseline"/>
    </w:rPr>
  </w:style>
  <w:style w:type="character" w:customStyle="1" w:styleId="ListLabel54">
    <w:name w:val="ListLabel 54"/>
    <w:rsid w:val="00494D29"/>
    <w:rPr>
      <w:position w:val="0"/>
      <w:sz w:val="20"/>
      <w:u w:val="none"/>
      <w:vertAlign w:val="baseline"/>
    </w:rPr>
  </w:style>
  <w:style w:type="character" w:customStyle="1" w:styleId="ListLabel55">
    <w:name w:val="ListLabel 55"/>
    <w:rsid w:val="00494D29"/>
    <w:rPr>
      <w:position w:val="0"/>
      <w:sz w:val="20"/>
      <w:u w:val="none"/>
      <w:vertAlign w:val="baseline"/>
    </w:rPr>
  </w:style>
  <w:style w:type="character" w:customStyle="1" w:styleId="ListLabel56">
    <w:name w:val="ListLabel 56"/>
    <w:rsid w:val="00494D29"/>
  </w:style>
  <w:style w:type="character" w:customStyle="1" w:styleId="ListLabel57">
    <w:name w:val="ListLabel 57"/>
    <w:rsid w:val="00494D29"/>
  </w:style>
  <w:style w:type="character" w:customStyle="1" w:styleId="ListLabel58">
    <w:name w:val="ListLabel 58"/>
    <w:rsid w:val="00494D29"/>
  </w:style>
  <w:style w:type="character" w:customStyle="1" w:styleId="ListLabel59">
    <w:name w:val="ListLabel 59"/>
    <w:rsid w:val="00494D29"/>
  </w:style>
  <w:style w:type="character" w:customStyle="1" w:styleId="ListLabel60">
    <w:name w:val="ListLabel 60"/>
    <w:rsid w:val="00494D29"/>
  </w:style>
  <w:style w:type="character" w:customStyle="1" w:styleId="ListLabel61">
    <w:name w:val="ListLabel 61"/>
    <w:rsid w:val="00494D29"/>
  </w:style>
  <w:style w:type="character" w:customStyle="1" w:styleId="ListLabel62">
    <w:name w:val="ListLabel 62"/>
    <w:rsid w:val="00494D29"/>
  </w:style>
  <w:style w:type="character" w:customStyle="1" w:styleId="ListLabel63">
    <w:name w:val="ListLabel 63"/>
    <w:rsid w:val="00494D29"/>
    <w:rPr>
      <w:sz w:val="24"/>
    </w:rPr>
  </w:style>
  <w:style w:type="character" w:customStyle="1" w:styleId="ListLabel64">
    <w:name w:val="ListLabel 64"/>
    <w:rsid w:val="00494D29"/>
  </w:style>
  <w:style w:type="character" w:customStyle="1" w:styleId="ListLabel65">
    <w:name w:val="ListLabel 65"/>
    <w:rsid w:val="00494D29"/>
  </w:style>
  <w:style w:type="character" w:customStyle="1" w:styleId="ListLabel66">
    <w:name w:val="ListLabel 66"/>
    <w:rsid w:val="00494D29"/>
  </w:style>
  <w:style w:type="character" w:customStyle="1" w:styleId="ListLabel67">
    <w:name w:val="ListLabel 67"/>
    <w:rsid w:val="00494D29"/>
  </w:style>
  <w:style w:type="character" w:customStyle="1" w:styleId="ListLabel68">
    <w:name w:val="ListLabel 68"/>
    <w:rsid w:val="00494D29"/>
  </w:style>
  <w:style w:type="character" w:customStyle="1" w:styleId="ListLabel69">
    <w:name w:val="ListLabel 69"/>
    <w:rsid w:val="00494D29"/>
  </w:style>
  <w:style w:type="character" w:customStyle="1" w:styleId="ListLabel70">
    <w:name w:val="ListLabel 70"/>
    <w:rsid w:val="00494D29"/>
  </w:style>
  <w:style w:type="character" w:customStyle="1" w:styleId="ListLabel71">
    <w:name w:val="ListLabel 71"/>
    <w:rsid w:val="00494D29"/>
  </w:style>
  <w:style w:type="character" w:customStyle="1" w:styleId="ListLabel72">
    <w:name w:val="ListLabel 72"/>
    <w:rsid w:val="00494D29"/>
  </w:style>
  <w:style w:type="character" w:customStyle="1" w:styleId="ListLabel73">
    <w:name w:val="ListLabel 73"/>
    <w:rsid w:val="00494D29"/>
  </w:style>
  <w:style w:type="character" w:customStyle="1" w:styleId="ListLabel74">
    <w:name w:val="ListLabel 74"/>
    <w:rsid w:val="00494D29"/>
  </w:style>
  <w:style w:type="character" w:customStyle="1" w:styleId="ListLabel75">
    <w:name w:val="ListLabel 75"/>
    <w:rsid w:val="00494D29"/>
  </w:style>
  <w:style w:type="character" w:customStyle="1" w:styleId="ListLabel76">
    <w:name w:val="ListLabel 76"/>
    <w:rsid w:val="00494D29"/>
  </w:style>
  <w:style w:type="character" w:customStyle="1" w:styleId="ListLabel77">
    <w:name w:val="ListLabel 77"/>
    <w:rsid w:val="00494D29"/>
  </w:style>
  <w:style w:type="character" w:customStyle="1" w:styleId="ListLabel78">
    <w:name w:val="ListLabel 78"/>
    <w:rsid w:val="00494D29"/>
    <w:rPr>
      <w:sz w:val="24"/>
    </w:rPr>
  </w:style>
  <w:style w:type="character" w:customStyle="1" w:styleId="ListLabel79">
    <w:name w:val="ListLabel 79"/>
    <w:rsid w:val="00494D29"/>
  </w:style>
  <w:style w:type="character" w:customStyle="1" w:styleId="ListLabel80">
    <w:name w:val="ListLabel 80"/>
    <w:rsid w:val="00494D29"/>
  </w:style>
  <w:style w:type="character" w:customStyle="1" w:styleId="ListLabel81">
    <w:name w:val="ListLabel 81"/>
    <w:rsid w:val="00494D29"/>
  </w:style>
  <w:style w:type="character" w:customStyle="1" w:styleId="ListLabel82">
    <w:name w:val="ListLabel 82"/>
    <w:rsid w:val="00494D29"/>
  </w:style>
  <w:style w:type="character" w:customStyle="1" w:styleId="ListLabel83">
    <w:name w:val="ListLabel 83"/>
    <w:rsid w:val="00494D29"/>
  </w:style>
  <w:style w:type="character" w:customStyle="1" w:styleId="ListLabel84">
    <w:name w:val="ListLabel 84"/>
    <w:rsid w:val="00494D29"/>
  </w:style>
  <w:style w:type="character" w:customStyle="1" w:styleId="ListLabel85">
    <w:name w:val="ListLabel 85"/>
    <w:rsid w:val="00494D29"/>
  </w:style>
  <w:style w:type="character" w:customStyle="1" w:styleId="ListLabel86">
    <w:name w:val="ListLabel 86"/>
    <w:rsid w:val="00494D29"/>
  </w:style>
  <w:style w:type="character" w:customStyle="1" w:styleId="ListLabel87">
    <w:name w:val="ListLabel 87"/>
    <w:rsid w:val="00494D29"/>
  </w:style>
  <w:style w:type="character" w:customStyle="1" w:styleId="ListLabel88">
    <w:name w:val="ListLabel 88"/>
    <w:rsid w:val="00494D29"/>
  </w:style>
  <w:style w:type="character" w:customStyle="1" w:styleId="ListLabel89">
    <w:name w:val="ListLabel 89"/>
    <w:rsid w:val="00494D29"/>
  </w:style>
  <w:style w:type="character" w:customStyle="1" w:styleId="ListLabel90">
    <w:name w:val="ListLabel 90"/>
    <w:rsid w:val="00494D29"/>
  </w:style>
  <w:style w:type="character" w:customStyle="1" w:styleId="ListLabel91">
    <w:name w:val="ListLabel 91"/>
    <w:rsid w:val="00494D29"/>
  </w:style>
  <w:style w:type="character" w:customStyle="1" w:styleId="ListLabel92">
    <w:name w:val="ListLabel 92"/>
    <w:rsid w:val="00494D29"/>
  </w:style>
  <w:style w:type="character" w:customStyle="1" w:styleId="ListLabel93">
    <w:name w:val="ListLabel 93"/>
    <w:rsid w:val="00494D29"/>
  </w:style>
  <w:style w:type="character" w:customStyle="1" w:styleId="ListLabel94">
    <w:name w:val="ListLabel 94"/>
    <w:rsid w:val="00494D29"/>
  </w:style>
  <w:style w:type="character" w:customStyle="1" w:styleId="ListLabel95">
    <w:name w:val="ListLabel 95"/>
    <w:rsid w:val="00494D29"/>
  </w:style>
  <w:style w:type="character" w:customStyle="1" w:styleId="ListLabel96">
    <w:name w:val="ListLabel 96"/>
    <w:rsid w:val="00494D29"/>
    <w:rPr>
      <w:sz w:val="24"/>
    </w:rPr>
  </w:style>
  <w:style w:type="character" w:customStyle="1" w:styleId="ListLabel97">
    <w:name w:val="ListLabel 97"/>
    <w:rsid w:val="00494D29"/>
  </w:style>
  <w:style w:type="character" w:customStyle="1" w:styleId="ListLabel98">
    <w:name w:val="ListLabel 98"/>
    <w:rsid w:val="00494D29"/>
  </w:style>
  <w:style w:type="character" w:customStyle="1" w:styleId="ListLabel99">
    <w:name w:val="ListLabel 99"/>
    <w:rsid w:val="00494D29"/>
  </w:style>
  <w:style w:type="character" w:customStyle="1" w:styleId="ListLabel100">
    <w:name w:val="ListLabel 100"/>
    <w:rsid w:val="00494D29"/>
  </w:style>
  <w:style w:type="character" w:customStyle="1" w:styleId="ListLabel101">
    <w:name w:val="ListLabel 101"/>
    <w:rsid w:val="00494D29"/>
  </w:style>
  <w:style w:type="character" w:customStyle="1" w:styleId="ListLabel102">
    <w:name w:val="ListLabel 102"/>
    <w:rsid w:val="00494D29"/>
  </w:style>
  <w:style w:type="character" w:customStyle="1" w:styleId="ListLabel103">
    <w:name w:val="ListLabel 103"/>
    <w:rsid w:val="00494D29"/>
  </w:style>
  <w:style w:type="character" w:customStyle="1" w:styleId="ListLabel104">
    <w:name w:val="ListLabel 104"/>
    <w:rsid w:val="00494D29"/>
  </w:style>
  <w:style w:type="character" w:customStyle="1" w:styleId="ListLabel105">
    <w:name w:val="ListLabel 105"/>
    <w:rsid w:val="00494D29"/>
  </w:style>
  <w:style w:type="character" w:customStyle="1" w:styleId="ListLabel106">
    <w:name w:val="ListLabel 106"/>
    <w:rsid w:val="00494D29"/>
  </w:style>
  <w:style w:type="character" w:customStyle="1" w:styleId="ListLabel107">
    <w:name w:val="ListLabel 107"/>
    <w:rsid w:val="00494D29"/>
  </w:style>
  <w:style w:type="character" w:customStyle="1" w:styleId="ListLabel108">
    <w:name w:val="ListLabel 108"/>
    <w:rsid w:val="00494D29"/>
  </w:style>
  <w:style w:type="character" w:customStyle="1" w:styleId="ListLabel109">
    <w:name w:val="ListLabel 109"/>
    <w:rsid w:val="00494D29"/>
  </w:style>
  <w:style w:type="character" w:customStyle="1" w:styleId="ListLabel110">
    <w:name w:val="ListLabel 110"/>
    <w:rsid w:val="00494D29"/>
  </w:style>
  <w:style w:type="character" w:customStyle="1" w:styleId="ListLabel111">
    <w:name w:val="ListLabel 111"/>
    <w:rsid w:val="00494D29"/>
  </w:style>
  <w:style w:type="character" w:customStyle="1" w:styleId="ListLabel112">
    <w:name w:val="ListLabel 112"/>
    <w:rsid w:val="00494D29"/>
  </w:style>
  <w:style w:type="character" w:customStyle="1" w:styleId="ListLabel113">
    <w:name w:val="ListLabel 113"/>
    <w:rsid w:val="00494D29"/>
  </w:style>
  <w:style w:type="character" w:customStyle="1" w:styleId="ListLabel114">
    <w:name w:val="ListLabel 114"/>
    <w:rsid w:val="00494D29"/>
    <w:rPr>
      <w:sz w:val="24"/>
    </w:rPr>
  </w:style>
  <w:style w:type="character" w:customStyle="1" w:styleId="ListLabel115">
    <w:name w:val="ListLabel 115"/>
    <w:rsid w:val="00494D29"/>
  </w:style>
  <w:style w:type="character" w:customStyle="1" w:styleId="ListLabel116">
    <w:name w:val="ListLabel 116"/>
    <w:rsid w:val="00494D29"/>
  </w:style>
  <w:style w:type="character" w:customStyle="1" w:styleId="ListLabel117">
    <w:name w:val="ListLabel 117"/>
    <w:rsid w:val="00494D29"/>
  </w:style>
  <w:style w:type="character" w:customStyle="1" w:styleId="ListLabel118">
    <w:name w:val="ListLabel 118"/>
    <w:rsid w:val="00494D29"/>
  </w:style>
  <w:style w:type="character" w:customStyle="1" w:styleId="ListLabel119">
    <w:name w:val="ListLabel 119"/>
    <w:rsid w:val="00494D29"/>
  </w:style>
  <w:style w:type="character" w:customStyle="1" w:styleId="ListLabel120">
    <w:name w:val="ListLabel 120"/>
    <w:rsid w:val="00494D29"/>
  </w:style>
  <w:style w:type="character" w:customStyle="1" w:styleId="ListLabel121">
    <w:name w:val="ListLabel 121"/>
    <w:rsid w:val="00494D29"/>
  </w:style>
  <w:style w:type="character" w:customStyle="1" w:styleId="ListLabel122">
    <w:name w:val="ListLabel 122"/>
    <w:rsid w:val="00494D29"/>
  </w:style>
  <w:style w:type="character" w:customStyle="1" w:styleId="ListLabel123">
    <w:name w:val="ListLabel 123"/>
    <w:rsid w:val="00494D29"/>
  </w:style>
  <w:style w:type="character" w:customStyle="1" w:styleId="ListLabel124">
    <w:name w:val="ListLabel 124"/>
    <w:rsid w:val="00494D29"/>
  </w:style>
  <w:style w:type="character" w:customStyle="1" w:styleId="ListLabel125">
    <w:name w:val="ListLabel 125"/>
    <w:rsid w:val="00494D29"/>
  </w:style>
  <w:style w:type="character" w:customStyle="1" w:styleId="ListLabel126">
    <w:name w:val="ListLabel 126"/>
    <w:rsid w:val="00494D29"/>
  </w:style>
  <w:style w:type="character" w:customStyle="1" w:styleId="ListLabel127">
    <w:name w:val="ListLabel 127"/>
    <w:rsid w:val="00494D29"/>
  </w:style>
  <w:style w:type="character" w:customStyle="1" w:styleId="ListLabel128">
    <w:name w:val="ListLabel 128"/>
    <w:rsid w:val="00494D29"/>
  </w:style>
  <w:style w:type="character" w:customStyle="1" w:styleId="ListLabel129">
    <w:name w:val="ListLabel 129"/>
    <w:rsid w:val="00494D29"/>
  </w:style>
  <w:style w:type="character" w:customStyle="1" w:styleId="ListLabel130">
    <w:name w:val="ListLabel 130"/>
    <w:rsid w:val="00494D29"/>
  </w:style>
  <w:style w:type="character" w:customStyle="1" w:styleId="ListLabel131">
    <w:name w:val="ListLabel 131"/>
    <w:rsid w:val="00494D29"/>
  </w:style>
  <w:style w:type="character" w:customStyle="1" w:styleId="ListLabel132">
    <w:name w:val="ListLabel 132"/>
    <w:rsid w:val="00494D29"/>
  </w:style>
  <w:style w:type="character" w:customStyle="1" w:styleId="ListLabel133">
    <w:name w:val="ListLabel 133"/>
    <w:rsid w:val="00494D29"/>
  </w:style>
  <w:style w:type="character" w:customStyle="1" w:styleId="ListLabel134">
    <w:name w:val="ListLabel 134"/>
    <w:rsid w:val="00494D29"/>
  </w:style>
  <w:style w:type="character" w:customStyle="1" w:styleId="ListLabel135">
    <w:name w:val="ListLabel 135"/>
    <w:rsid w:val="00494D29"/>
  </w:style>
  <w:style w:type="character" w:customStyle="1" w:styleId="ListLabel136">
    <w:name w:val="ListLabel 136"/>
    <w:rsid w:val="00494D29"/>
  </w:style>
  <w:style w:type="character" w:customStyle="1" w:styleId="ListLabel137">
    <w:name w:val="ListLabel 137"/>
    <w:rsid w:val="00494D29"/>
  </w:style>
  <w:style w:type="character" w:customStyle="1" w:styleId="ListLabel138">
    <w:name w:val="ListLabel 138"/>
    <w:rsid w:val="00494D29"/>
  </w:style>
  <w:style w:type="character" w:customStyle="1" w:styleId="ListLabel139">
    <w:name w:val="ListLabel 139"/>
    <w:rsid w:val="00494D29"/>
  </w:style>
  <w:style w:type="character" w:customStyle="1" w:styleId="ListLabel140">
    <w:name w:val="ListLabel 140"/>
    <w:rsid w:val="00494D29"/>
  </w:style>
  <w:style w:type="character" w:customStyle="1" w:styleId="ListLabel141">
    <w:name w:val="ListLabel 141"/>
    <w:rsid w:val="00494D29"/>
  </w:style>
  <w:style w:type="character" w:customStyle="1" w:styleId="ListLabel142">
    <w:name w:val="ListLabel 142"/>
    <w:rsid w:val="00494D29"/>
  </w:style>
  <w:style w:type="character" w:customStyle="1" w:styleId="ListLabel143">
    <w:name w:val="ListLabel 143"/>
    <w:rsid w:val="00494D29"/>
  </w:style>
  <w:style w:type="character" w:customStyle="1" w:styleId="ListLabel144">
    <w:name w:val="ListLabel 144"/>
    <w:rsid w:val="00494D29"/>
  </w:style>
  <w:style w:type="character" w:customStyle="1" w:styleId="ListLabel145">
    <w:name w:val="ListLabel 145"/>
    <w:rsid w:val="00494D29"/>
  </w:style>
  <w:style w:type="character" w:customStyle="1" w:styleId="ListLabel146">
    <w:name w:val="ListLabel 146"/>
    <w:rsid w:val="00494D29"/>
  </w:style>
  <w:style w:type="character" w:customStyle="1" w:styleId="ListLabel147">
    <w:name w:val="ListLabel 147"/>
    <w:rsid w:val="00494D29"/>
  </w:style>
  <w:style w:type="character" w:customStyle="1" w:styleId="ListLabel148">
    <w:name w:val="ListLabel 148"/>
    <w:rsid w:val="00494D29"/>
  </w:style>
  <w:style w:type="character" w:customStyle="1" w:styleId="ListLabel149">
    <w:name w:val="ListLabel 149"/>
    <w:rsid w:val="00494D29"/>
  </w:style>
  <w:style w:type="character" w:customStyle="1" w:styleId="ListLabel150">
    <w:name w:val="ListLabel 150"/>
    <w:rsid w:val="00494D29"/>
    <w:rPr>
      <w:sz w:val="24"/>
    </w:rPr>
  </w:style>
  <w:style w:type="character" w:customStyle="1" w:styleId="ListLabel151">
    <w:name w:val="ListLabel 151"/>
    <w:rsid w:val="00494D29"/>
  </w:style>
  <w:style w:type="character" w:customStyle="1" w:styleId="ListLabel152">
    <w:name w:val="ListLabel 152"/>
    <w:rsid w:val="00494D29"/>
  </w:style>
  <w:style w:type="character" w:customStyle="1" w:styleId="ListLabel153">
    <w:name w:val="ListLabel 153"/>
    <w:rsid w:val="00494D29"/>
  </w:style>
  <w:style w:type="character" w:customStyle="1" w:styleId="ListLabel154">
    <w:name w:val="ListLabel 154"/>
    <w:rsid w:val="00494D29"/>
  </w:style>
  <w:style w:type="character" w:customStyle="1" w:styleId="ListLabel155">
    <w:name w:val="ListLabel 155"/>
    <w:rsid w:val="00494D29"/>
  </w:style>
  <w:style w:type="character" w:customStyle="1" w:styleId="ListLabel156">
    <w:name w:val="ListLabel 156"/>
    <w:rsid w:val="00494D29"/>
  </w:style>
  <w:style w:type="character" w:customStyle="1" w:styleId="ListLabel157">
    <w:name w:val="ListLabel 157"/>
    <w:rsid w:val="00494D29"/>
  </w:style>
  <w:style w:type="character" w:customStyle="1" w:styleId="ListLabel158">
    <w:name w:val="ListLabel 158"/>
    <w:rsid w:val="00494D29"/>
  </w:style>
  <w:style w:type="character" w:customStyle="1" w:styleId="ListLabel159">
    <w:name w:val="ListLabel 159"/>
    <w:rsid w:val="00494D29"/>
    <w:rPr>
      <w:sz w:val="24"/>
    </w:rPr>
  </w:style>
  <w:style w:type="character" w:customStyle="1" w:styleId="ListLabel160">
    <w:name w:val="ListLabel 160"/>
    <w:rsid w:val="00494D29"/>
  </w:style>
  <w:style w:type="character" w:customStyle="1" w:styleId="ListLabel161">
    <w:name w:val="ListLabel 161"/>
    <w:rsid w:val="00494D29"/>
  </w:style>
  <w:style w:type="character" w:customStyle="1" w:styleId="ListLabel162">
    <w:name w:val="ListLabel 162"/>
    <w:rsid w:val="00494D29"/>
  </w:style>
  <w:style w:type="character" w:customStyle="1" w:styleId="ListLabel163">
    <w:name w:val="ListLabel 163"/>
    <w:rsid w:val="00494D29"/>
  </w:style>
  <w:style w:type="character" w:customStyle="1" w:styleId="ListLabel164">
    <w:name w:val="ListLabel 164"/>
    <w:rsid w:val="00494D29"/>
  </w:style>
  <w:style w:type="character" w:customStyle="1" w:styleId="ListLabel165">
    <w:name w:val="ListLabel 165"/>
    <w:rsid w:val="00494D29"/>
  </w:style>
  <w:style w:type="character" w:customStyle="1" w:styleId="ListLabel166">
    <w:name w:val="ListLabel 166"/>
    <w:rsid w:val="00494D29"/>
  </w:style>
  <w:style w:type="character" w:customStyle="1" w:styleId="ListLabel167">
    <w:name w:val="ListLabel 167"/>
    <w:rsid w:val="00494D29"/>
  </w:style>
  <w:style w:type="character" w:customStyle="1" w:styleId="ListLabel168">
    <w:name w:val="ListLabel 168"/>
    <w:rsid w:val="00494D29"/>
    <w:rPr>
      <w:sz w:val="24"/>
    </w:rPr>
  </w:style>
  <w:style w:type="character" w:customStyle="1" w:styleId="ListLabel169">
    <w:name w:val="ListLabel 169"/>
    <w:rsid w:val="00494D29"/>
  </w:style>
  <w:style w:type="character" w:customStyle="1" w:styleId="ListLabel170">
    <w:name w:val="ListLabel 170"/>
    <w:rsid w:val="00494D29"/>
  </w:style>
  <w:style w:type="character" w:customStyle="1" w:styleId="ListLabel171">
    <w:name w:val="ListLabel 171"/>
    <w:rsid w:val="00494D29"/>
  </w:style>
  <w:style w:type="character" w:customStyle="1" w:styleId="ListLabel172">
    <w:name w:val="ListLabel 172"/>
    <w:rsid w:val="00494D29"/>
  </w:style>
  <w:style w:type="character" w:customStyle="1" w:styleId="ListLabel173">
    <w:name w:val="ListLabel 173"/>
    <w:rsid w:val="00494D29"/>
  </w:style>
  <w:style w:type="character" w:customStyle="1" w:styleId="ListLabel174">
    <w:name w:val="ListLabel 174"/>
    <w:rsid w:val="00494D29"/>
  </w:style>
  <w:style w:type="character" w:customStyle="1" w:styleId="ListLabel175">
    <w:name w:val="ListLabel 175"/>
    <w:rsid w:val="00494D29"/>
  </w:style>
  <w:style w:type="character" w:customStyle="1" w:styleId="ListLabel176">
    <w:name w:val="ListLabel 176"/>
    <w:rsid w:val="00494D29"/>
  </w:style>
  <w:style w:type="character" w:customStyle="1" w:styleId="ListLabel177">
    <w:name w:val="ListLabel 177"/>
    <w:rsid w:val="00494D29"/>
  </w:style>
  <w:style w:type="character" w:customStyle="1" w:styleId="ListLabel178">
    <w:name w:val="ListLabel 178"/>
    <w:rsid w:val="00494D29"/>
  </w:style>
  <w:style w:type="character" w:customStyle="1" w:styleId="ListLabel179">
    <w:name w:val="ListLabel 179"/>
    <w:rsid w:val="00494D29"/>
  </w:style>
  <w:style w:type="character" w:customStyle="1" w:styleId="ListLabel180">
    <w:name w:val="ListLabel 180"/>
    <w:rsid w:val="00494D29"/>
  </w:style>
  <w:style w:type="character" w:customStyle="1" w:styleId="ListLabel181">
    <w:name w:val="ListLabel 181"/>
    <w:rsid w:val="00494D29"/>
  </w:style>
  <w:style w:type="character" w:customStyle="1" w:styleId="ListLabel182">
    <w:name w:val="ListLabel 182"/>
    <w:rsid w:val="00494D29"/>
  </w:style>
  <w:style w:type="character" w:customStyle="1" w:styleId="ListLabel183">
    <w:name w:val="ListLabel 183"/>
    <w:rsid w:val="00494D29"/>
  </w:style>
  <w:style w:type="character" w:customStyle="1" w:styleId="ListLabel184">
    <w:name w:val="ListLabel 184"/>
    <w:rsid w:val="00494D29"/>
  </w:style>
  <w:style w:type="character" w:customStyle="1" w:styleId="ListLabel185">
    <w:name w:val="ListLabel 185"/>
    <w:rsid w:val="00494D29"/>
  </w:style>
  <w:style w:type="character" w:customStyle="1" w:styleId="ListLabel186">
    <w:name w:val="ListLabel 186"/>
    <w:rsid w:val="00494D29"/>
    <w:rPr>
      <w:sz w:val="20"/>
    </w:rPr>
  </w:style>
  <w:style w:type="character" w:customStyle="1" w:styleId="ListLabel187">
    <w:name w:val="ListLabel 187"/>
    <w:rsid w:val="00494D29"/>
  </w:style>
  <w:style w:type="character" w:customStyle="1" w:styleId="ListLabel188">
    <w:name w:val="ListLabel 188"/>
    <w:rsid w:val="00494D29"/>
  </w:style>
  <w:style w:type="character" w:customStyle="1" w:styleId="ListLabel189">
    <w:name w:val="ListLabel 189"/>
    <w:rsid w:val="00494D29"/>
  </w:style>
  <w:style w:type="character" w:customStyle="1" w:styleId="ListLabel190">
    <w:name w:val="ListLabel 190"/>
    <w:rsid w:val="00494D29"/>
  </w:style>
  <w:style w:type="character" w:customStyle="1" w:styleId="ListLabel191">
    <w:name w:val="ListLabel 191"/>
    <w:rsid w:val="00494D29"/>
  </w:style>
  <w:style w:type="character" w:customStyle="1" w:styleId="ListLabel192">
    <w:name w:val="ListLabel 192"/>
    <w:rsid w:val="00494D29"/>
  </w:style>
  <w:style w:type="character" w:customStyle="1" w:styleId="ListLabel193">
    <w:name w:val="ListLabel 193"/>
    <w:rsid w:val="00494D29"/>
  </w:style>
  <w:style w:type="character" w:customStyle="1" w:styleId="ListLabel194">
    <w:name w:val="ListLabel 194"/>
    <w:rsid w:val="00494D29"/>
  </w:style>
  <w:style w:type="character" w:customStyle="1" w:styleId="ListLabel195">
    <w:name w:val="ListLabel 195"/>
    <w:rsid w:val="00494D29"/>
    <w:rPr>
      <w:sz w:val="20"/>
    </w:rPr>
  </w:style>
  <w:style w:type="character" w:customStyle="1" w:styleId="ListLabel196">
    <w:name w:val="ListLabel 196"/>
    <w:rsid w:val="00494D29"/>
  </w:style>
  <w:style w:type="character" w:customStyle="1" w:styleId="ListLabel197">
    <w:name w:val="ListLabel 197"/>
    <w:rsid w:val="00494D29"/>
  </w:style>
  <w:style w:type="character" w:customStyle="1" w:styleId="ListLabel198">
    <w:name w:val="ListLabel 198"/>
    <w:rsid w:val="00494D29"/>
  </w:style>
  <w:style w:type="character" w:customStyle="1" w:styleId="ListLabel199">
    <w:name w:val="ListLabel 199"/>
    <w:rsid w:val="00494D29"/>
  </w:style>
  <w:style w:type="character" w:customStyle="1" w:styleId="ListLabel200">
    <w:name w:val="ListLabel 200"/>
    <w:rsid w:val="00494D29"/>
  </w:style>
  <w:style w:type="character" w:customStyle="1" w:styleId="ListLabel201">
    <w:name w:val="ListLabel 201"/>
    <w:rsid w:val="00494D29"/>
  </w:style>
  <w:style w:type="character" w:customStyle="1" w:styleId="ListLabel202">
    <w:name w:val="ListLabel 202"/>
    <w:rsid w:val="00494D29"/>
  </w:style>
  <w:style w:type="character" w:customStyle="1" w:styleId="ListLabel203">
    <w:name w:val="ListLabel 203"/>
    <w:rsid w:val="00494D29"/>
  </w:style>
  <w:style w:type="character" w:customStyle="1" w:styleId="ListLabel204">
    <w:name w:val="ListLabel 204"/>
    <w:rsid w:val="00494D29"/>
  </w:style>
  <w:style w:type="character" w:customStyle="1" w:styleId="ListLabel205">
    <w:name w:val="ListLabel 205"/>
    <w:rsid w:val="00494D29"/>
  </w:style>
  <w:style w:type="character" w:customStyle="1" w:styleId="ListLabel206">
    <w:name w:val="ListLabel 206"/>
    <w:rsid w:val="00494D29"/>
  </w:style>
  <w:style w:type="character" w:customStyle="1" w:styleId="ListLabel207">
    <w:name w:val="ListLabel 207"/>
    <w:rsid w:val="00494D29"/>
  </w:style>
  <w:style w:type="character" w:customStyle="1" w:styleId="ListLabel208">
    <w:name w:val="ListLabel 208"/>
    <w:rsid w:val="00494D29"/>
  </w:style>
  <w:style w:type="character" w:customStyle="1" w:styleId="ListLabel209">
    <w:name w:val="ListLabel 209"/>
    <w:rsid w:val="00494D29"/>
  </w:style>
  <w:style w:type="character" w:customStyle="1" w:styleId="ListLabel210">
    <w:name w:val="ListLabel 210"/>
    <w:rsid w:val="00494D29"/>
  </w:style>
  <w:style w:type="character" w:customStyle="1" w:styleId="ListLabel211">
    <w:name w:val="ListLabel 211"/>
    <w:rsid w:val="00494D29"/>
  </w:style>
  <w:style w:type="character" w:customStyle="1" w:styleId="ListLabel212">
    <w:name w:val="ListLabel 212"/>
    <w:rsid w:val="00494D29"/>
  </w:style>
  <w:style w:type="character" w:customStyle="1" w:styleId="ListLabel213">
    <w:name w:val="ListLabel 213"/>
    <w:rsid w:val="00494D29"/>
  </w:style>
  <w:style w:type="character" w:customStyle="1" w:styleId="ListLabel214">
    <w:name w:val="ListLabel 214"/>
    <w:rsid w:val="00494D29"/>
  </w:style>
  <w:style w:type="character" w:customStyle="1" w:styleId="ListLabel215">
    <w:name w:val="ListLabel 215"/>
    <w:rsid w:val="00494D29"/>
  </w:style>
  <w:style w:type="character" w:customStyle="1" w:styleId="ListLabel216">
    <w:name w:val="ListLabel 216"/>
    <w:rsid w:val="00494D29"/>
  </w:style>
  <w:style w:type="character" w:customStyle="1" w:styleId="ListLabel217">
    <w:name w:val="ListLabel 217"/>
    <w:rsid w:val="00494D29"/>
  </w:style>
  <w:style w:type="character" w:customStyle="1" w:styleId="ListLabel218">
    <w:name w:val="ListLabel 218"/>
    <w:rsid w:val="00494D29"/>
  </w:style>
  <w:style w:type="character" w:customStyle="1" w:styleId="ListLabel219">
    <w:name w:val="ListLabel 219"/>
    <w:rsid w:val="00494D29"/>
  </w:style>
  <w:style w:type="character" w:customStyle="1" w:styleId="ListLabel220">
    <w:name w:val="ListLabel 220"/>
    <w:rsid w:val="00494D29"/>
  </w:style>
  <w:style w:type="character" w:customStyle="1" w:styleId="ListLabel221">
    <w:name w:val="ListLabel 221"/>
    <w:rsid w:val="00494D29"/>
  </w:style>
  <w:style w:type="character" w:customStyle="1" w:styleId="ListLabel222">
    <w:name w:val="ListLabel 222"/>
    <w:rsid w:val="00494D29"/>
  </w:style>
  <w:style w:type="character" w:customStyle="1" w:styleId="ListLabel223">
    <w:name w:val="ListLabel 223"/>
    <w:rsid w:val="00494D29"/>
  </w:style>
  <w:style w:type="character" w:customStyle="1" w:styleId="ListLabel224">
    <w:name w:val="ListLabel 224"/>
    <w:rsid w:val="00494D29"/>
  </w:style>
  <w:style w:type="character" w:customStyle="1" w:styleId="ListLabel225">
    <w:name w:val="ListLabel 225"/>
    <w:rsid w:val="00494D29"/>
  </w:style>
  <w:style w:type="character" w:customStyle="1" w:styleId="ListLabel226">
    <w:name w:val="ListLabel 226"/>
    <w:rsid w:val="00494D29"/>
    <w:rPr>
      <w:b/>
      <w:sz w:val="20"/>
    </w:rPr>
  </w:style>
  <w:style w:type="character" w:customStyle="1" w:styleId="ListLabel227">
    <w:name w:val="ListLabel 227"/>
    <w:rsid w:val="00494D29"/>
  </w:style>
  <w:style w:type="character" w:customStyle="1" w:styleId="ListLabel228">
    <w:name w:val="ListLabel 228"/>
    <w:rsid w:val="00494D29"/>
  </w:style>
  <w:style w:type="character" w:customStyle="1" w:styleId="ListLabel229">
    <w:name w:val="ListLabel 229"/>
    <w:rsid w:val="00494D29"/>
  </w:style>
  <w:style w:type="character" w:customStyle="1" w:styleId="ListLabel230">
    <w:name w:val="ListLabel 230"/>
    <w:rsid w:val="00494D29"/>
  </w:style>
  <w:style w:type="character" w:customStyle="1" w:styleId="ListLabel231">
    <w:name w:val="ListLabel 231"/>
    <w:rsid w:val="00494D29"/>
  </w:style>
  <w:style w:type="character" w:customStyle="1" w:styleId="ListLabel232">
    <w:name w:val="ListLabel 232"/>
    <w:rsid w:val="00494D29"/>
  </w:style>
  <w:style w:type="character" w:customStyle="1" w:styleId="ListLabel233">
    <w:name w:val="ListLabel 233"/>
    <w:rsid w:val="00494D29"/>
  </w:style>
  <w:style w:type="character" w:customStyle="1" w:styleId="ListLabel234">
    <w:name w:val="ListLabel 234"/>
    <w:rsid w:val="00494D29"/>
  </w:style>
  <w:style w:type="character" w:customStyle="1" w:styleId="ListLabel235">
    <w:name w:val="ListLabel 235"/>
    <w:rsid w:val="00494D29"/>
    <w:rPr>
      <w:sz w:val="20"/>
    </w:rPr>
  </w:style>
  <w:style w:type="character" w:customStyle="1" w:styleId="ListLabel236">
    <w:name w:val="ListLabel 236"/>
    <w:rsid w:val="00494D29"/>
  </w:style>
  <w:style w:type="character" w:customStyle="1" w:styleId="ListLabel237">
    <w:name w:val="ListLabel 237"/>
    <w:rsid w:val="00494D29"/>
  </w:style>
  <w:style w:type="character" w:customStyle="1" w:styleId="ListLabel238">
    <w:name w:val="ListLabel 238"/>
    <w:rsid w:val="00494D29"/>
  </w:style>
  <w:style w:type="character" w:customStyle="1" w:styleId="ListLabel239">
    <w:name w:val="ListLabel 239"/>
    <w:rsid w:val="00494D29"/>
  </w:style>
  <w:style w:type="character" w:customStyle="1" w:styleId="ListLabel240">
    <w:name w:val="ListLabel 240"/>
    <w:rsid w:val="00494D29"/>
  </w:style>
  <w:style w:type="character" w:customStyle="1" w:styleId="ListLabel241">
    <w:name w:val="ListLabel 241"/>
    <w:rsid w:val="00494D29"/>
  </w:style>
  <w:style w:type="character" w:customStyle="1" w:styleId="ListLabel242">
    <w:name w:val="ListLabel 242"/>
    <w:rsid w:val="00494D29"/>
  </w:style>
  <w:style w:type="character" w:customStyle="1" w:styleId="ListLabel243">
    <w:name w:val="ListLabel 243"/>
    <w:rsid w:val="00494D29"/>
  </w:style>
  <w:style w:type="character" w:customStyle="1" w:styleId="ListLabel244">
    <w:name w:val="ListLabel 244"/>
    <w:rsid w:val="00494D29"/>
    <w:rPr>
      <w:sz w:val="20"/>
    </w:rPr>
  </w:style>
  <w:style w:type="character" w:customStyle="1" w:styleId="ListLabel245">
    <w:name w:val="ListLabel 245"/>
    <w:rsid w:val="00494D29"/>
  </w:style>
  <w:style w:type="character" w:customStyle="1" w:styleId="ListLabel246">
    <w:name w:val="ListLabel 246"/>
    <w:rsid w:val="00494D29"/>
  </w:style>
  <w:style w:type="character" w:customStyle="1" w:styleId="ListLabel247">
    <w:name w:val="ListLabel 247"/>
    <w:rsid w:val="00494D29"/>
  </w:style>
  <w:style w:type="character" w:customStyle="1" w:styleId="ListLabel248">
    <w:name w:val="ListLabel 248"/>
    <w:rsid w:val="00494D29"/>
  </w:style>
  <w:style w:type="character" w:customStyle="1" w:styleId="ListLabel249">
    <w:name w:val="ListLabel 249"/>
    <w:rsid w:val="00494D29"/>
  </w:style>
  <w:style w:type="character" w:customStyle="1" w:styleId="ListLabel250">
    <w:name w:val="ListLabel 250"/>
    <w:rsid w:val="00494D29"/>
  </w:style>
  <w:style w:type="character" w:customStyle="1" w:styleId="ListLabel251">
    <w:name w:val="ListLabel 251"/>
    <w:rsid w:val="00494D29"/>
  </w:style>
  <w:style w:type="character" w:customStyle="1" w:styleId="ListLabel252">
    <w:name w:val="ListLabel 252"/>
    <w:rsid w:val="00494D29"/>
  </w:style>
  <w:style w:type="character" w:customStyle="1" w:styleId="ListLabel253">
    <w:name w:val="ListLabel 253"/>
    <w:rsid w:val="00494D29"/>
    <w:rPr>
      <w:sz w:val="20"/>
    </w:rPr>
  </w:style>
  <w:style w:type="character" w:customStyle="1" w:styleId="ListLabel254">
    <w:name w:val="ListLabel 254"/>
    <w:rsid w:val="00494D29"/>
  </w:style>
  <w:style w:type="character" w:customStyle="1" w:styleId="ListLabel255">
    <w:name w:val="ListLabel 255"/>
    <w:rsid w:val="00494D29"/>
  </w:style>
  <w:style w:type="character" w:customStyle="1" w:styleId="ListLabel256">
    <w:name w:val="ListLabel 256"/>
    <w:rsid w:val="00494D29"/>
  </w:style>
  <w:style w:type="character" w:customStyle="1" w:styleId="ListLabel257">
    <w:name w:val="ListLabel 257"/>
    <w:rsid w:val="00494D29"/>
  </w:style>
  <w:style w:type="character" w:customStyle="1" w:styleId="ListLabel258">
    <w:name w:val="ListLabel 258"/>
    <w:rsid w:val="00494D29"/>
  </w:style>
  <w:style w:type="character" w:customStyle="1" w:styleId="ListLabel259">
    <w:name w:val="ListLabel 259"/>
    <w:rsid w:val="00494D29"/>
  </w:style>
  <w:style w:type="character" w:customStyle="1" w:styleId="ListLabel260">
    <w:name w:val="ListLabel 260"/>
    <w:rsid w:val="00494D29"/>
  </w:style>
  <w:style w:type="character" w:customStyle="1" w:styleId="ListLabel261">
    <w:name w:val="ListLabel 261"/>
    <w:rsid w:val="00494D29"/>
  </w:style>
  <w:style w:type="character" w:customStyle="1" w:styleId="ListLabel262">
    <w:name w:val="ListLabel 262"/>
    <w:rsid w:val="00494D29"/>
    <w:rPr>
      <w:sz w:val="20"/>
    </w:rPr>
  </w:style>
  <w:style w:type="character" w:customStyle="1" w:styleId="ListLabel263">
    <w:name w:val="ListLabel 263"/>
    <w:rsid w:val="00494D29"/>
  </w:style>
  <w:style w:type="character" w:customStyle="1" w:styleId="ListLabel264">
    <w:name w:val="ListLabel 264"/>
    <w:rsid w:val="00494D29"/>
  </w:style>
  <w:style w:type="character" w:customStyle="1" w:styleId="ListLabel265">
    <w:name w:val="ListLabel 265"/>
    <w:rsid w:val="00494D29"/>
  </w:style>
  <w:style w:type="character" w:customStyle="1" w:styleId="ListLabel266">
    <w:name w:val="ListLabel 266"/>
    <w:rsid w:val="00494D29"/>
  </w:style>
  <w:style w:type="character" w:customStyle="1" w:styleId="ListLabel267">
    <w:name w:val="ListLabel 267"/>
    <w:rsid w:val="00494D29"/>
  </w:style>
  <w:style w:type="character" w:customStyle="1" w:styleId="ListLabel268">
    <w:name w:val="ListLabel 268"/>
    <w:rsid w:val="00494D29"/>
  </w:style>
  <w:style w:type="character" w:customStyle="1" w:styleId="ListLabel269">
    <w:name w:val="ListLabel 269"/>
    <w:rsid w:val="00494D29"/>
  </w:style>
  <w:style w:type="character" w:customStyle="1" w:styleId="ListLabel270">
    <w:name w:val="ListLabel 270"/>
    <w:rsid w:val="00494D29"/>
  </w:style>
  <w:style w:type="character" w:customStyle="1" w:styleId="ListLabel271">
    <w:name w:val="ListLabel 271"/>
    <w:rsid w:val="00494D29"/>
    <w:rPr>
      <w:sz w:val="20"/>
    </w:rPr>
  </w:style>
  <w:style w:type="character" w:customStyle="1" w:styleId="ListLabel272">
    <w:name w:val="ListLabel 272"/>
    <w:rsid w:val="00494D29"/>
  </w:style>
  <w:style w:type="character" w:customStyle="1" w:styleId="ListLabel273">
    <w:name w:val="ListLabel 273"/>
    <w:rsid w:val="00494D29"/>
  </w:style>
  <w:style w:type="character" w:customStyle="1" w:styleId="ListLabel274">
    <w:name w:val="ListLabel 274"/>
    <w:rsid w:val="00494D29"/>
  </w:style>
  <w:style w:type="character" w:customStyle="1" w:styleId="ListLabel275">
    <w:name w:val="ListLabel 275"/>
    <w:rsid w:val="00494D29"/>
  </w:style>
  <w:style w:type="character" w:customStyle="1" w:styleId="ListLabel276">
    <w:name w:val="ListLabel 276"/>
    <w:rsid w:val="00494D29"/>
  </w:style>
  <w:style w:type="character" w:customStyle="1" w:styleId="ListLabel277">
    <w:name w:val="ListLabel 277"/>
    <w:rsid w:val="00494D29"/>
  </w:style>
  <w:style w:type="character" w:customStyle="1" w:styleId="ListLabel278">
    <w:name w:val="ListLabel 278"/>
    <w:rsid w:val="00494D29"/>
  </w:style>
  <w:style w:type="character" w:customStyle="1" w:styleId="ListLabel279">
    <w:name w:val="ListLabel 279"/>
    <w:rsid w:val="00494D29"/>
  </w:style>
  <w:style w:type="character" w:customStyle="1" w:styleId="ListLabel280">
    <w:name w:val="ListLabel 280"/>
    <w:rsid w:val="00494D29"/>
    <w:rPr>
      <w:sz w:val="20"/>
    </w:rPr>
  </w:style>
  <w:style w:type="character" w:customStyle="1" w:styleId="ListLabel281">
    <w:name w:val="ListLabel 281"/>
    <w:rsid w:val="00494D29"/>
  </w:style>
  <w:style w:type="character" w:customStyle="1" w:styleId="ListLabel282">
    <w:name w:val="ListLabel 282"/>
    <w:rsid w:val="00494D29"/>
  </w:style>
  <w:style w:type="character" w:customStyle="1" w:styleId="ListLabel283">
    <w:name w:val="ListLabel 283"/>
    <w:rsid w:val="00494D29"/>
  </w:style>
  <w:style w:type="character" w:customStyle="1" w:styleId="ListLabel284">
    <w:name w:val="ListLabel 284"/>
    <w:rsid w:val="00494D29"/>
  </w:style>
  <w:style w:type="character" w:customStyle="1" w:styleId="ListLabel285">
    <w:name w:val="ListLabel 285"/>
    <w:rsid w:val="00494D29"/>
  </w:style>
  <w:style w:type="character" w:customStyle="1" w:styleId="ListLabel286">
    <w:name w:val="ListLabel 286"/>
    <w:rsid w:val="00494D29"/>
  </w:style>
  <w:style w:type="character" w:customStyle="1" w:styleId="ListLabel287">
    <w:name w:val="ListLabel 287"/>
    <w:rsid w:val="00494D29"/>
  </w:style>
  <w:style w:type="character" w:customStyle="1" w:styleId="ListLabel288">
    <w:name w:val="ListLabel 288"/>
    <w:rsid w:val="00494D29"/>
  </w:style>
  <w:style w:type="character" w:customStyle="1" w:styleId="ListLabel289">
    <w:name w:val="ListLabel 289"/>
    <w:rsid w:val="00494D29"/>
    <w:rPr>
      <w:b/>
      <w:color w:val="00000A"/>
      <w:sz w:val="20"/>
    </w:rPr>
  </w:style>
  <w:style w:type="character" w:customStyle="1" w:styleId="ListLabel290">
    <w:name w:val="ListLabel 290"/>
    <w:rsid w:val="00494D29"/>
  </w:style>
  <w:style w:type="character" w:customStyle="1" w:styleId="ListLabel291">
    <w:name w:val="ListLabel 291"/>
    <w:rsid w:val="00494D29"/>
  </w:style>
  <w:style w:type="character" w:customStyle="1" w:styleId="ListLabel292">
    <w:name w:val="ListLabel 292"/>
    <w:rsid w:val="00494D29"/>
  </w:style>
  <w:style w:type="character" w:customStyle="1" w:styleId="ListLabel293">
    <w:name w:val="ListLabel 293"/>
    <w:rsid w:val="00494D29"/>
  </w:style>
  <w:style w:type="character" w:customStyle="1" w:styleId="ListLabel294">
    <w:name w:val="ListLabel 294"/>
    <w:rsid w:val="00494D29"/>
  </w:style>
  <w:style w:type="character" w:customStyle="1" w:styleId="ListLabel295">
    <w:name w:val="ListLabel 295"/>
    <w:rsid w:val="00494D29"/>
  </w:style>
  <w:style w:type="character" w:customStyle="1" w:styleId="ListLabel296">
    <w:name w:val="ListLabel 296"/>
    <w:rsid w:val="00494D29"/>
  </w:style>
  <w:style w:type="character" w:customStyle="1" w:styleId="ListLabel297">
    <w:name w:val="ListLabel 297"/>
    <w:rsid w:val="00494D29"/>
  </w:style>
  <w:style w:type="character" w:customStyle="1" w:styleId="ListLabel298">
    <w:name w:val="ListLabel 298"/>
    <w:rsid w:val="00494D29"/>
    <w:rPr>
      <w:b/>
      <w:color w:val="00000A"/>
      <w:sz w:val="20"/>
    </w:rPr>
  </w:style>
  <w:style w:type="character" w:customStyle="1" w:styleId="Bullets">
    <w:name w:val="Bullets"/>
    <w:rsid w:val="00494D29"/>
    <w:rPr>
      <w:rFonts w:ascii="OpenSymbol" w:hAnsi="OpenSymbol"/>
    </w:rPr>
  </w:style>
  <w:style w:type="character" w:customStyle="1" w:styleId="StrongEmphasis">
    <w:name w:val="Strong Emphasis"/>
    <w:rsid w:val="00494D29"/>
    <w:rPr>
      <w:b/>
    </w:rPr>
  </w:style>
  <w:style w:type="character" w:customStyle="1" w:styleId="ListLabel299">
    <w:name w:val="ListLabel 299"/>
    <w:rsid w:val="00494D29"/>
    <w:rPr>
      <w:sz w:val="20"/>
    </w:rPr>
  </w:style>
  <w:style w:type="character" w:customStyle="1" w:styleId="ListLabel300">
    <w:name w:val="ListLabel 300"/>
    <w:rsid w:val="00494D29"/>
  </w:style>
  <w:style w:type="character" w:customStyle="1" w:styleId="ListLabel301">
    <w:name w:val="ListLabel 301"/>
    <w:rsid w:val="00494D29"/>
  </w:style>
  <w:style w:type="character" w:customStyle="1" w:styleId="ListLabel302">
    <w:name w:val="ListLabel 302"/>
    <w:rsid w:val="00494D29"/>
  </w:style>
  <w:style w:type="character" w:customStyle="1" w:styleId="ListLabel303">
    <w:name w:val="ListLabel 303"/>
    <w:rsid w:val="00494D29"/>
  </w:style>
  <w:style w:type="character" w:customStyle="1" w:styleId="ListLabel304">
    <w:name w:val="ListLabel 304"/>
    <w:rsid w:val="00494D29"/>
  </w:style>
  <w:style w:type="character" w:customStyle="1" w:styleId="ListLabel305">
    <w:name w:val="ListLabel 305"/>
    <w:rsid w:val="00494D29"/>
  </w:style>
  <w:style w:type="character" w:customStyle="1" w:styleId="ListLabel306">
    <w:name w:val="ListLabel 306"/>
    <w:rsid w:val="00494D29"/>
  </w:style>
  <w:style w:type="character" w:customStyle="1" w:styleId="ListLabel307">
    <w:name w:val="ListLabel 307"/>
    <w:rsid w:val="00494D29"/>
  </w:style>
  <w:style w:type="character" w:customStyle="1" w:styleId="ListLabel308">
    <w:name w:val="ListLabel 308"/>
    <w:rsid w:val="00494D29"/>
    <w:rPr>
      <w:sz w:val="20"/>
    </w:rPr>
  </w:style>
  <w:style w:type="character" w:customStyle="1" w:styleId="ListLabel309">
    <w:name w:val="ListLabel 309"/>
    <w:rsid w:val="00494D29"/>
    <w:rPr>
      <w:sz w:val="20"/>
    </w:rPr>
  </w:style>
  <w:style w:type="character" w:customStyle="1" w:styleId="ListLabel310">
    <w:name w:val="ListLabel 310"/>
    <w:rsid w:val="00494D29"/>
  </w:style>
  <w:style w:type="character" w:customStyle="1" w:styleId="ListLabel311">
    <w:name w:val="ListLabel 311"/>
    <w:rsid w:val="00494D29"/>
  </w:style>
  <w:style w:type="character" w:customStyle="1" w:styleId="ListLabel312">
    <w:name w:val="ListLabel 312"/>
    <w:rsid w:val="00494D29"/>
  </w:style>
  <w:style w:type="character" w:customStyle="1" w:styleId="ListLabel313">
    <w:name w:val="ListLabel 313"/>
    <w:rsid w:val="00494D29"/>
  </w:style>
  <w:style w:type="character" w:customStyle="1" w:styleId="ListLabel314">
    <w:name w:val="ListLabel 314"/>
    <w:rsid w:val="00494D29"/>
  </w:style>
  <w:style w:type="character" w:customStyle="1" w:styleId="ListLabel315">
    <w:name w:val="ListLabel 315"/>
    <w:rsid w:val="00494D29"/>
  </w:style>
  <w:style w:type="character" w:customStyle="1" w:styleId="ListLabel316">
    <w:name w:val="ListLabel 316"/>
    <w:rsid w:val="00494D29"/>
  </w:style>
  <w:style w:type="character" w:customStyle="1" w:styleId="ListLabel317">
    <w:name w:val="ListLabel 317"/>
    <w:rsid w:val="00494D29"/>
  </w:style>
  <w:style w:type="character" w:customStyle="1" w:styleId="ListLabel318">
    <w:name w:val="ListLabel 318"/>
    <w:rsid w:val="00494D29"/>
    <w:rPr>
      <w:sz w:val="20"/>
    </w:rPr>
  </w:style>
  <w:style w:type="character" w:customStyle="1" w:styleId="ListLabel319">
    <w:name w:val="ListLabel 319"/>
    <w:rsid w:val="00494D29"/>
  </w:style>
  <w:style w:type="character" w:customStyle="1" w:styleId="ListLabel320">
    <w:name w:val="ListLabel 320"/>
    <w:rsid w:val="00494D29"/>
  </w:style>
  <w:style w:type="character" w:customStyle="1" w:styleId="ListLabel321">
    <w:name w:val="ListLabel 321"/>
    <w:rsid w:val="00494D29"/>
  </w:style>
  <w:style w:type="character" w:customStyle="1" w:styleId="ListLabel322">
    <w:name w:val="ListLabel 322"/>
    <w:rsid w:val="00494D29"/>
  </w:style>
  <w:style w:type="character" w:customStyle="1" w:styleId="ListLabel323">
    <w:name w:val="ListLabel 323"/>
    <w:rsid w:val="00494D29"/>
  </w:style>
  <w:style w:type="character" w:customStyle="1" w:styleId="ListLabel324">
    <w:name w:val="ListLabel 324"/>
    <w:rsid w:val="00494D29"/>
  </w:style>
  <w:style w:type="character" w:customStyle="1" w:styleId="ListLabel325">
    <w:name w:val="ListLabel 325"/>
    <w:rsid w:val="00494D29"/>
  </w:style>
  <w:style w:type="character" w:customStyle="1" w:styleId="ListLabel326">
    <w:name w:val="ListLabel 326"/>
    <w:rsid w:val="00494D29"/>
  </w:style>
  <w:style w:type="character" w:customStyle="1" w:styleId="ListLabel327">
    <w:name w:val="ListLabel 327"/>
    <w:rsid w:val="00494D29"/>
    <w:rPr>
      <w:b/>
      <w:sz w:val="20"/>
    </w:rPr>
  </w:style>
  <w:style w:type="character" w:customStyle="1" w:styleId="ListLabel328">
    <w:name w:val="ListLabel 328"/>
    <w:rsid w:val="00494D29"/>
  </w:style>
  <w:style w:type="character" w:customStyle="1" w:styleId="ListLabel329">
    <w:name w:val="ListLabel 329"/>
    <w:rsid w:val="00494D29"/>
  </w:style>
  <w:style w:type="character" w:customStyle="1" w:styleId="ListLabel330">
    <w:name w:val="ListLabel 330"/>
    <w:rsid w:val="00494D29"/>
  </w:style>
  <w:style w:type="character" w:customStyle="1" w:styleId="ListLabel331">
    <w:name w:val="ListLabel 331"/>
    <w:rsid w:val="00494D29"/>
  </w:style>
  <w:style w:type="character" w:customStyle="1" w:styleId="ListLabel332">
    <w:name w:val="ListLabel 332"/>
    <w:rsid w:val="00494D29"/>
  </w:style>
  <w:style w:type="character" w:customStyle="1" w:styleId="ListLabel333">
    <w:name w:val="ListLabel 333"/>
    <w:rsid w:val="00494D29"/>
  </w:style>
  <w:style w:type="character" w:customStyle="1" w:styleId="ListLabel334">
    <w:name w:val="ListLabel 334"/>
    <w:rsid w:val="00494D29"/>
  </w:style>
  <w:style w:type="character" w:customStyle="1" w:styleId="ListLabel335">
    <w:name w:val="ListLabel 335"/>
    <w:rsid w:val="00494D29"/>
  </w:style>
  <w:style w:type="character" w:customStyle="1" w:styleId="ListLabel336">
    <w:name w:val="ListLabel 336"/>
    <w:rsid w:val="00494D29"/>
    <w:rPr>
      <w:sz w:val="20"/>
    </w:rPr>
  </w:style>
  <w:style w:type="character" w:customStyle="1" w:styleId="ListLabel337">
    <w:name w:val="ListLabel 337"/>
    <w:rsid w:val="00494D29"/>
  </w:style>
  <w:style w:type="character" w:customStyle="1" w:styleId="ListLabel338">
    <w:name w:val="ListLabel 338"/>
    <w:rsid w:val="00494D29"/>
  </w:style>
  <w:style w:type="character" w:customStyle="1" w:styleId="ListLabel339">
    <w:name w:val="ListLabel 339"/>
    <w:rsid w:val="00494D29"/>
  </w:style>
  <w:style w:type="character" w:customStyle="1" w:styleId="ListLabel340">
    <w:name w:val="ListLabel 340"/>
    <w:rsid w:val="00494D29"/>
  </w:style>
  <w:style w:type="character" w:customStyle="1" w:styleId="ListLabel341">
    <w:name w:val="ListLabel 341"/>
    <w:rsid w:val="00494D29"/>
  </w:style>
  <w:style w:type="character" w:customStyle="1" w:styleId="ListLabel342">
    <w:name w:val="ListLabel 342"/>
    <w:rsid w:val="00494D29"/>
  </w:style>
  <w:style w:type="character" w:customStyle="1" w:styleId="ListLabel343">
    <w:name w:val="ListLabel 343"/>
    <w:rsid w:val="00494D29"/>
  </w:style>
  <w:style w:type="character" w:customStyle="1" w:styleId="ListLabel344">
    <w:name w:val="ListLabel 344"/>
    <w:rsid w:val="00494D29"/>
  </w:style>
  <w:style w:type="character" w:customStyle="1" w:styleId="ListLabel345">
    <w:name w:val="ListLabel 345"/>
    <w:rsid w:val="00494D29"/>
    <w:rPr>
      <w:sz w:val="20"/>
    </w:rPr>
  </w:style>
  <w:style w:type="character" w:customStyle="1" w:styleId="ListLabel346">
    <w:name w:val="ListLabel 346"/>
    <w:rsid w:val="00494D29"/>
  </w:style>
  <w:style w:type="character" w:customStyle="1" w:styleId="ListLabel347">
    <w:name w:val="ListLabel 347"/>
    <w:rsid w:val="00494D29"/>
  </w:style>
  <w:style w:type="character" w:customStyle="1" w:styleId="ListLabel348">
    <w:name w:val="ListLabel 348"/>
    <w:rsid w:val="00494D29"/>
  </w:style>
  <w:style w:type="character" w:customStyle="1" w:styleId="ListLabel349">
    <w:name w:val="ListLabel 349"/>
    <w:rsid w:val="00494D29"/>
  </w:style>
  <w:style w:type="character" w:customStyle="1" w:styleId="ListLabel350">
    <w:name w:val="ListLabel 350"/>
    <w:rsid w:val="00494D29"/>
  </w:style>
  <w:style w:type="character" w:customStyle="1" w:styleId="ListLabel351">
    <w:name w:val="ListLabel 351"/>
    <w:rsid w:val="00494D29"/>
  </w:style>
  <w:style w:type="character" w:customStyle="1" w:styleId="ListLabel352">
    <w:name w:val="ListLabel 352"/>
    <w:rsid w:val="00494D29"/>
  </w:style>
  <w:style w:type="character" w:customStyle="1" w:styleId="ListLabel353">
    <w:name w:val="ListLabel 353"/>
    <w:rsid w:val="00494D29"/>
  </w:style>
  <w:style w:type="character" w:customStyle="1" w:styleId="ListLabel354">
    <w:name w:val="ListLabel 354"/>
    <w:rsid w:val="00494D29"/>
    <w:rPr>
      <w:sz w:val="20"/>
    </w:rPr>
  </w:style>
  <w:style w:type="character" w:customStyle="1" w:styleId="ListLabel355">
    <w:name w:val="ListLabel 355"/>
    <w:rsid w:val="00494D29"/>
  </w:style>
  <w:style w:type="character" w:customStyle="1" w:styleId="ListLabel356">
    <w:name w:val="ListLabel 356"/>
    <w:rsid w:val="00494D29"/>
  </w:style>
  <w:style w:type="character" w:customStyle="1" w:styleId="ListLabel357">
    <w:name w:val="ListLabel 357"/>
    <w:rsid w:val="00494D29"/>
  </w:style>
  <w:style w:type="character" w:customStyle="1" w:styleId="ListLabel358">
    <w:name w:val="ListLabel 358"/>
    <w:rsid w:val="00494D29"/>
  </w:style>
  <w:style w:type="character" w:customStyle="1" w:styleId="ListLabel359">
    <w:name w:val="ListLabel 359"/>
    <w:rsid w:val="00494D29"/>
  </w:style>
  <w:style w:type="character" w:customStyle="1" w:styleId="ListLabel360">
    <w:name w:val="ListLabel 360"/>
    <w:rsid w:val="00494D29"/>
  </w:style>
  <w:style w:type="character" w:customStyle="1" w:styleId="ListLabel361">
    <w:name w:val="ListLabel 361"/>
    <w:rsid w:val="00494D29"/>
  </w:style>
  <w:style w:type="character" w:customStyle="1" w:styleId="ListLabel362">
    <w:name w:val="ListLabel 362"/>
    <w:rsid w:val="00494D29"/>
  </w:style>
  <w:style w:type="character" w:customStyle="1" w:styleId="ListLabel363">
    <w:name w:val="ListLabel 363"/>
    <w:rsid w:val="00494D29"/>
    <w:rPr>
      <w:sz w:val="20"/>
    </w:rPr>
  </w:style>
  <w:style w:type="character" w:customStyle="1" w:styleId="ListLabel364">
    <w:name w:val="ListLabel 364"/>
    <w:rsid w:val="00494D29"/>
  </w:style>
  <w:style w:type="character" w:customStyle="1" w:styleId="ListLabel365">
    <w:name w:val="ListLabel 365"/>
    <w:rsid w:val="00494D29"/>
  </w:style>
  <w:style w:type="character" w:customStyle="1" w:styleId="ListLabel366">
    <w:name w:val="ListLabel 366"/>
    <w:rsid w:val="00494D29"/>
  </w:style>
  <w:style w:type="character" w:customStyle="1" w:styleId="ListLabel367">
    <w:name w:val="ListLabel 367"/>
    <w:rsid w:val="00494D29"/>
  </w:style>
  <w:style w:type="character" w:customStyle="1" w:styleId="ListLabel368">
    <w:name w:val="ListLabel 368"/>
    <w:rsid w:val="00494D29"/>
  </w:style>
  <w:style w:type="character" w:customStyle="1" w:styleId="ListLabel369">
    <w:name w:val="ListLabel 369"/>
    <w:rsid w:val="00494D29"/>
  </w:style>
  <w:style w:type="character" w:customStyle="1" w:styleId="ListLabel370">
    <w:name w:val="ListLabel 370"/>
    <w:rsid w:val="00494D29"/>
  </w:style>
  <w:style w:type="character" w:customStyle="1" w:styleId="ListLabel371">
    <w:name w:val="ListLabel 371"/>
    <w:rsid w:val="00494D29"/>
  </w:style>
  <w:style w:type="character" w:customStyle="1" w:styleId="ListLabel372">
    <w:name w:val="ListLabel 372"/>
    <w:rsid w:val="00494D29"/>
    <w:rPr>
      <w:sz w:val="20"/>
    </w:rPr>
  </w:style>
  <w:style w:type="character" w:customStyle="1" w:styleId="ListLabel373">
    <w:name w:val="ListLabel 373"/>
    <w:rsid w:val="00494D29"/>
  </w:style>
  <w:style w:type="character" w:customStyle="1" w:styleId="ListLabel374">
    <w:name w:val="ListLabel 374"/>
    <w:rsid w:val="00494D29"/>
  </w:style>
  <w:style w:type="character" w:customStyle="1" w:styleId="ListLabel375">
    <w:name w:val="ListLabel 375"/>
    <w:rsid w:val="00494D29"/>
  </w:style>
  <w:style w:type="character" w:customStyle="1" w:styleId="ListLabel376">
    <w:name w:val="ListLabel 376"/>
    <w:rsid w:val="00494D29"/>
  </w:style>
  <w:style w:type="character" w:customStyle="1" w:styleId="ListLabel377">
    <w:name w:val="ListLabel 377"/>
    <w:rsid w:val="00494D29"/>
  </w:style>
  <w:style w:type="character" w:customStyle="1" w:styleId="ListLabel378">
    <w:name w:val="ListLabel 378"/>
    <w:rsid w:val="00494D29"/>
  </w:style>
  <w:style w:type="character" w:customStyle="1" w:styleId="ListLabel379">
    <w:name w:val="ListLabel 379"/>
    <w:rsid w:val="00494D29"/>
  </w:style>
  <w:style w:type="character" w:customStyle="1" w:styleId="ListLabel380">
    <w:name w:val="ListLabel 380"/>
    <w:rsid w:val="00494D29"/>
  </w:style>
  <w:style w:type="character" w:customStyle="1" w:styleId="ListLabel381">
    <w:name w:val="ListLabel 381"/>
    <w:rsid w:val="00494D29"/>
    <w:rPr>
      <w:b/>
      <w:color w:val="00000A"/>
      <w:sz w:val="20"/>
    </w:rPr>
  </w:style>
  <w:style w:type="character" w:customStyle="1" w:styleId="ListLabel382">
    <w:name w:val="ListLabel 382"/>
    <w:rsid w:val="00494D29"/>
  </w:style>
  <w:style w:type="character" w:customStyle="1" w:styleId="ListLabel383">
    <w:name w:val="ListLabel 383"/>
    <w:rsid w:val="00494D29"/>
  </w:style>
  <w:style w:type="character" w:customStyle="1" w:styleId="ListLabel384">
    <w:name w:val="ListLabel 384"/>
    <w:rsid w:val="00494D29"/>
  </w:style>
  <w:style w:type="character" w:customStyle="1" w:styleId="ListLabel385">
    <w:name w:val="ListLabel 385"/>
    <w:rsid w:val="00494D29"/>
  </w:style>
  <w:style w:type="character" w:customStyle="1" w:styleId="ListLabel386">
    <w:name w:val="ListLabel 386"/>
    <w:rsid w:val="00494D29"/>
  </w:style>
  <w:style w:type="character" w:customStyle="1" w:styleId="ListLabel387">
    <w:name w:val="ListLabel 387"/>
    <w:rsid w:val="00494D29"/>
  </w:style>
  <w:style w:type="character" w:customStyle="1" w:styleId="ListLabel388">
    <w:name w:val="ListLabel 388"/>
    <w:rsid w:val="00494D29"/>
  </w:style>
  <w:style w:type="character" w:customStyle="1" w:styleId="ListLabel389">
    <w:name w:val="ListLabel 389"/>
    <w:rsid w:val="00494D29"/>
  </w:style>
  <w:style w:type="character" w:customStyle="1" w:styleId="ListLabel390">
    <w:name w:val="ListLabel 390"/>
    <w:rsid w:val="00494D29"/>
    <w:rPr>
      <w:b/>
      <w:color w:val="00000A"/>
      <w:sz w:val="20"/>
    </w:rPr>
  </w:style>
  <w:style w:type="character" w:customStyle="1" w:styleId="ListLabel391">
    <w:name w:val="ListLabel 391"/>
    <w:rsid w:val="00494D29"/>
  </w:style>
  <w:style w:type="character" w:customStyle="1" w:styleId="ListLabel392">
    <w:name w:val="ListLabel 392"/>
    <w:rsid w:val="00494D29"/>
  </w:style>
  <w:style w:type="character" w:customStyle="1" w:styleId="ListLabel393">
    <w:name w:val="ListLabel 393"/>
    <w:rsid w:val="00494D29"/>
  </w:style>
  <w:style w:type="character" w:customStyle="1" w:styleId="ListLabel394">
    <w:name w:val="ListLabel 394"/>
    <w:rsid w:val="00494D29"/>
  </w:style>
  <w:style w:type="character" w:customStyle="1" w:styleId="ListLabel395">
    <w:name w:val="ListLabel 395"/>
    <w:rsid w:val="00494D29"/>
  </w:style>
  <w:style w:type="character" w:customStyle="1" w:styleId="ListLabel396">
    <w:name w:val="ListLabel 396"/>
    <w:rsid w:val="00494D29"/>
  </w:style>
  <w:style w:type="character" w:customStyle="1" w:styleId="ListLabel397">
    <w:name w:val="ListLabel 397"/>
    <w:rsid w:val="00494D29"/>
  </w:style>
  <w:style w:type="character" w:customStyle="1" w:styleId="ListLabel398">
    <w:name w:val="ListLabel 398"/>
    <w:rsid w:val="00494D29"/>
  </w:style>
  <w:style w:type="paragraph" w:customStyle="1" w:styleId="Caption1">
    <w:name w:val="Caption1"/>
    <w:basedOn w:val="a3"/>
    <w:rsid w:val="00494D29"/>
    <w:pPr>
      <w:suppressLineNumbers/>
      <w:spacing w:before="120" w:after="120"/>
    </w:pPr>
    <w:rPr>
      <w:rFonts w:cs="FreeSans"/>
      <w:i/>
      <w:iCs/>
      <w:color w:val="00000A"/>
    </w:rPr>
  </w:style>
  <w:style w:type="paragraph" w:customStyle="1" w:styleId="Footer1">
    <w:name w:val="Footer1"/>
    <w:basedOn w:val="a3"/>
    <w:rsid w:val="00494D29"/>
    <w:pPr>
      <w:tabs>
        <w:tab w:val="center" w:pos="4677"/>
        <w:tab w:val="right" w:pos="9355"/>
      </w:tabs>
    </w:pPr>
    <w:rPr>
      <w:color w:val="00000A"/>
    </w:rPr>
  </w:style>
  <w:style w:type="paragraph" w:customStyle="1" w:styleId="Header2">
    <w:name w:val="Header2"/>
    <w:basedOn w:val="a3"/>
    <w:rsid w:val="00494D29"/>
    <w:pPr>
      <w:tabs>
        <w:tab w:val="center" w:pos="4677"/>
        <w:tab w:val="right" w:pos="9355"/>
      </w:tabs>
    </w:pPr>
    <w:rPr>
      <w:color w:val="00000A"/>
    </w:rPr>
  </w:style>
  <w:style w:type="paragraph" w:customStyle="1" w:styleId="TOC11">
    <w:name w:val="TOC 11"/>
    <w:basedOn w:val="a3"/>
    <w:rsid w:val="00494D29"/>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494D29"/>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494D29"/>
    <w:pPr>
      <w:ind w:left="238"/>
    </w:pPr>
    <w:rPr>
      <w:color w:val="00000A"/>
    </w:rPr>
  </w:style>
  <w:style w:type="paragraph" w:customStyle="1" w:styleId="1fffffffc">
    <w:name w:val="ͮ𬠫1"/>
    <w:rsid w:val="00494D29"/>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494D29"/>
    <w:pPr>
      <w:ind w:left="480"/>
    </w:pPr>
    <w:rPr>
      <w:color w:val="00000A"/>
    </w:rPr>
  </w:style>
  <w:style w:type="paragraph" w:customStyle="1" w:styleId="TOC41">
    <w:name w:val="TOC 41"/>
    <w:basedOn w:val="a3"/>
    <w:rsid w:val="00494D29"/>
    <w:pPr>
      <w:widowControl w:val="0"/>
      <w:tabs>
        <w:tab w:val="left" w:pos="502"/>
        <w:tab w:val="left" w:pos="3330"/>
      </w:tabs>
      <w:ind w:left="502" w:hanging="720"/>
    </w:pPr>
    <w:rPr>
      <w:color w:val="00000A"/>
    </w:rPr>
  </w:style>
  <w:style w:type="paragraph" w:customStyle="1" w:styleId="TOC51">
    <w:name w:val="TOC 51"/>
    <w:basedOn w:val="a3"/>
    <w:rsid w:val="00494D29"/>
    <w:pPr>
      <w:spacing w:after="100" w:line="276" w:lineRule="auto"/>
      <w:ind w:left="880"/>
    </w:pPr>
    <w:rPr>
      <w:rFonts w:ascii="Calibri" w:hAnsi="Calibri"/>
      <w:color w:val="00000A"/>
      <w:sz w:val="22"/>
      <w:szCs w:val="22"/>
    </w:rPr>
  </w:style>
  <w:style w:type="paragraph" w:customStyle="1" w:styleId="TOC61">
    <w:name w:val="TOC 61"/>
    <w:basedOn w:val="a3"/>
    <w:rsid w:val="00494D29"/>
    <w:pPr>
      <w:spacing w:after="100" w:line="276" w:lineRule="auto"/>
      <w:ind w:left="1100"/>
    </w:pPr>
    <w:rPr>
      <w:rFonts w:ascii="Calibri" w:hAnsi="Calibri"/>
      <w:color w:val="00000A"/>
      <w:sz w:val="22"/>
      <w:szCs w:val="22"/>
    </w:rPr>
  </w:style>
  <w:style w:type="paragraph" w:customStyle="1" w:styleId="TOC71">
    <w:name w:val="TOC 71"/>
    <w:basedOn w:val="a3"/>
    <w:rsid w:val="00494D29"/>
    <w:pPr>
      <w:spacing w:after="100" w:line="276" w:lineRule="auto"/>
      <w:ind w:left="1320"/>
    </w:pPr>
    <w:rPr>
      <w:rFonts w:ascii="Calibri" w:hAnsi="Calibri"/>
      <w:color w:val="00000A"/>
      <w:sz w:val="22"/>
      <w:szCs w:val="22"/>
    </w:rPr>
  </w:style>
  <w:style w:type="paragraph" w:customStyle="1" w:styleId="TOC81">
    <w:name w:val="TOC 81"/>
    <w:basedOn w:val="a3"/>
    <w:rsid w:val="00494D29"/>
    <w:pPr>
      <w:spacing w:after="100" w:line="276" w:lineRule="auto"/>
      <w:ind w:left="1540"/>
    </w:pPr>
    <w:rPr>
      <w:rFonts w:ascii="Calibri" w:hAnsi="Calibri"/>
      <w:color w:val="00000A"/>
      <w:sz w:val="22"/>
      <w:szCs w:val="22"/>
    </w:rPr>
  </w:style>
  <w:style w:type="paragraph" w:customStyle="1" w:styleId="TOC91">
    <w:name w:val="TOC 91"/>
    <w:basedOn w:val="a3"/>
    <w:rsid w:val="00494D29"/>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494D29"/>
    <w:rPr>
      <w:color w:val="00000A"/>
    </w:rPr>
  </w:style>
  <w:style w:type="paragraph" w:customStyle="1" w:styleId="9b">
    <w:name w:val="Стиль9"/>
    <w:rsid w:val="00494D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494D29"/>
    <w:rPr>
      <w:sz w:val="16"/>
    </w:rPr>
  </w:style>
  <w:style w:type="paragraph" w:customStyle="1" w:styleId="7f0">
    <w:name w:val="Знак7"/>
    <w:basedOn w:val="a3"/>
    <w:rsid w:val="00494D29"/>
    <w:pPr>
      <w:spacing w:after="160" w:line="240" w:lineRule="exact"/>
    </w:pPr>
    <w:rPr>
      <w:rFonts w:ascii="Verdana" w:hAnsi="Verdana"/>
      <w:sz w:val="20"/>
      <w:szCs w:val="20"/>
      <w:lang w:val="en-US" w:eastAsia="en-US"/>
    </w:rPr>
  </w:style>
  <w:style w:type="character" w:customStyle="1" w:styleId="6230">
    <w:name w:val="Знак Знак623"/>
    <w:rsid w:val="00494D29"/>
    <w:rPr>
      <w:rFonts w:ascii="Cambria" w:hAnsi="Cambria"/>
      <w:b/>
      <w:kern w:val="1"/>
      <w:sz w:val="32"/>
      <w:lang w:val="ru-RU" w:eastAsia="ar-SA" w:bidi="ar-SA"/>
    </w:rPr>
  </w:style>
  <w:style w:type="paragraph" w:customStyle="1" w:styleId="TOCHeading1">
    <w:name w:val="TOC Heading1"/>
    <w:basedOn w:val="11"/>
    <w:next w:val="a3"/>
    <w:rsid w:val="00494D29"/>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494D29"/>
    <w:rPr>
      <w:i/>
      <w:color w:val="000000"/>
      <w:sz w:val="24"/>
    </w:rPr>
  </w:style>
  <w:style w:type="character" w:customStyle="1" w:styleId="IntenseQuoteChar5">
    <w:name w:val="Intense Quote Char5"/>
    <w:locked/>
    <w:rsid w:val="00494D29"/>
    <w:rPr>
      <w:b/>
      <w:i/>
      <w:color w:val="4F81BD"/>
      <w:sz w:val="24"/>
    </w:rPr>
  </w:style>
  <w:style w:type="paragraph" w:customStyle="1" w:styleId="11ff0">
    <w:name w:val="Знак Знак Знак Знак Знак Знак Знак Знак Знак Знак Знак Знак Знак11"/>
    <w:basedOn w:val="a3"/>
    <w:rsid w:val="00494D29"/>
    <w:pPr>
      <w:spacing w:after="160" w:line="240" w:lineRule="exact"/>
    </w:pPr>
    <w:rPr>
      <w:rFonts w:ascii="Verdana" w:hAnsi="Verdana"/>
      <w:lang w:val="en-US" w:eastAsia="en-US"/>
    </w:rPr>
  </w:style>
  <w:style w:type="paragraph" w:customStyle="1" w:styleId="BodyText221">
    <w:name w:val="Body Text 221"/>
    <w:basedOn w:val="a3"/>
    <w:rsid w:val="00494D29"/>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494D29"/>
    <w:pPr>
      <w:suppressAutoHyphens/>
      <w:ind w:firstLine="454"/>
    </w:pPr>
    <w:rPr>
      <w:b/>
      <w:caps/>
      <w:lang w:eastAsia="zh-CN"/>
    </w:rPr>
  </w:style>
  <w:style w:type="paragraph" w:customStyle="1" w:styleId="Heading212">
    <w:name w:val="Heading 212"/>
    <w:basedOn w:val="a3"/>
    <w:next w:val="a3"/>
    <w:rsid w:val="00494D29"/>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494D29"/>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494D29"/>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494D29"/>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494D29"/>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494D29"/>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494D29"/>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494D29"/>
    <w:rPr>
      <w:rFonts w:ascii="Cambria" w:hAnsi="Cambria"/>
      <w:b/>
      <w:i/>
      <w:sz w:val="28"/>
    </w:rPr>
  </w:style>
  <w:style w:type="character" w:customStyle="1" w:styleId="7110">
    <w:name w:val="Знак Знак711"/>
    <w:rsid w:val="00494D29"/>
    <w:rPr>
      <w:sz w:val="16"/>
      <w:lang w:val="ru-RU" w:eastAsia="ru-RU"/>
    </w:rPr>
  </w:style>
  <w:style w:type="character" w:customStyle="1" w:styleId="1890">
    <w:name w:val="Знак Знак189"/>
    <w:rsid w:val="00494D29"/>
    <w:rPr>
      <w:rFonts w:ascii="Courier New" w:hAnsi="Courier New"/>
    </w:rPr>
  </w:style>
  <w:style w:type="character" w:customStyle="1" w:styleId="931">
    <w:name w:val="Знак Знак93"/>
    <w:locked/>
    <w:rsid w:val="00494D29"/>
    <w:rPr>
      <w:rFonts w:ascii="Tahoma" w:hAnsi="Tahoma"/>
      <w:lang w:val="ru-RU" w:eastAsia="ru-RU"/>
    </w:rPr>
  </w:style>
  <w:style w:type="character" w:customStyle="1" w:styleId="1330">
    <w:name w:val="Знак Знак133"/>
    <w:locked/>
    <w:rsid w:val="00494D29"/>
    <w:rPr>
      <w:lang w:val="ru-RU" w:eastAsia="ar-SA" w:bidi="ar-SA"/>
    </w:rPr>
  </w:style>
  <w:style w:type="character" w:customStyle="1" w:styleId="1133">
    <w:name w:val="Знак Знак113"/>
    <w:locked/>
    <w:rsid w:val="00494D29"/>
    <w:rPr>
      <w:sz w:val="28"/>
      <w:lang w:val="ru-RU" w:eastAsia="ru-RU"/>
    </w:rPr>
  </w:style>
  <w:style w:type="character" w:customStyle="1" w:styleId="1192">
    <w:name w:val="Знак1 Знак Знак19"/>
    <w:locked/>
    <w:rsid w:val="00494D29"/>
    <w:rPr>
      <w:rFonts w:ascii="Times New Roman" w:hAnsi="Times New Roman"/>
      <w:sz w:val="24"/>
      <w:lang w:eastAsia="ru-RU"/>
    </w:rPr>
  </w:style>
  <w:style w:type="character" w:customStyle="1" w:styleId="694">
    <w:name w:val="Знак6 Знак Знак9"/>
    <w:rsid w:val="00494D29"/>
    <w:rPr>
      <w:sz w:val="24"/>
      <w:lang w:val="ru-RU" w:eastAsia="ru-RU"/>
    </w:rPr>
  </w:style>
  <w:style w:type="character" w:customStyle="1" w:styleId="QuoteChar6">
    <w:name w:val="Quote Char6"/>
    <w:locked/>
    <w:rsid w:val="00494D29"/>
    <w:rPr>
      <w:rFonts w:ascii="Times New Roman" w:hAnsi="Times New Roman"/>
      <w:i/>
      <w:color w:val="000000"/>
      <w:sz w:val="24"/>
    </w:rPr>
  </w:style>
  <w:style w:type="character" w:customStyle="1" w:styleId="IntenseQuoteChar6">
    <w:name w:val="Intense Quote Char6"/>
    <w:locked/>
    <w:rsid w:val="00494D29"/>
    <w:rPr>
      <w:rFonts w:ascii="Times New Roman" w:hAnsi="Times New Roman"/>
      <w:b/>
      <w:i/>
      <w:color w:val="4F81BD"/>
      <w:sz w:val="24"/>
    </w:rPr>
  </w:style>
  <w:style w:type="character" w:customStyle="1" w:styleId="821">
    <w:name w:val="Знак Знак82"/>
    <w:locked/>
    <w:rsid w:val="00494D29"/>
    <w:rPr>
      <w:rFonts w:ascii="Arial" w:hAnsi="Arial"/>
      <w:sz w:val="24"/>
      <w:lang w:val="ru-RU" w:eastAsia="ru-RU"/>
    </w:rPr>
  </w:style>
  <w:style w:type="character" w:customStyle="1" w:styleId="2012">
    <w:name w:val="Знак Знак2012"/>
    <w:rsid w:val="00494D29"/>
    <w:rPr>
      <w:rFonts w:ascii="Arial" w:hAnsi="Arial"/>
      <w:sz w:val="22"/>
    </w:rPr>
  </w:style>
  <w:style w:type="character" w:customStyle="1" w:styleId="2014">
    <w:name w:val="Знак Знак2014"/>
    <w:rsid w:val="00494D29"/>
    <w:rPr>
      <w:rFonts w:ascii="Arial" w:hAnsi="Arial"/>
      <w:sz w:val="22"/>
    </w:rPr>
  </w:style>
  <w:style w:type="paragraph" w:customStyle="1" w:styleId="89">
    <w:name w:val="Абзац списка8"/>
    <w:basedOn w:val="a3"/>
    <w:rsid w:val="00494D29"/>
    <w:pPr>
      <w:spacing w:after="200" w:line="276" w:lineRule="auto"/>
      <w:ind w:left="720"/>
    </w:pPr>
    <w:rPr>
      <w:rFonts w:ascii="Calibri" w:hAnsi="Calibri"/>
      <w:sz w:val="22"/>
      <w:szCs w:val="22"/>
      <w:lang w:eastAsia="en-US"/>
    </w:rPr>
  </w:style>
  <w:style w:type="paragraph" w:customStyle="1" w:styleId="14a">
    <w:name w:val="Обычный14"/>
    <w:rsid w:val="00494D29"/>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494D29"/>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494D29"/>
    <w:pPr>
      <w:keepNext/>
      <w:widowControl/>
      <w:snapToGrid/>
      <w:ind w:left="0" w:firstLine="0"/>
      <w:outlineLvl w:val="2"/>
    </w:pPr>
    <w:rPr>
      <w:sz w:val="24"/>
    </w:rPr>
  </w:style>
  <w:style w:type="paragraph" w:customStyle="1" w:styleId="8a">
    <w:name w:val="Основной текст8"/>
    <w:basedOn w:val="14a"/>
    <w:rsid w:val="00494D29"/>
    <w:pPr>
      <w:widowControl/>
      <w:snapToGrid/>
      <w:spacing w:line="360" w:lineRule="auto"/>
      <w:ind w:left="0" w:firstLine="0"/>
    </w:pPr>
    <w:rPr>
      <w:sz w:val="24"/>
    </w:rPr>
  </w:style>
  <w:style w:type="numbering" w:customStyle="1" w:styleId="224">
    <w:name w:val="Стиль Стиль нумерованный + многоуровневый224"/>
    <w:rsid w:val="00494D29"/>
    <w:pPr>
      <w:numPr>
        <w:numId w:val="29"/>
      </w:numPr>
    </w:pPr>
  </w:style>
  <w:style w:type="paragraph" w:styleId="affe">
    <w:name w:val="Title"/>
    <w:basedOn w:val="a3"/>
    <w:next w:val="a3"/>
    <w:link w:val="54"/>
    <w:qFormat/>
    <w:rsid w:val="00494D29"/>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494D2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9838">
      <w:bodyDiv w:val="1"/>
      <w:marLeft w:val="0"/>
      <w:marRight w:val="0"/>
      <w:marTop w:val="0"/>
      <w:marBottom w:val="0"/>
      <w:divBdr>
        <w:top w:val="none" w:sz="0" w:space="0" w:color="auto"/>
        <w:left w:val="none" w:sz="0" w:space="0" w:color="auto"/>
        <w:bottom w:val="none" w:sz="0" w:space="0" w:color="auto"/>
        <w:right w:val="none" w:sz="0" w:space="0" w:color="auto"/>
      </w:divBdr>
    </w:div>
    <w:div w:id="597443715">
      <w:bodyDiv w:val="1"/>
      <w:marLeft w:val="0"/>
      <w:marRight w:val="0"/>
      <w:marTop w:val="0"/>
      <w:marBottom w:val="0"/>
      <w:divBdr>
        <w:top w:val="none" w:sz="0" w:space="0" w:color="auto"/>
        <w:left w:val="none" w:sz="0" w:space="0" w:color="auto"/>
        <w:bottom w:val="none" w:sz="0" w:space="0" w:color="auto"/>
        <w:right w:val="none" w:sz="0" w:space="0" w:color="auto"/>
      </w:divBdr>
    </w:div>
    <w:div w:id="992679495">
      <w:bodyDiv w:val="1"/>
      <w:marLeft w:val="0"/>
      <w:marRight w:val="0"/>
      <w:marTop w:val="0"/>
      <w:marBottom w:val="0"/>
      <w:divBdr>
        <w:top w:val="none" w:sz="0" w:space="0" w:color="auto"/>
        <w:left w:val="none" w:sz="0" w:space="0" w:color="auto"/>
        <w:bottom w:val="none" w:sz="0" w:space="0" w:color="auto"/>
        <w:right w:val="none" w:sz="0" w:space="0" w:color="auto"/>
      </w:divBdr>
    </w:div>
    <w:div w:id="205307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5379</Words>
  <Characters>30662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cp:lastPrinted>2023-01-25T12:35:00Z</cp:lastPrinted>
  <dcterms:created xsi:type="dcterms:W3CDTF">2023-04-23T12:40:00Z</dcterms:created>
  <dcterms:modified xsi:type="dcterms:W3CDTF">2023-04-24T15:50:00Z</dcterms:modified>
</cp:coreProperties>
</file>